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Scenario 1, Case 1, Victim: NR TDD DL,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[-0.77, -0.77], and Median is -0.77. Besides, 0 companies provide NaN or N/A</w:t>
      </w:r>
    </w:p>
    <w:p>
      <w:r>
        <w:tab/>
        <w:t>for ACIR is +2 dB, throughput loss is in the range [-1.03, -1.03], and Median is -1.03. Besides, 0 companies provide NaN or N/A</w:t>
      </w:r>
    </w:p>
    <w:p>
      <w:r>
        <w:tab/>
        <w:t>for ACIR is +4 dB, throughput loss is in the range [-1.23, -1.23], and Median is -1.23. Besides, 0 companies provide NaN or N/A</w:t>
      </w:r>
    </w:p>
    <w:p>
      <w:r>
        <w:tab/>
        <w:t>for ACIR is +6 dB, throughput loss is in the range [-1.38, -1.38], and Median is -1.38. Besides, 0 companies provide NaN or N/A</w:t>
      </w:r>
    </w:p>
    <w:p>
      <w:r>
        <w:tab/>
        <w:t>for ACIR is +8 dB, throughput loss is in the range [-1.49, -1.49], and Median is -1.49.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[-2.27, -2.27], and Median is -2.27. Besides, 0 companies provide NaN or N/A</w:t>
      </w:r>
    </w:p>
    <w:p>
      <w:r>
        <w:tab/>
        <w:t>for ACIR is +2 dB, throughput loss is in the range [-2.54, -2.54], and Median is -2.54. Besides, 0 companies provide NaN or N/A</w:t>
      </w:r>
    </w:p>
    <w:p>
      <w:r>
        <w:tab/>
        <w:t>for ACIR is +4 dB, throughput loss is in the range [-2.59, -2.59], and Median is -2.59. Besides, 0 companies provide NaN or N/A</w:t>
      </w:r>
    </w:p>
    <w:p>
      <w:r>
        <w:tab/>
        <w:t>for ACIR is +6 dB, throughput loss is in the range [-2.62, -2.62], and Median is -2.62. Besides, 0 companies provide NaN or N/A</w:t>
      </w:r>
    </w:p>
    <w:p>
      <w:r>
        <w:tab/>
        <w:t>for ACIR is +8 dB, throughput loss is in the range [-2.64, -2.64], and Median is -2.64. Besides, 0 companies provide NaN or N/A</w:t>
      </w:r>
    </w:p>
    <w:p>
      <w:r>
        <w:br/>
      </w:r>
    </w:p>
    <w:p>
      <w:r>
        <w:t>Scenario 1, Case 1, Victim: NR TDD DL,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[-0.75, -0.75], and Median is -0.75. Besides, 0 companies provide NaN or N/A</w:t>
      </w:r>
    </w:p>
    <w:p>
      <w:r>
        <w:tab/>
        <w:t>for ACIR is +2 dB, throughput loss is in the range [-0.99, -0.99], and Median is -0.99. Besides, 0 companies provide NaN or N/A</w:t>
      </w:r>
    </w:p>
    <w:p>
      <w:r>
        <w:tab/>
        <w:t>for ACIR is +4 dB, throughput loss is in the range [-1.17, -1.17], and Median is -1.17. Besides, 0 companies provide NaN or N/A</w:t>
      </w:r>
    </w:p>
    <w:p>
      <w:r>
        <w:tab/>
        <w:t>for ACIR is +6 dB, throughput loss is in the range [-1.31, -1.31], and Median is -1.31. Besides, 0 companies provide NaN or N/A</w:t>
      </w:r>
    </w:p>
    <w:p>
      <w:r>
        <w:tab/>
        <w:t>for ACIR is +8 dB, throughput loss is in the range [-1.4, -1.4], and Median is -1.4.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[-0.96, -0.96], and Median is -0.96. Besides, 0 companies provide NaN or N/A</w:t>
      </w:r>
    </w:p>
    <w:p>
      <w:r>
        <w:tab/>
        <w:t>for ACIR is +2 dB, throughput loss is in the range [-1.37, -1.37], and Median is -1.37. Besides, 0 companies provide NaN or N/A</w:t>
      </w:r>
    </w:p>
    <w:p>
      <w:r>
        <w:tab/>
        <w:t>for ACIR is +4 dB, throughput loss is in the range [-1.59, -1.59], and Median is -1.59. Besides, 0 companies provide NaN or N/A</w:t>
      </w:r>
    </w:p>
    <w:p>
      <w:r>
        <w:tab/>
        <w:t>for ACIR is +6 dB, throughput loss is in the range [-1.59, -1.59], and Median is -1.59. Besides, 0 companies provide NaN or N/A</w:t>
      </w:r>
    </w:p>
    <w:p>
      <w:r>
        <w:tab/>
        <w:t>for ACIR is +8 dB, throughput loss is in the range [-1.75, -1.75], and Median is -1.75. Besides, 0 companies provide NaN or N/A</w:t>
      </w:r>
    </w:p>
    <w:p>
      <w:r>
        <w:br/>
      </w:r>
    </w:p>
    <w:p>
      <w:r>
        <w:t>Scenario 1, Case 1, Victim: NR TDD DL,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[-0.3, -0.3], and Median is -0.3. Besides, 0 companies provide NaN or N/A</w:t>
      </w:r>
    </w:p>
    <w:p>
      <w:r>
        <w:tab/>
        <w:t>for ACIR is +2 dB, throughput loss is in the range [-0.65, -0.65], and Median is -0.65. Besides, 0 companies provide NaN or N/A</w:t>
      </w:r>
    </w:p>
    <w:p>
      <w:r>
        <w:tab/>
        <w:t>for ACIR is +4 dB, throughput loss is in the range [-0.92, -0.92], and Median is -0.92. Besides, 0 companies provide NaN or N/A</w:t>
      </w:r>
    </w:p>
    <w:p>
      <w:r>
        <w:tab/>
        <w:t>for ACIR is +6 dB, throughput loss is in the range [-1.12, -1.12], and Median is -1.12. Besides, 0 companies provide NaN or N/A</w:t>
      </w:r>
    </w:p>
    <w:p>
      <w:r>
        <w:tab/>
        <w:t>for ACIR is +8 dB, throughput loss is in the range [-1.28, -1.28], and Median is -1.28.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[-1.84, -1.84], and Median is -1.84. Besides, 0 companies provide NaN or N/A</w:t>
      </w:r>
    </w:p>
    <w:p>
      <w:r>
        <w:tab/>
        <w:t>for ACIR is +2 dB, throughput loss is in the range [-2.07, -2.07], and Median is -2.07. Besides, 0 companies provide NaN or N/A</w:t>
      </w:r>
    </w:p>
    <w:p>
      <w:r>
        <w:tab/>
        <w:t>for ACIR is +4 dB, throughput loss is in the range [-2.2, -2.2], and Median is -2.2. Besides, 0 companies provide NaN or N/A</w:t>
      </w:r>
    </w:p>
    <w:p>
      <w:r>
        <w:tab/>
        <w:t>for ACIR is +6 dB, throughput loss is in the range [-2.66, -2.66], and Median is -2.66. Besides, 0 companies provide NaN or N/A</w:t>
      </w:r>
    </w:p>
    <w:p>
      <w:r>
        <w:tab/>
        <w:t>for ACIR is +8 dB, throughput loss is in the range [-2.67, -2.67], and Median is -2.67. Besides, 0 companies provide NaN or N/A</w:t>
      </w:r>
    </w:p>
    <w:p>
      <w:r>
        <w:br/>
      </w:r>
    </w:p>
    <w:p>
      <w:r>
        <w:t>Scenario 1, Case 1, Victim: NR TDD DL,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[-0.32, -0.32], and Median is -0.32. Besides, 0 companies provide NaN or N/A</w:t>
      </w:r>
    </w:p>
    <w:p>
      <w:r>
        <w:tab/>
        <w:t>for ACIR is +2 dB, throughput loss is in the range [-0.68, -0.68], and Median is -0.68. Besides, 0 companies provide NaN or N/A</w:t>
      </w:r>
    </w:p>
    <w:p>
      <w:r>
        <w:tab/>
        <w:t>for ACIR is +4 dB, throughput loss is in the range [-0.97, -0.97], and Median is -0.97. Besides, 0 companies provide NaN or N/A</w:t>
      </w:r>
    </w:p>
    <w:p>
      <w:r>
        <w:tab/>
        <w:t>for ACIR is +6 dB, throughput loss is in the range [-1.19, -1.19], and Median is -1.19. Besides, 0 companies provide NaN or N/A</w:t>
      </w:r>
    </w:p>
    <w:p>
      <w:r>
        <w:tab/>
        <w:t>for ACIR is +8 dB, throughput loss is in the range [-1.35, -1.35], and Median is -1.35.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[-0.71, -0.71], and Median is -0.71. Besides, 0 companies provide NaN or N/A</w:t>
      </w:r>
    </w:p>
    <w:p>
      <w:r>
        <w:tab/>
        <w:t>for ACIR is +2 dB, throughput loss is in the range [-0.89, -0.89], and Median is -0.89. Besides, 0 companies provide NaN or N/A</w:t>
      </w:r>
    </w:p>
    <w:p>
      <w:r>
        <w:tab/>
        <w:t>for ACIR is +4 dB, throughput loss is in the range [-1.04, -1.04], and Median is -1.04. Besides, 0 companies provide NaN or N/A</w:t>
      </w:r>
    </w:p>
    <w:p>
      <w:r>
        <w:tab/>
        <w:t>for ACIR is +6 dB, throughput loss is in the range [-1.06, -1.06], and Median is -1.06. Besides, 0 companies provide NaN or N/A</w:t>
      </w:r>
    </w:p>
    <w:p>
      <w:r>
        <w:tab/>
        <w:t>for ACIR is +8 dB, throughput loss is in the range [-1.19, -1.19], and Median is -1.19. Besides, 0 companies provide NaN or N/A</w:t>
      </w:r>
    </w:p>
    <w:p>
      <w:r>
        <w:br/>
      </w:r>
    </w:p>
    <w:p>
      <w:r>
        <w:t>Scenario 1, Case 1, Victim: NR TDD DL,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[-0.76, -0.76], and Median is -0.76. Besides, 0 companies provide NaN or N/A</w:t>
      </w:r>
    </w:p>
    <w:p>
      <w:r>
        <w:tab/>
        <w:t>for ACIR is +2 dB, throughput loss is in the range [-1.01, -1.01], and Median is -1.01. Besides, 0 companies provide NaN or N/A</w:t>
      </w:r>
    </w:p>
    <w:p>
      <w:r>
        <w:tab/>
        <w:t>for ACIR is +4 dB, throughput loss is in the range [-1.2, -1.2], and Median is -1.2. Besides, 0 companies provide NaN or N/A</w:t>
      </w:r>
    </w:p>
    <w:p>
      <w:r>
        <w:tab/>
        <w:t>for ACIR is +6 dB, throughput loss is in the range [-1.34, -1.34], and Median is -1.34. Besides, 0 companies provide NaN or N/A</w:t>
      </w:r>
    </w:p>
    <w:p>
      <w:r>
        <w:tab/>
        <w:t>for ACIR is +8 dB, throughput loss is in the range [-1.45, -1.45], and Median is -1.45.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[-0.58, -0.58], and Median is -0.58. Besides, 0 companies provide NaN or N/A</w:t>
      </w:r>
    </w:p>
    <w:p>
      <w:r>
        <w:tab/>
        <w:t>for ACIR is +2 dB, throughput loss is in the range [-0.97, -0.97], and Median is -0.97. Besides, 0 companies provide NaN or N/A</w:t>
      </w:r>
    </w:p>
    <w:p>
      <w:r>
        <w:tab/>
        <w:t>for ACIR is +4 dB, throughput loss is in the range [-1.34, -1.34], and Median is -1.34. Besides, 0 companies provide NaN or N/A</w:t>
      </w:r>
    </w:p>
    <w:p>
      <w:r>
        <w:tab/>
        <w:t>for ACIR is +6 dB, throughput loss is in the range [-1.34, -1.34], and Median is -1.34. Besides, 0 companies provide NaN or N/A</w:t>
      </w:r>
    </w:p>
    <w:p>
      <w:r>
        <w:tab/>
        <w:t>for ACIR is +8 dB, throughput loss is in the range [-1.34, -1.34], and Median is -1.34. Besides, 0 companies provide NaN or N/A</w:t>
      </w:r>
    </w:p>
    <w:p>
      <w:r>
        <w:br/>
      </w:r>
    </w:p>
    <w:p>
      <w:r>
        <w:t>Scenario 1, Case 1, Victim: NR TDD DL,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[-0.73, -0.73], and Median is -0.73. Besides, 0 companies provide NaN or N/A</w:t>
      </w:r>
    </w:p>
    <w:p>
      <w:r>
        <w:tab/>
        <w:t>for ACIR is +2 dB, throughput loss is in the range [-0.97, -0.97], and Median is -0.97. Besides, 0 companies provide NaN or N/A</w:t>
      </w:r>
    </w:p>
    <w:p>
      <w:r>
        <w:tab/>
        <w:t>for ACIR is +4 dB, throughput loss is in the range [-1.16, -1.16], and Median is -1.16. Besides, 0 companies provide NaN or N/A</w:t>
      </w:r>
    </w:p>
    <w:p>
      <w:r>
        <w:tab/>
        <w:t>for ACIR is +6 dB, throughput loss is in the range [-1.29, -1.29], and Median is -1.29. Besides, 0 companies provide NaN or N/A</w:t>
      </w:r>
    </w:p>
    <w:p>
      <w:r>
        <w:tab/>
        <w:t>for ACIR is +8 dB, throughput loss is in the range [-1.39, -1.39], and Median is -1.39.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[-1.91, -1.91], and Median is -1.91. Besides, 0 companies provide NaN or N/A</w:t>
      </w:r>
    </w:p>
    <w:p>
      <w:r>
        <w:tab/>
        <w:t>for ACIR is +2 dB, throughput loss is in the range [-1.91, -1.91], and Median is -1.91. Besides, 0 companies provide NaN or N/A</w:t>
      </w:r>
    </w:p>
    <w:p>
      <w:r>
        <w:tab/>
        <w:t>for ACIR is +4 dB, throughput loss is in the range [-1.91, -1.91], and Median is -1.91. Besides, 0 companies provide NaN or N/A</w:t>
      </w:r>
    </w:p>
    <w:p>
      <w:r>
        <w:tab/>
        <w:t>for ACIR is +6 dB, throughput loss is in the range [-2.11, -2.11], and Median is -2.11. Besides, 0 companies provide NaN or N/A</w:t>
      </w:r>
    </w:p>
    <w:p>
      <w:r>
        <w:tab/>
        <w:t>for ACIR is +8 dB, throughput loss is in the range [-2.23, -2.23], and Median is -2.23. Besides, 0 companies provide NaN or N/A</w:t>
      </w:r>
    </w:p>
    <w:p>
      <w:r>
        <w:br/>
      </w:r>
    </w:p>
    <w:p>
      <w:r>
        <w:t>Scenario 1, Case 1, Victim: NR TDD DL,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[-0.23, -0.76], and Median is -0.5. Besides, 0 companies provide NaN or N/A</w:t>
      </w:r>
    </w:p>
    <w:p>
      <w:r>
        <w:tab/>
        <w:t>for ACIR is +2 dB, throughput loss is in the range [-0.6, -0.96], and Median is -0.78. Besides, 0 companies provide NaN or N/A</w:t>
      </w:r>
    </w:p>
    <w:p>
      <w:r>
        <w:tab/>
        <w:t>for ACIR is +4 dB, throughput loss is in the range [-0.88, -1.12], and Median is -1.0. Besides, 0 companies provide NaN or N/A</w:t>
      </w:r>
    </w:p>
    <w:p>
      <w:r>
        <w:tab/>
        <w:t>for ACIR is +6 dB, throughput loss is in the range [-1.1, -1.23], and Median is -1.16. Besides, 0 companies provide NaN or N/A</w:t>
      </w:r>
    </w:p>
    <w:p>
      <w:r>
        <w:tab/>
        <w:t>for ACIR is +8 dB, throughput loss is in the range [-1.26, -1.31], and Median is -1.28.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[-0.73, -3.49], and Median is -2.11. Besides, 0 companies provide NaN or N/A</w:t>
      </w:r>
    </w:p>
    <w:p>
      <w:r>
        <w:tab/>
        <w:t>for ACIR is +2 dB, throughput loss is in the range [-1.2, -3.66], and Median is -2.43. Besides, 0 companies provide NaN or N/A</w:t>
      </w:r>
    </w:p>
    <w:p>
      <w:r>
        <w:tab/>
        <w:t>for ACIR is +4 dB, throughput loss is in the range [-1.82, -3.91], and Median is -2.87. Besides, 0 companies provide NaN or N/A</w:t>
      </w:r>
    </w:p>
    <w:p>
      <w:r>
        <w:tab/>
        <w:t>for ACIR is +6 dB, throughput loss is in the range [-1.96, -3.96], and Median is -2.96. Besides, 0 companies provide NaN or N/A</w:t>
      </w:r>
    </w:p>
    <w:p>
      <w:r>
        <w:tab/>
        <w:t>for ACIR is +8 dB, throughput loss is in the range [-2.02, -3.96], and Median is -2.99. Besides, 0 companies provide NaN or N/A</w:t>
      </w:r>
    </w:p>
    <w:p>
      <w:r>
        <w:br/>
      </w:r>
    </w:p>
    <w:p>
      <w:r>
        <w:t>Scenario 1, Case 1, Victim: NR TDD DL,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[-0.21, -0.21], and Median is -0.21. Besides, 0 companies provide NaN or N/A</w:t>
      </w:r>
    </w:p>
    <w:p>
      <w:r>
        <w:tab/>
        <w:t>for ACIR is +2 dB, throughput loss is in the range [-0.58, -0.58], and Median is -0.58. Besides, 0 companies provide NaN or N/A</w:t>
      </w:r>
    </w:p>
    <w:p>
      <w:r>
        <w:tab/>
        <w:t>for ACIR is +4 dB, throughput loss is in the range [-0.87, -0.87], and Median is -0.87. Besides, 0 companies provide NaN or N/A</w:t>
      </w:r>
    </w:p>
    <w:p>
      <w:r>
        <w:tab/>
        <w:t>for ACIR is +6 dB, throughput loss is in the range [-1.09, -1.09], and Median is -1.09. Besides, 0 companies provide NaN or N/A</w:t>
      </w:r>
    </w:p>
    <w:p>
      <w:r>
        <w:tab/>
        <w:t>for ACIR is +8 dB, throughput loss is in the range [-1.26, -1.26], and Median is -1.26.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[-1.18, -1.18], and Median is -1.18. Besides, 0 companies provide NaN or N/A</w:t>
      </w:r>
    </w:p>
    <w:p>
      <w:r>
        <w:tab/>
        <w:t>for ACIR is +2 dB, throughput loss is in the range [-1.31, -1.31], and Median is -1.31. Besides, 0 companies provide NaN or N/A</w:t>
      </w:r>
    </w:p>
    <w:p>
      <w:r>
        <w:tab/>
        <w:t>for ACIR is +4 dB, throughput loss is in the range [-1.46, -1.46], and Median is -1.46. Besides, 0 companies provide NaN or N/A</w:t>
      </w:r>
    </w:p>
    <w:p>
      <w:r>
        <w:tab/>
        <w:t>for ACIR is +6 dB, throughput loss is in the range [-1.61, -1.61], and Median is -1.61. Besides, 0 companies provide NaN or N/A</w:t>
      </w:r>
    </w:p>
    <w:p>
      <w:r>
        <w:tab/>
        <w:t>for ACIR is +8 dB, throughput loss is in the range [-1.69, -1.69], and Median is -1.69. Besides, 0 companies provide NaN or N/A</w:t>
      </w:r>
    </w:p>
    <w:p>
      <w:r>
        <w:br/>
      </w:r>
    </w:p>
    <w:p>
      <w:r>
        <w:t>Scenario 1, Case 1, Victim: NR TDD DL,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[-0.72, -0.72], and Median is -0.72. Besides, 0 companies provide NaN or N/A</w:t>
      </w:r>
    </w:p>
    <w:p>
      <w:r>
        <w:tab/>
        <w:t>for ACIR is +2 dB, throughput loss is in the range [-1.02, -1.02], and Median is -1.02. Besides, 0 companies provide NaN or N/A</w:t>
      </w:r>
    </w:p>
    <w:p>
      <w:r>
        <w:tab/>
        <w:t>for ACIR is +4 dB, throughput loss is in the range [-1.24, -1.24], and Median is -1.24. Besides, 0 companies provide NaN or N/A</w:t>
      </w:r>
    </w:p>
    <w:p>
      <w:r>
        <w:tab/>
        <w:t>for ACIR is +6 dB, throughput loss is in the range [-1.41, -1.41], and Median is -1.41. Besides, 0 companies provide NaN or N/A</w:t>
      </w:r>
    </w:p>
    <w:p>
      <w:r>
        <w:tab/>
        <w:t>for ACIR is +8 dB, throughput loss is in the range [-1.53, -1.53], and Median is -1.53.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[-3.69, -3.69], and Median is -3.69. Besides, 0 companies provide NaN or N/A</w:t>
      </w:r>
    </w:p>
    <w:p>
      <w:r>
        <w:tab/>
        <w:t>for ACIR is +2 dB, throughput loss is in the range [-3.7, -3.7], and Median is -3.7. Besides, 0 companies provide NaN or N/A</w:t>
      </w:r>
    </w:p>
    <w:p>
      <w:r>
        <w:tab/>
        <w:t>for ACIR is +4 dB, throughput loss is in the range [-3.94, -3.94], and Median is -3.94. Besides, 0 companies provide NaN or N/A</w:t>
      </w:r>
    </w:p>
    <w:p>
      <w:r>
        <w:tab/>
        <w:t>for ACIR is +6 dB, throughput loss is in the range [-3.94, -3.94], and Median is -3.94. Besides, 0 companies provide NaN or N/A</w:t>
      </w:r>
    </w:p>
    <w:p>
      <w:r>
        <w:tab/>
        <w:t>for ACIR is +8 dB, throughput loss is in the range [-4.08, -4.08], and Median is -4.08. Besides, 0 companies provide NaN or N/A</w:t>
      </w:r>
    </w:p>
    <w:p>
      <w:r>
        <w:br/>
      </w:r>
    </w:p>
    <w:p>
      <w:r>
        <w:t>Scenario 1, Case 1, Victim: NR TDD DL,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[-0.79, -0.79], and Median is -0.79. Besides, 0 companies provide NaN or N/A</w:t>
      </w:r>
    </w:p>
    <w:p>
      <w:r>
        <w:tab/>
        <w:t>for ACIR is +2 dB, throughput loss is in the range [-1.1, -1.1], and Median is -1.1. Besides, 0 companies provide NaN or N/A</w:t>
      </w:r>
    </w:p>
    <w:p>
      <w:r>
        <w:tab/>
        <w:t>for ACIR is +4 dB, throughput loss is in the range [-1.34, -1.34], and Median is -1.34. Besides, 0 companies provide NaN or N/A</w:t>
      </w:r>
    </w:p>
    <w:p>
      <w:r>
        <w:tab/>
        <w:t>for ACIR is +6 dB, throughput loss is in the range [-1.51, -1.51], and Median is -1.51. Besides, 0 companies provide NaN or N/A</w:t>
      </w:r>
    </w:p>
    <w:p>
      <w:r>
        <w:tab/>
        <w:t>for ACIR is +8 dB, throughput loss is in the range [-1.64, -1.64], and Median is -1.64.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[-2.07, -2.07], and Median is -2.07. Besides, 0 companies provide NaN or N/A</w:t>
      </w:r>
    </w:p>
    <w:p>
      <w:r>
        <w:tab/>
        <w:t>for ACIR is +2 dB, throughput loss is in the range [-2.41, -2.41], and Median is -2.41. Besides, 0 companies provide NaN or N/A</w:t>
      </w:r>
    </w:p>
    <w:p>
      <w:r>
        <w:tab/>
        <w:t>for ACIR is +4 dB, throughput loss is in the range [-2.52, -2.52], and Median is -2.52. Besides, 0 companies provide NaN or N/A</w:t>
      </w:r>
    </w:p>
    <w:p>
      <w:r>
        <w:tab/>
        <w:t>for ACIR is +6 dB, throughput loss is in the range [-2.66, -2.66], and Median is -2.66. Besides, 0 companies provide NaN or N/A</w:t>
      </w:r>
    </w:p>
    <w:p>
      <w:r>
        <w:tab/>
        <w:t>for ACIR is +8 dB, throughput loss is in the range [-2.66, -2.66], and Median is -2.66. Besides, 0 companies provide NaN or N/A</w:t>
      </w:r>
    </w:p>
    <w:p>
      <w:r>
        <w:br/>
      </w:r>
    </w:p>
    <w:p>
      <w:r>
        <w:t>Scenario 1, Case 1, Victim: NR TDD DL,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[-0.09, -0.09], and Median is -0.09. Besides, 0 companies provide NaN or N/A</w:t>
      </w:r>
    </w:p>
    <w:p>
      <w:r>
        <w:tab/>
        <w:t>for ACIR is +2 dB, throughput loss is in the range [-0.53, -0.53], and Median is -0.53. Besides, 0 companies provide NaN or N/A</w:t>
      </w:r>
    </w:p>
    <w:p>
      <w:r>
        <w:tab/>
        <w:t>for ACIR is +4 dB, throughput loss is in the range [-0.88, -0.88], and Median is -0.88. Besides, 0 companies provide NaN or N/A</w:t>
      </w:r>
    </w:p>
    <w:p>
      <w:r>
        <w:tab/>
        <w:t>for ACIR is +6 dB, throughput loss is in the range [-1.14, -1.14], and Median is -1.14. Besides, 0 companies provide NaN or N/A</w:t>
      </w:r>
    </w:p>
    <w:p>
      <w:r>
        <w:tab/>
        <w:t>for ACIR is +8 dB, throughput loss is in the range [-1.35, -1.35], and Median is -1.35.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[-1.71, -1.71], and Median is -1.71. Besides, 0 companies provide NaN or N/A</w:t>
      </w:r>
    </w:p>
    <w:p>
      <w:r>
        <w:tab/>
        <w:t>for ACIR is +2 dB, throughput loss is in the range [-1.93, -1.93], and Median is -1.93. Besides, 0 companies provide NaN or N/A</w:t>
      </w:r>
    </w:p>
    <w:p>
      <w:r>
        <w:tab/>
        <w:t>for ACIR is +4 dB, throughput loss is in the range [-2.04, -2.04], and Median is -2.04. Besides, 0 companies provide NaN or N/A</w:t>
      </w:r>
    </w:p>
    <w:p>
      <w:r>
        <w:tab/>
        <w:t>for ACIR is +6 dB, throughput loss is in the range [-2.13, -2.13], and Median is -2.13. Besides, 0 companies provide NaN or N/A</w:t>
      </w:r>
    </w:p>
    <w:p>
      <w:r>
        <w:tab/>
        <w:t>for ACIR is +8 dB, throughput loss is in the range [-2.37, -2.37], and Median is -2.37. Besides, 0 companies provide NaN or N/A</w:t>
      </w:r>
    </w:p>
    <w:p>
      <w:r>
        <w:br/>
      </w:r>
    </w:p>
    <w:p>
      <w:r>
        <w:t>Scenario 1, Case 1, Victim: NR TDD DL,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[-0.12, -0.12], and Median is -0.12. Besides, 0 companies provide NaN or N/A</w:t>
      </w:r>
    </w:p>
    <w:p>
      <w:r>
        <w:tab/>
        <w:t>for ACIR is +2 dB, throughput loss is in the range [-0.56, -0.56], and Median is -0.56. Besides, 0 companies provide NaN or N/A</w:t>
      </w:r>
    </w:p>
    <w:p>
      <w:r>
        <w:tab/>
        <w:t>for ACIR is +4 dB, throughput loss is in the range [-0.91, -0.91], and Median is -0.91. Besides, 0 companies provide NaN or N/A</w:t>
      </w:r>
    </w:p>
    <w:p>
      <w:r>
        <w:tab/>
        <w:t>for ACIR is +6 dB, throughput loss is in the range [-1.17, -1.17], and Median is -1.17. Besides, 0 companies provide NaN or N/A</w:t>
      </w:r>
    </w:p>
    <w:p>
      <w:r>
        <w:tab/>
        <w:t>for ACIR is +8 dB, throughput loss is in the range [-1.36, -1.36], and Median is -1.36.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[-1.28, -1.28], and Median is -1.28. Besides, 0 companies provide NaN or N/A</w:t>
      </w:r>
    </w:p>
    <w:p>
      <w:r>
        <w:tab/>
        <w:t>for ACIR is +2 dB, throughput loss is in the range [-1.99, -1.99], and Median is -1.99. Besides, 0 companies provide NaN or N/A</w:t>
      </w:r>
    </w:p>
    <w:p>
      <w:r>
        <w:tab/>
        <w:t>for ACIR is +4 dB, throughput loss is in the range [-2.04, -2.04], and Median is -2.04. Besides, 0 companies provide NaN or N/A</w:t>
      </w:r>
    </w:p>
    <w:p>
      <w:r>
        <w:tab/>
        <w:t>for ACIR is +6 dB, throughput loss is in the range [-2.32, -2.32], and Median is -2.32. Besides, 0 companies provide NaN or N/A</w:t>
      </w:r>
    </w:p>
    <w:p>
      <w:r>
        <w:tab/>
        <w:t>for ACIR is +8 dB, throughput loss is in the range [-2.57, -2.57], and Median is -2.57. Besides, 0 companies provide NaN or N/A</w:t>
      </w:r>
    </w:p>
    <w:p>
      <w:r>
        <w:br/>
      </w:r>
    </w:p>
    <w:p>
      <w:r>
        <w:t>Scenario 1, Case 1, Victim: NR TDD DL,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[-0.67, -0.67], and Median is -0.67. Besides, 0 companies provide NaN or N/A</w:t>
      </w:r>
    </w:p>
    <w:p>
      <w:r>
        <w:tab/>
        <w:t>for ACIR is +2 dB, throughput loss is in the range [-1.04, -1.04], and Median is -1.04. Besides, 0 companies provide NaN or N/A</w:t>
      </w:r>
    </w:p>
    <w:p>
      <w:r>
        <w:tab/>
        <w:t>for ACIR is +4 dB, throughput loss is in the range [-1.33, -1.33], and Median is -1.33. Besides, 0 companies provide NaN or N/A</w:t>
      </w:r>
    </w:p>
    <w:p>
      <w:r>
        <w:tab/>
        <w:t>for ACIR is +6 dB, throughput loss is in the range [-1.55, -1.55], and Median is -1.55. Besides, 0 companies provide NaN or N/A</w:t>
      </w:r>
    </w:p>
    <w:p>
      <w:r>
        <w:tab/>
        <w:t>for ACIR is +8 dB, throughput loss is in the range [-1.71, -1.71], and Median is -1.71.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[-2.71, -2.71], and Median is -2.71. Besides, 0 companies provide NaN or N/A</w:t>
      </w:r>
    </w:p>
    <w:p>
      <w:r>
        <w:tab/>
        <w:t>for ACIR is +2 dB, throughput loss is in the range [-3.14, -3.14], and Median is -3.14. Besides, 0 companies provide NaN or N/A</w:t>
      </w:r>
    </w:p>
    <w:p>
      <w:r>
        <w:tab/>
        <w:t>for ACIR is +4 dB, throughput loss is in the range [-3.25, -3.25], and Median is -3.25. Besides, 0 companies provide NaN or N/A</w:t>
      </w:r>
    </w:p>
    <w:p>
      <w:r>
        <w:tab/>
        <w:t>for ACIR is +6 dB, throughput loss is in the range [-3.25, -3.25], and Median is -3.25. Besides, 0 companies provide NaN or N/A</w:t>
      </w:r>
    </w:p>
    <w:p>
      <w:r>
        <w:tab/>
        <w:t>for ACIR is +8 dB, throughput loss is in the range [-3.25, -3.25], and Median is -3.25. Besides, 0 companies provide NaN or N/A</w:t>
      </w:r>
    </w:p>
    <w:p>
      <w:r>
        <w:br/>
      </w:r>
    </w:p>
    <w:p>
      <w:r>
        <w:t>Scenario 1, Case 1, Victim: NR TDD DL,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[-0.81, -0.81], and Median is -0.81. Besides, 0 companies provide NaN or N/A</w:t>
      </w:r>
    </w:p>
    <w:p>
      <w:r>
        <w:tab/>
        <w:t>for ACIR is +2 dB, throughput loss is in the range [-1.2, -1.2], and Median is -1.2. Besides, 0 companies provide NaN or N/A</w:t>
      </w:r>
    </w:p>
    <w:p>
      <w:r>
        <w:tab/>
        <w:t>for ACIR is +4 dB, throughput loss is in the range [-1.49, -1.49], and Median is -1.49. Besides, 0 companies provide NaN or N/A</w:t>
      </w:r>
    </w:p>
    <w:p>
      <w:r>
        <w:tab/>
        <w:t>for ACIR is +6 dB, throughput loss is in the range [-1.72, -1.72], and Median is -1.72. Besides, 0 companies provide NaN or N/A</w:t>
      </w:r>
    </w:p>
    <w:p>
      <w:r>
        <w:tab/>
        <w:t>for ACIR is +8 dB, throughput loss is in the range [-1.88, -1.88], and Median is -1.88.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[-1.29, -1.29], and Median is -1.29. Besides, 0 companies provide NaN or N/A</w:t>
      </w:r>
    </w:p>
    <w:p>
      <w:r>
        <w:tab/>
        <w:t>for ACIR is +2 dB, throughput loss is in the range [-1.69, -1.69], and Median is -1.69. Besides, 0 companies provide NaN or N/A</w:t>
      </w:r>
    </w:p>
    <w:p>
      <w:r>
        <w:tab/>
        <w:t>for ACIR is +4 dB, throughput loss is in the range [-1.95, -1.95], and Median is -1.95. Besides, 0 companies provide NaN or N/A</w:t>
      </w:r>
    </w:p>
    <w:p>
      <w:r>
        <w:tab/>
        <w:t>for ACIR is +6 dB, throughput loss is in the range [-2.06, -2.06], and Median is -2.06. Besides, 0 companies provide NaN or N/A</w:t>
      </w:r>
    </w:p>
    <w:p>
      <w:r>
        <w:tab/>
        <w:t>for ACIR is +8 dB, throughput loss is in the range [-2.13, -2.13], and Median is -2.13. Besides, 0 companies provide NaN or N/A</w:t>
      </w:r>
    </w:p>
    <w:p>
      <w:r>
        <w:br/>
      </w:r>
    </w:p>
    <w:p>
      <w:r>
        <w:t>Scenario 1, Case 1, Victim: NR TDD DL,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[-0.07, -0.07], and Median is -0.07. Besides, 0 companies provide NaN or N/A</w:t>
      </w:r>
    </w:p>
    <w:p>
      <w:r>
        <w:tab/>
        <w:t>for ACIR is +2 dB, throughput loss is in the range [-0.6, -0.6], and Median is -0.6. Besides, 0 companies provide NaN or N/A</w:t>
      </w:r>
    </w:p>
    <w:p>
      <w:r>
        <w:tab/>
        <w:t>for ACIR is +4 dB, throughput loss is in the range [-1.0, -1.0], and Median is -1.0. Besides, 0 companies provide NaN or N/A</w:t>
      </w:r>
    </w:p>
    <w:p>
      <w:r>
        <w:tab/>
        <w:t>for ACIR is +6 dB, throughput loss is in the range [-1.31, -1.31], and Median is -1.31. Besides, 0 companies provide NaN or N/A</w:t>
      </w:r>
    </w:p>
    <w:p>
      <w:r>
        <w:tab/>
        <w:t>for ACIR is +8 dB, throughput loss is in the range [-1.54, -1.54], and Median is -1.54.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[-1.29, -1.29], and Median is -1.29. Besides, 0 companies provide NaN or N/A</w:t>
      </w:r>
    </w:p>
    <w:p>
      <w:r>
        <w:tab/>
        <w:t>for ACIR is +2 dB, throughput loss is in the range [-2.08, -2.08], and Median is -2.08. Besides, 0 companies provide NaN or N/A</w:t>
      </w:r>
    </w:p>
    <w:p>
      <w:r>
        <w:tab/>
        <w:t>for ACIR is +4 dB, throughput loss is in the range [-2.7, -2.7], and Median is -2.7. Besides, 0 companies provide NaN or N/A</w:t>
      </w:r>
    </w:p>
    <w:p>
      <w:r>
        <w:tab/>
        <w:t>for ACIR is +6 dB, throughput loss is in the range [-3.1, -3.1], and Median is -3.1. Besides, 0 companies provide NaN or N/A</w:t>
      </w:r>
    </w:p>
    <w:p>
      <w:r>
        <w:tab/>
        <w:t>for ACIR is +8 dB, throughput loss is in the range [-3.34, -3.34], and Median is -3.34. Besides, 0 companies provide NaN or N/A</w:t>
      </w:r>
    </w:p>
    <w:p>
      <w:r>
        <w:br/>
      </w:r>
    </w:p>
    <w:p>
      <w:r>
        <w:t>Scenario 1, Case 1, Victim: NR TDD DL,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[-0.01, -0.01], and Median is -0.01. Besides, 0 companies provide NaN or N/A</w:t>
      </w:r>
    </w:p>
    <w:p>
      <w:r>
        <w:tab/>
        <w:t>for ACIR is +2 dB, throughput loss is in the range [-0.49, -0.49], and Median is -0.49. Besides, 0 companies provide NaN or N/A</w:t>
      </w:r>
    </w:p>
    <w:p>
      <w:r>
        <w:tab/>
        <w:t>for ACIR is +4 dB, throughput loss is in the range [-0.87, -0.87], and Median is -0.87. Besides, 0 companies provide NaN or N/A</w:t>
      </w:r>
    </w:p>
    <w:p>
      <w:r>
        <w:tab/>
        <w:t>for ACIR is +6 dB, throughput loss is in the range [-1.16, -1.16], and Median is -1.16. Besides, 0 companies provide NaN or N/A</w:t>
      </w:r>
    </w:p>
    <w:p>
      <w:r>
        <w:tab/>
        <w:t>for ACIR is +8 dB, throughput loss is in the range [-1.38, -1.38], and Median is -1.38.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[-1.51, -1.51], and Median is -1.51. Besides, 0 companies provide NaN or N/A</w:t>
      </w:r>
    </w:p>
    <w:p>
      <w:r>
        <w:tab/>
        <w:t>for ACIR is +2 dB, throughput loss is in the range [-2.57, -2.57], and Median is -2.57. Besides, 0 companies provide NaN or N/A</w:t>
      </w:r>
    </w:p>
    <w:p>
      <w:r>
        <w:tab/>
        <w:t>for ACIR is +4 dB, throughput loss is in the range [-3.56, -3.56], and Median is -3.56. Besides, 0 companies provide NaN or N/A</w:t>
      </w:r>
    </w:p>
    <w:p>
      <w:r>
        <w:tab/>
        <w:t>for ACIR is +6 dB, throughput loss is in the range [-4.59, -4.59], and Median is -4.59. Besides, 0 companies provide NaN or N/A</w:t>
      </w:r>
    </w:p>
    <w:p>
      <w:r>
        <w:tab/>
        <w:t>for ACIR is +8 dB, throughput loss is in the range [-4.83, -4.83], and Median is -4.83. Besides, 0 companies provide NaN or N/A</w:t>
      </w:r>
    </w:p>
    <w:p>
      <w:r>
        <w:br/>
      </w:r>
    </w:p>
    <w:p>
      <w:r>
        <w:t>Scenario 1, Case 1, Victim: NR TDD DL, Antenna config: 1, Grid shift: 1.0,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[-0.54, -0.66], and Median is -0.6. Besides, 0 companies provide NaN or N/A</w:t>
      </w:r>
    </w:p>
    <w:p>
      <w:r>
        <w:tab/>
        <w:t>for ACIR is +2 dB, throughput loss is in the range [-0.95, -0.95], and Median is -0.95. Besides, 0 companies provide NaN or N/A</w:t>
      </w:r>
    </w:p>
    <w:p>
      <w:r>
        <w:tab/>
        <w:t>for ACIR is +4 dB, throughput loss is in the range [-1.18, -1.18], and Median is -1.18. Besides, 0 companies provide NaN or N/A</w:t>
      </w:r>
    </w:p>
    <w:p>
      <w:r>
        <w:tab/>
        <w:t>for ACIR is +6 dB, throughput loss is in the range [-1.36, -1.36], and Median is -1.36. Besides, 0 companies provide NaN or N/A</w:t>
      </w:r>
    </w:p>
    <w:p>
      <w:r>
        <w:tab/>
        <w:t>for ACIR is +8 dB, throughput loss is in the range [-1.49, -1.49], and Median is -1.49.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[-1.41, -2.37], and Median is -1.89. Besides, 0 companies provide NaN or N/A</w:t>
      </w:r>
    </w:p>
    <w:p>
      <w:r>
        <w:tab/>
        <w:t>for ACIR is +2 dB, throughput loss is in the range [-1.62, -1.62], and Median is -1.62. Besides, 0 companies provide NaN or N/A</w:t>
      </w:r>
    </w:p>
    <w:p>
      <w:r>
        <w:tab/>
        <w:t>for ACIR is +4 dB, throughput loss is in the range [-1.72, -1.72], and Median is -1.72. Besides, 0 companies provide NaN or N/A</w:t>
      </w:r>
    </w:p>
    <w:p>
      <w:r>
        <w:tab/>
        <w:t>for ACIR is +6 dB, throughput loss is in the range [-1.72, -1.72], and Median is -1.72. Besides, 0 companies provide NaN or N/A</w:t>
      </w:r>
    </w:p>
    <w:p>
      <w:r>
        <w:tab/>
        <w:t>for ACIR is +8 dB, throughput loss is in the range [-1.72, -1.72], and Median is -1.72. Besides, 0 companies provide NaN or N/A</w:t>
      </w:r>
    </w:p>
    <w:p>
      <w:r>
        <w:br/>
      </w:r>
    </w:p>
    <w:p>
      <w:r>
        <w:t>Scenario 1, Case 1, Victim: NR TDD DL,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[-0.7, -0.7], and Median is -0.7. Besides, 0 companies provide NaN or N/A</w:t>
      </w:r>
    </w:p>
    <w:p>
      <w:r>
        <w:tab/>
        <w:t>for ACIR is +2 dB, throughput loss is in the range [-0.97, -0.97], and Median is -0.97. Besides, 0 companies provide NaN or N/A</w:t>
      </w:r>
    </w:p>
    <w:p>
      <w:r>
        <w:tab/>
        <w:t>for ACIR is +4 dB, throughput loss is in the range [-1.18, -1.18], and Median is -1.18. Besides, 0 companies provide NaN or N/A</w:t>
      </w:r>
    </w:p>
    <w:p>
      <w:r>
        <w:tab/>
        <w:t>for ACIR is +6 dB, throughput loss is in the range [-1.35, -1.35], and Median is -1.35. Besides, 0 companies provide NaN or N/A</w:t>
      </w:r>
    </w:p>
    <w:p>
      <w:r>
        <w:tab/>
        <w:t>for ACIR is +8 dB, throughput loss is in the range [-1.47, -1.47], and Median is -1.47.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[-0.36, -0.36], and Median is -0.36. Besides, 0 companies provide NaN or N/A</w:t>
      </w:r>
    </w:p>
    <w:p>
      <w:r>
        <w:tab/>
        <w:t>for ACIR is +2 dB, throughput loss is in the range [-0.62, -0.62], and Median is -0.62. Besides, 0 companies provide NaN or N/A</w:t>
      </w:r>
    </w:p>
    <w:p>
      <w:r>
        <w:tab/>
        <w:t>for ACIR is +4 dB, throughput loss is in the range [-0.84, -0.84], and Median is -0.84. Besides, 0 companies provide NaN or N/A</w:t>
      </w:r>
    </w:p>
    <w:p>
      <w:r>
        <w:tab/>
        <w:t>for ACIR is +6 dB, throughput loss is in the range [-1.1, -1.1], and Median is -1.1. Besides, 0 companies provide NaN or N/A</w:t>
      </w:r>
    </w:p>
    <w:p>
      <w:r>
        <w:tab/>
        <w:t>for ACIR is +8 dB, throughput loss is in the range [-1.12, -1.12], and Median is -1.12. Besides, 0 companies provide NaN or N/A</w:t>
      </w:r>
    </w:p>
    <w:p>
      <w:r>
        <w:br/>
      </w:r>
    </w:p>
    <w:p>
      <w:r>
        <w:t>Scenario 1, Case 1, Victim: NR TDD DL,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[-0.16, -0.87], and Median is -0.51. Besides, 0 companies provide NaN or N/A</w:t>
      </w:r>
    </w:p>
    <w:p>
      <w:r>
        <w:tab/>
        <w:t>for ACIR is +2 dB, throughput loss is in the range [-0.59, -1.1], and Median is -0.84. Besides, 0 companies provide NaN or N/A</w:t>
      </w:r>
    </w:p>
    <w:p>
      <w:r>
        <w:tab/>
        <w:t>for ACIR is +4 dB, throughput loss is in the range [-0.92, -1.28], and Median is -1.1. Besides, 0 companies provide NaN or N/A</w:t>
      </w:r>
    </w:p>
    <w:p>
      <w:r>
        <w:tab/>
        <w:t>for ACIR is +6 dB, throughput loss is in the range [-1.18, -1.43], and Median is -1.3. Besides, 0 companies provide NaN or N/A</w:t>
      </w:r>
    </w:p>
    <w:p>
      <w:r>
        <w:tab/>
        <w:t>for ACIR is +8 dB, throughput loss is in the range [-1.39, -1.53], and Median is -1.46.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[-0.28, -2.86], and Median is -1.57. Besides, 0 companies provide NaN or N/A</w:t>
      </w:r>
    </w:p>
    <w:p>
      <w:r>
        <w:tab/>
        <w:t>for ACIR is +2 dB, throughput loss is in the range [-0.97, -4.17], and Median is -2.57. Besides, 0 companies provide NaN or N/A</w:t>
      </w:r>
    </w:p>
    <w:p>
      <w:r>
        <w:tab/>
        <w:t>for ACIR is +4 dB, throughput loss is in the range [-2.25, -4.64], and Median is -3.45. Besides, 0 companies provide NaN or N/A</w:t>
      </w:r>
    </w:p>
    <w:p>
      <w:r>
        <w:tab/>
        <w:t>for ACIR is +6 dB, throughput loss is in the range [-2.93, -5.14], and Median is -4.04. Besides, 0 companies provide NaN or N/A</w:t>
      </w:r>
    </w:p>
    <w:p>
      <w:r>
        <w:tab/>
        <w:t>for ACIR is +8 dB, throughput loss is in the range [-3.3, -5.3], and Median is -4.3. Besides, 0 companies provide NaN or N/A</w:t>
      </w:r>
    </w:p>
    <w:p>
      <w:r>
        <w:br/>
      </w:r>
    </w:p>
    <w:p>
      <w:r>
        <w:t>Scenario 1, Case 1, Victim: NR TDD DL,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[-0.15, -0.15], and Median is -0.15. Besides, 0 companies provide NaN or N/A</w:t>
      </w:r>
    </w:p>
    <w:p>
      <w:r>
        <w:tab/>
        <w:t>for ACIR is +2 dB, throughput loss is in the range [-0.58, -0.58], and Median is -0.58. Besides, 0 companies provide NaN or N/A</w:t>
      </w:r>
    </w:p>
    <w:p>
      <w:r>
        <w:tab/>
        <w:t>for ACIR is +4 dB, throughput loss is in the range [-0.92, -0.92], and Median is -0.92. Besides, 0 companies provide NaN or N/A</w:t>
      </w:r>
    </w:p>
    <w:p>
      <w:r>
        <w:tab/>
        <w:t>for ACIR is +6 dB, throughput loss is in the range [-1.18, -1.18], and Median is -1.18. Besides, 0 companies provide NaN or N/A</w:t>
      </w:r>
    </w:p>
    <w:p>
      <w:r>
        <w:tab/>
        <w:t>for ACIR is +8 dB, throughput loss is in the range [-1.39, -1.39], and Median is -1.39.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[-0.05, -0.05], and Median is -0.05. Besides, 0 companies provide NaN or N/A</w:t>
      </w:r>
    </w:p>
    <w:p>
      <w:r>
        <w:tab/>
        <w:t>for ACIR is +2 dB, throughput loss is in the range [-0.77, -0.77], and Median is -0.77. Besides, 0 companies provide NaN or N/A</w:t>
      </w:r>
    </w:p>
    <w:p>
      <w:r>
        <w:tab/>
        <w:t>for ACIR is +4 dB, throughput loss is in the range [-2.1, -2.1], and Median is -2.1. Besides, 0 companies provide NaN or N/A</w:t>
      </w:r>
    </w:p>
    <w:p>
      <w:r>
        <w:tab/>
        <w:t>for ACIR is +6 dB, throughput loss is in the range [-2.91, -2.91], and Median is -2.91. Besides, 0 companies provide NaN or N/A</w:t>
      </w:r>
    </w:p>
    <w:p>
      <w:r>
        <w:tab/>
        <w:t>for ACIR is +8 dB, throughput loss is in the range [-3.21, -3.21], and Median is -3.21. Besides, 0 companies provide NaN or N/A</w:t>
      </w:r>
    </w:p>
    <w:p>
      <w:r>
        <w:br/>
      </w:r>
    </w:p>
    <w:p>
      <w:r>
        <w:t>Scenario 1, Case 1, Victim: NR TDD DL,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[-0.18, -0.18], and Median is -0.18. Besides, 0 companies provide NaN or N/A</w:t>
      </w:r>
    </w:p>
    <w:p>
      <w:r>
        <w:tab/>
        <w:t>for ACIR is +2 dB, throughput loss is in the range [-0.55, -0.55], and Median is -0.55. Besides, 0 companies provide NaN or N/A</w:t>
      </w:r>
    </w:p>
    <w:p>
      <w:r>
        <w:tab/>
        <w:t>for ACIR is +4 dB, throughput loss is in the range [-0.83, -0.83], and Median is -0.83. Besides, 0 companies provide NaN or N/A</w:t>
      </w:r>
    </w:p>
    <w:p>
      <w:r>
        <w:tab/>
        <w:t>for ACIR is +6 dB, throughput loss is in the range [-1.05, -1.05], and Median is -1.05. Besides, 0 companies provide NaN or N/A</w:t>
      </w:r>
    </w:p>
    <w:p>
      <w:r>
        <w:tab/>
        <w:t>for ACIR is +8 dB, throughput loss is in the range [-1.21, -1.21], and Median is -1.21.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[-0.42, -0.42], and Median is -0.42. Besides, 0 companies provide NaN or N/A</w:t>
      </w:r>
    </w:p>
    <w:p>
      <w:r>
        <w:tab/>
        <w:t>for ACIR is +2 dB, throughput loss is in the range [-1.04, -1.04], and Median is -1.04. Besides, 0 companies provide NaN or N/A</w:t>
      </w:r>
    </w:p>
    <w:p>
      <w:r>
        <w:tab/>
        <w:t>for ACIR is +4 dB, throughput loss is in the range [-1.5, -1.5], and Median is -1.5. Besides, 0 companies provide NaN or N/A</w:t>
      </w:r>
    </w:p>
    <w:p>
      <w:r>
        <w:tab/>
        <w:t>for ACIR is +6 dB, throughput loss is in the range [-1.66, -1.66], and Median is -1.66. Besides, 0 companies provide NaN or N/A</w:t>
      </w:r>
    </w:p>
    <w:p>
      <w:r>
        <w:tab/>
        <w:t>for ACIR is +8 dB, throughput loss is in the range [-2.07, -2.07], and Median is -2.07. Besides, 0 companies provide NaN or N/A</w:t>
      </w:r>
    </w:p>
    <w:p>
      <w:r>
        <w:br/>
      </w:r>
    </w:p>
    <w:p>
      <w:r>
        <w:t>Scenario 1, Case 1, Victim: NR TDD DL,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[-0.18, -0.18], and Median is -0.18. Besides, 0 companies provide NaN or N/A</w:t>
      </w:r>
    </w:p>
    <w:p>
      <w:r>
        <w:tab/>
        <w:t>for ACIR is +2 dB, throughput loss is in the range [-0.54, -0.54], and Median is -0.54. Besides, 0 companies provide NaN or N/A</w:t>
      </w:r>
    </w:p>
    <w:p>
      <w:r>
        <w:tab/>
        <w:t>for ACIR is +4 dB, throughput loss is in the range [-0.82, -0.82], and Median is -0.82. Besides, 0 companies provide NaN or N/A</w:t>
      </w:r>
    </w:p>
    <w:p>
      <w:r>
        <w:tab/>
        <w:t>for ACIR is +6 dB, throughput loss is in the range [-1.04, -1.04], and Median is -1.04. Besides, 0 companies provide NaN or N/A</w:t>
      </w:r>
    </w:p>
    <w:p>
      <w:r>
        <w:tab/>
        <w:t>for ACIR is +8 dB, throughput loss is in the range [-1.21, -1.21], and Median is -1.21.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[-0.13, -0.13], and Median is -0.13. Besides, 0 companies provide NaN or N/A</w:t>
      </w:r>
    </w:p>
    <w:p>
      <w:r>
        <w:tab/>
        <w:t>for ACIR is +2 dB, throughput loss is in the range [-0.67, -0.67], and Median is -0.67. Besides, 0 companies provide NaN or N/A</w:t>
      </w:r>
    </w:p>
    <w:p>
      <w:r>
        <w:tab/>
        <w:t>for ACIR is +4 dB, throughput loss is in the range [-1.02, -1.02], and Median is -1.02. Besides, 0 companies provide NaN or N/A</w:t>
      </w:r>
    </w:p>
    <w:p>
      <w:r>
        <w:tab/>
        <w:t>for ACIR is +6 dB, throughput loss is in the range [-1.19, -1.19], and Median is -1.19. Besides, 0 companies provide NaN or N/A</w:t>
      </w:r>
    </w:p>
    <w:p>
      <w:r>
        <w:tab/>
        <w:t>for ACIR is +8 dB, throughput loss is in the range [-1.29, -1.29], and Median is -1.29. Besides, 0 companies provide NaN or N/A</w:t>
      </w:r>
    </w:p>
    <w:p>
      <w:r>
        <w:br/>
      </w:r>
    </w:p>
    <w:p>
      <w:r>
        <w:t>Scenario 1, Case 1, Victim: NR TDD DL,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[-0.18, -0.18], and Median is -0.18. Besides, 0 companies provide NaN or N/A</w:t>
      </w:r>
    </w:p>
    <w:p>
      <w:r>
        <w:tab/>
        <w:t>for ACIR is +2 dB, throughput loss is in the range [-0.51, -0.51], and Median is -0.51. Besides, 0 companies provide NaN or N/A</w:t>
      </w:r>
    </w:p>
    <w:p>
      <w:r>
        <w:tab/>
        <w:t>for ACIR is +4 dB, throughput loss is in the range [-0.77, -0.77], and Median is -0.77. Besides, 0 companies provide NaN or N/A</w:t>
      </w:r>
    </w:p>
    <w:p>
      <w:r>
        <w:tab/>
        <w:t>for ACIR is +6 dB, throughput loss is in the range [-0.97, -0.97], and Median is -0.97. Besides, 0 companies provide NaN or N/A</w:t>
      </w:r>
    </w:p>
    <w:p>
      <w:r>
        <w:tab/>
        <w:t>for ACIR is +8 dB, throughput loss is in the range [-1.13, -1.13], and Median is -1.13.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[-0.03, -0.03], and Median is -0.03. Besides, 0 companies provide NaN or N/A</w:t>
      </w:r>
    </w:p>
    <w:p>
      <w:r>
        <w:tab/>
        <w:t>for ACIR is +2 dB, throughput loss is in the range [-0.05, -0.05], and Median is -0.05. Besides, 0 companies provide NaN or N/A</w:t>
      </w:r>
    </w:p>
    <w:p>
      <w:r>
        <w:tab/>
        <w:t>for ACIR is +4 dB, throughput loss is in the range [-0.11, -0.11], and Median is -0.11. Besides, 0 companies provide NaN or N/A</w:t>
      </w:r>
    </w:p>
    <w:p>
      <w:r>
        <w:tab/>
        <w:t>for ACIR is +6 dB, throughput loss is in the range [-0.18, -0.18], and Median is -0.18. Besides, 0 companies provide NaN or N/A</w:t>
      </w:r>
    </w:p>
    <w:p>
      <w:r>
        <w:tab/>
        <w:t>for ACIR is +8 dB, throughput loss is in the range [-0.27, -0.27], and Median is -0.27. Besides, 0 companies provide NaN or N/A</w:t>
      </w:r>
    </w:p>
    <w:p>
      <w:r>
        <w:br/>
      </w:r>
    </w:p>
    <w:p>
      <w:r>
        <w:t>Scenario 1, Case 1, Victim: NR TDD DL,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[-0.2, -0.2], and Median is -0.2. Besides, 0 companies provide NaN or N/A</w:t>
      </w:r>
    </w:p>
    <w:p>
      <w:r>
        <w:tab/>
        <w:t>for ACIR is +2 dB, throughput loss is in the range [-0.55, -0.55], and Median is -0.55. Besides, 0 companies provide NaN or N/A</w:t>
      </w:r>
    </w:p>
    <w:p>
      <w:r>
        <w:tab/>
        <w:t>for ACIR is +4 dB, throughput loss is in the range [-0.83, -0.83], and Median is -0.83. Besides, 0 companies provide NaN or N/A</w:t>
      </w:r>
    </w:p>
    <w:p>
      <w:r>
        <w:tab/>
        <w:t>for ACIR is +6 dB, throughput loss is in the range [-1.04, -1.04], and Median is -1.04. Besides, 0 companies provide NaN or N/A</w:t>
      </w:r>
    </w:p>
    <w:p>
      <w:r>
        <w:tab/>
        <w:t>for ACIR is +8 dB, throughput loss is in the range [-1.2, -1.2], and Median is -1.2.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[-0.47, -0.47], and Median is -0.47. Besides, 0 companies provide NaN or N/A</w:t>
      </w:r>
    </w:p>
    <w:p>
      <w:r>
        <w:tab/>
        <w:t>for ACIR is +2 dB, throughput loss is in the range [-1.04, -1.04], and Median is -1.04. Besides, 0 companies provide NaN or N/A</w:t>
      </w:r>
    </w:p>
    <w:p>
      <w:r>
        <w:tab/>
        <w:t>for ACIR is +4 dB, throughput loss is in the range [-1.27, -1.27], and Median is -1.27. Besides, 0 companies provide NaN or N/A</w:t>
      </w:r>
    </w:p>
    <w:p>
      <w:r>
        <w:tab/>
        <w:t>for ACIR is +6 dB, throughput loss is in the range [-1.47, -1.47], and Median is -1.47. Besides, 0 companies provide NaN or N/A</w:t>
      </w:r>
    </w:p>
    <w:p>
      <w:r>
        <w:tab/>
        <w:t>for ACIR is +8 dB, throughput loss is in the range [-1.53, -1.53], and Median is -1.53. Besides, 0 companies provide NaN or N/A</w:t>
      </w:r>
    </w:p>
    <w:p>
      <w:r>
        <w:br/>
      </w:r>
    </w:p>
    <w:p>
      <w:r>
        <w:t>Scenario 1, Case 1, Victim: NR TDD DL,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[-0.2, -0.2], and Median is -0.2. Besides, 0 companies provide NaN or N/A</w:t>
      </w:r>
    </w:p>
    <w:p>
      <w:r>
        <w:tab/>
        <w:t>for ACIR is +2 dB, throughput loss is in the range [-0.58, -0.58], and Median is -0.58. Besides, 0 companies provide NaN or N/A</w:t>
      </w:r>
    </w:p>
    <w:p>
      <w:r>
        <w:tab/>
        <w:t>for ACIR is +4 dB, throughput loss is in the range [-0.88, -0.88], and Median is -0.88. Besides, 0 companies provide NaN or N/A</w:t>
      </w:r>
    </w:p>
    <w:p>
      <w:r>
        <w:tab/>
        <w:t>for ACIR is +6 dB, throughput loss is in the range [-1.12, -1.12], and Median is -1.12. Besides, 0 companies provide NaN or N/A</w:t>
      </w:r>
    </w:p>
    <w:p>
      <w:r>
        <w:tab/>
        <w:t>for ACIR is +8 dB, throughput loss is in the range [-1.29, -1.29], and Median is -1.29.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[-0.56, -0.56], and Median is -0.56. Besides, 0 companies provide NaN or N/A</w:t>
      </w:r>
    </w:p>
    <w:p>
      <w:r>
        <w:tab/>
        <w:t>for ACIR is +2 dB, throughput loss is in the range [-1.29, -1.29], and Median is -1.29. Besides, 0 companies provide NaN or N/A</w:t>
      </w:r>
    </w:p>
    <w:p>
      <w:r>
        <w:tab/>
        <w:t>for ACIR is +4 dB, throughput loss is in the range [-1.99, -1.99], and Median is -1.99. Besides, 0 companies provide NaN or N/A</w:t>
      </w:r>
    </w:p>
    <w:p>
      <w:r>
        <w:tab/>
        <w:t>for ACIR is +6 dB, throughput loss is in the range [-2.15, -2.15], and Median is -2.15. Besides, 0 companies provide NaN or N/A</w:t>
      </w:r>
    </w:p>
    <w:p>
      <w:r>
        <w:tab/>
        <w:t>for ACIR is +8 dB, throughput loss is in the range [-2.3, -2.3], and Median is -2.3. Besides, 0 companies provide NaN or N/A</w:t>
      </w:r>
    </w:p>
    <w:p>
      <w:r>
        <w:br/>
      </w:r>
    </w:p>
    <w:p>
      <w:r>
        <w:t>Scenario 1, Case 1, Victim: NR TDD DL,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[-0.19, -0.19], and Median is -0.19. Besides, 0 companies provide NaN or N/A</w:t>
      </w:r>
    </w:p>
    <w:p>
      <w:r>
        <w:tab/>
        <w:t>for ACIR is +2 dB, throughput loss is in the range [-0.56, -0.56], and Median is -0.56. Besides, 0 companies provide NaN or N/A</w:t>
      </w:r>
    </w:p>
    <w:p>
      <w:r>
        <w:tab/>
        <w:t>for ACIR is +4 dB, throughput loss is in the range [-0.85, -0.85], and Median is -0.85. Besides, 0 companies provide NaN or N/A</w:t>
      </w:r>
    </w:p>
    <w:p>
      <w:r>
        <w:tab/>
        <w:t>for ACIR is +6 dB, throughput loss is in the range [-1.07, -1.07], and Median is -1.07. Besides, 0 companies provide NaN or N/A</w:t>
      </w:r>
    </w:p>
    <w:p>
      <w:r>
        <w:tab/>
        <w:t>for ACIR is +8 dB, throughput loss is in the range [-1.24, -1.24], and Median is -1.24.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[-0.23, -0.23], and Median is -0.23. Besides, 0 companies provide NaN or N/A</w:t>
      </w:r>
    </w:p>
    <w:p>
      <w:r>
        <w:tab/>
        <w:t>for ACIR is +2 dB, throughput loss is in the range [-0.84, -0.84], and Median is -0.84. Besides, 0 companies provide NaN or N/A</w:t>
      </w:r>
    </w:p>
    <w:p>
      <w:r>
        <w:tab/>
        <w:t>for ACIR is +4 dB, throughput loss is in the range [-1.27, -1.27], and Median is -1.27. Besides, 0 companies provide NaN or N/A</w:t>
      </w:r>
    </w:p>
    <w:p>
      <w:r>
        <w:tab/>
        <w:t>for ACIR is +6 dB, throughput loss is in the range [-1.48, -1.48], and Median is -1.48. Besides, 0 companies provide NaN or N/A</w:t>
      </w:r>
    </w:p>
    <w:p>
      <w:r>
        <w:tab/>
        <w:t>for ACIR is +8 dB, throughput loss is in the range [-1.57, -1.57], and Median is -1.57. Besides, 0 companies provide NaN or N/A</w:t>
      </w:r>
    </w:p>
    <w:p>
      <w:r>
        <w:br/>
      </w:r>
    </w:p>
    <w:p>
      <w:r>
        <w:t>Scenario 1, Case 1, Victim: NR TDD DL,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[-0.21, -0.37], and Median is -0.29. Besides, 0 companies provide NaN or N/A</w:t>
      </w:r>
    </w:p>
    <w:p>
      <w:r>
        <w:tab/>
        <w:t>for ACIR is +2 dB, throughput loss is in the range [-0.6, -0.67], and Median is -0.64. Besides, 0 companies provide NaN or N/A</w:t>
      </w:r>
    </w:p>
    <w:p>
      <w:r>
        <w:tab/>
        <w:t>for ACIR is +4 dB, throughput loss is in the range [-0.88, -0.91], and Median is -0.9. Besides, 0 companies provide NaN or N/A</w:t>
      </w:r>
    </w:p>
    <w:p>
      <w:r>
        <w:tab/>
        <w:t>for ACIR is +6 dB, throughput loss is in the range [-1.06, -1.15], and Median is -1.1. Besides, 0 companies provide NaN or N/A</w:t>
      </w:r>
    </w:p>
    <w:p>
      <w:r>
        <w:tab/>
        <w:t>for ACIR is +8 dB, throughput loss is in the range [-1.19, -1.34], and Median is -1.26.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[-0.11, -3.06], and Median is -1.59. Besides, 0 companies provide NaN or N/A</w:t>
      </w:r>
    </w:p>
    <w:p>
      <w:r>
        <w:tab/>
        <w:t>for ACIR is +2 dB, throughput loss is in the range [-1.23, -3.07], and Median is -2.15. Besides, 0 companies provide NaN or N/A</w:t>
      </w:r>
    </w:p>
    <w:p>
      <w:r>
        <w:tab/>
        <w:t>for ACIR is +4 dB, throughput loss is in the range [-1.58, -3.54], and Median is -2.56. Besides, 0 companies provide NaN or N/A</w:t>
      </w:r>
    </w:p>
    <w:p>
      <w:r>
        <w:tab/>
        <w:t>for ACIR is +6 dB, throughput loss is in the range [-1.79, -4.9], and Median is -3.34. Besides, 0 companies provide NaN or N/A</w:t>
      </w:r>
    </w:p>
    <w:p>
      <w:r>
        <w:tab/>
        <w:t>for ACIR is +8 dB, throughput loss is in the range [-1.99, -4.91], and Median is -3.45. Besides, 0 companies provide NaN or N/A</w:t>
      </w:r>
    </w:p>
    <w:p>
      <w:r>
        <w:br/>
      </w:r>
    </w:p>
    <w:p>
      <w:r>
        <w:t>Scenario 1, Case 1, Victim: NR TDD DL,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[-0.2, -0.2], and Median is -0.2. Besides, 0 companies provide NaN or N/A</w:t>
      </w:r>
    </w:p>
    <w:p>
      <w:r>
        <w:tab/>
        <w:t>for ACIR is +2 dB, throughput loss is in the range [-0.59, -0.59], and Median is -0.59. Besides, 0 companies provide NaN or N/A</w:t>
      </w:r>
    </w:p>
    <w:p>
      <w:r>
        <w:tab/>
        <w:t>for ACIR is +4 dB, throughput loss is in the range [-0.89, -0.89], and Median is -0.89. Besides, 0 companies provide NaN or N/A</w:t>
      </w:r>
    </w:p>
    <w:p>
      <w:r>
        <w:tab/>
        <w:t>for ACIR is +6 dB, throughput loss is in the range [-1.13, -1.13], and Median is -1.13. Besides, 0 companies provide NaN or N/A</w:t>
      </w:r>
    </w:p>
    <w:p>
      <w:r>
        <w:tab/>
        <w:t>for ACIR is +8 dB, throughput loss is in the range [-1.31, -1.31], and Median is -1.31.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[-0.81, -0.81], and Median is -0.81. Besides, 0 companies provide NaN or N/A</w:t>
      </w:r>
    </w:p>
    <w:p>
      <w:r>
        <w:tab/>
        <w:t>for ACIR is +2 dB, throughput loss is in the range [-2.22, -2.22], and Median is -2.22. Besides, 0 companies provide NaN or N/A</w:t>
      </w:r>
    </w:p>
    <w:p>
      <w:r>
        <w:tab/>
        <w:t>for ACIR is +4 dB, throughput loss is in the range [-2.37, -2.37], and Median is -2.37. Besides, 0 companies provide NaN or N/A</w:t>
      </w:r>
    </w:p>
    <w:p>
      <w:r>
        <w:tab/>
        <w:t>for ACIR is +6 dB, throughput loss is in the range [-2.47, -2.47], and Median is -2.47. Besides, 0 companies provide NaN or N/A</w:t>
      </w:r>
    </w:p>
    <w:p>
      <w:r>
        <w:tab/>
        <w:t>for ACIR is +8 dB, throughput loss is in the range [-2.59, -2.59], and Median is -2.59. Besides, 0 companies provide NaN or N/A</w:t>
      </w:r>
    </w:p>
    <w:p>
      <w:r>
        <w:br/>
      </w:r>
    </w:p>
    <w:p>
      <w:r>
        <w:t>Scenario 1, Case 1, Victim: NR TDD DL,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[-0.21, -0.21], and Median is -0.21. Besides, 0 companies provide NaN or N/A</w:t>
      </w:r>
    </w:p>
    <w:p>
      <w:r>
        <w:tab/>
        <w:t>for ACIR is +2 dB, throughput loss is in the range [-0.6, -0.6], and Median is -0.6. Besides, 0 companies provide NaN or N/A</w:t>
      </w:r>
    </w:p>
    <w:p>
      <w:r>
        <w:tab/>
        <w:t>for ACIR is +4 dB, throughput loss is in the range [-0.91, -0.91], and Median is -0.91. Besides, 0 companies provide NaN or N/A</w:t>
      </w:r>
    </w:p>
    <w:p>
      <w:r>
        <w:tab/>
        <w:t>for ACIR is +6 dB, throughput loss is in the range [-1.15, -1.15], and Median is -1.15. Besides, 0 companies provide NaN or N/A</w:t>
      </w:r>
    </w:p>
    <w:p>
      <w:r>
        <w:tab/>
        <w:t>for ACIR is +8 dB, throughput loss is in the range [-1.34, -1.34], and Median is -1.34.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[-0.41, -0.41], and Median is -0.41. Besides, 0 companies provide NaN or N/A</w:t>
      </w:r>
    </w:p>
    <w:p>
      <w:r>
        <w:tab/>
        <w:t>for ACIR is +2 dB, throughput loss is in the range [-0.94, -0.94], and Median is -0.94. Besides, 0 companies provide NaN or N/A</w:t>
      </w:r>
    </w:p>
    <w:p>
      <w:r>
        <w:tab/>
        <w:t>for ACIR is +4 dB, throughput loss is in the range [-1.9, -1.9], and Median is -1.9. Besides, 0 companies provide NaN or N/A</w:t>
      </w:r>
    </w:p>
    <w:p>
      <w:r>
        <w:tab/>
        <w:t>for ACIR is +6 dB, throughput loss is in the range [-2.06, -2.06], and Median is -2.06. Besides, 0 companies provide NaN or N/A</w:t>
      </w:r>
    </w:p>
    <w:p>
      <w:r>
        <w:tab/>
        <w:t>for ACIR is +8 dB, throughput loss is in the range [-2.12, -2.12], and Median is -2.12. Besides, 0 companies provide NaN or N/A</w:t>
      </w:r>
    </w:p>
    <w:p>
      <w:r>
        <w:br/>
      </w:r>
    </w:p>
    <w:p>
      <w:r>
        <w:t>Scenario 1, Case 1, Victim: NR TDD DL,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[-0.21, -0.21], and Median is -0.21. Besides, 0 companies provide NaN or N/A</w:t>
      </w:r>
    </w:p>
    <w:p>
      <w:r>
        <w:tab/>
        <w:t>for ACIR is +2 dB, throughput loss is in the range [-0.62, -0.62], and Median is -0.62. Besides, 0 companies provide NaN or N/A</w:t>
      </w:r>
    </w:p>
    <w:p>
      <w:r>
        <w:tab/>
        <w:t>for ACIR is +4 dB, throughput loss is in the range [-0.94, -0.94], and Median is -0.94. Besides, 0 companies provide NaN or N/A</w:t>
      </w:r>
    </w:p>
    <w:p>
      <w:r>
        <w:tab/>
        <w:t>for ACIR is +6 dB, throughput loss is in the range [-1.18, -1.18], and Median is -1.18. Besides, 0 companies provide NaN or N/A</w:t>
      </w:r>
    </w:p>
    <w:p>
      <w:r>
        <w:tab/>
        <w:t>for ACIR is +8 dB, throughput loss is in the range [-1.37, -1.37], and Median is -1.37.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[-0.55, -0.55], and Median is -0.55. Besides, 0 companies provide NaN or N/A</w:t>
      </w:r>
    </w:p>
    <w:p>
      <w:r>
        <w:tab/>
        <w:t>for ACIR is +2 dB, throughput loss is in the range [-1.55, -1.55], and Median is -1.55. Besides, 0 companies provide NaN or N/A</w:t>
      </w:r>
    </w:p>
    <w:p>
      <w:r>
        <w:tab/>
        <w:t>for ACIR is +4 dB, throughput loss is in the range [-2.17, -2.17], and Median is -2.17. Besides, 0 companies provide NaN or N/A</w:t>
      </w:r>
    </w:p>
    <w:p>
      <w:r>
        <w:tab/>
        <w:t>for ACIR is +6 dB, throughput loss is in the range [-2.61, -2.61], and Median is -2.61. Besides, 0 companies provide NaN or N/A</w:t>
      </w:r>
    </w:p>
    <w:p>
      <w:r>
        <w:tab/>
        <w:t>for ACIR is +8 dB, throughput loss is in the range [-2.84, -2.84], and Median is -2.84. Besides, 0 companies provide NaN or N/A</w:t>
      </w:r>
    </w:p>
    <w:p>
      <w:r>
        <w:br/>
      </w:r>
    </w:p>
    <w:p>
      <w:r>
        <w:t>Scenario 1, Case 1, Victim: NR TDD DL,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[-0.21, -0.21], and Median is -0.21. Besides, 0 companies provide NaN or N/A</w:t>
      </w:r>
    </w:p>
    <w:p>
      <w:r>
        <w:tab/>
        <w:t>for ACIR is +2 dB, throughput loss is in the range [-0.6, -0.6], and Median is -0.6. Besides, 0 companies provide NaN or N/A</w:t>
      </w:r>
    </w:p>
    <w:p>
      <w:r>
        <w:tab/>
        <w:t>for ACIR is +4 dB, throughput loss is in the range [-0.91, -0.91], and Median is -0.91. Besides, 0 companies provide NaN or N/A</w:t>
      </w:r>
    </w:p>
    <w:p>
      <w:r>
        <w:tab/>
        <w:t>for ACIR is +6 dB, throughput loss is in the range [-1.14, -1.14], and Median is -1.14. Besides, 0 companies provide NaN or N/A</w:t>
      </w:r>
    </w:p>
    <w:p>
      <w:r>
        <w:tab/>
        <w:t>for ACIR is +8 dB, throughput loss is in the range [-1.32, -1.32], and Median is -1.32.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[-0.73, -0.73], and Median is -0.73. Besides, 0 companies provide NaN or N/A</w:t>
      </w:r>
    </w:p>
    <w:p>
      <w:r>
        <w:tab/>
        <w:t>for ACIR is +2 dB, throughput loss is in the range [-1.6, -1.6], and Median is -1.6. Besides, 0 companies provide NaN or N/A</w:t>
      </w:r>
    </w:p>
    <w:p>
      <w:r>
        <w:tab/>
        <w:t>for ACIR is +4 dB, throughput loss is in the range [-2.12, -2.12], and Median is -2.12. Besides, 0 companies provide NaN or N/A</w:t>
      </w:r>
    </w:p>
    <w:p>
      <w:r>
        <w:tab/>
        <w:t>for ACIR is +6 dB, throughput loss is in the range [-2.24, -2.24], and Median is -2.24. Besides, 0 companies provide NaN or N/A</w:t>
      </w:r>
    </w:p>
    <w:p>
      <w:r>
        <w:tab/>
        <w:t>for ACIR is +8 dB, throughput loss is in the range [-2.26, -2.26], and Median is -2.26. Besides, 0 companies provide NaN or N/A</w:t>
      </w:r>
    </w:p>
    <w:p>
      <w:r>
        <w:br/>
      </w:r>
    </w:p>
    <w:p>
      <w:r>
        <w:t>Scenario 1, Case 1, Victim: NR TDD DL,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[-0.24, -0.24], and Median is -0.24. Besides, 0 companies provide NaN or N/A</w:t>
      </w:r>
    </w:p>
    <w:p>
      <w:r>
        <w:tab/>
        <w:t>for ACIR is +2 dB, throughput loss is in the range [-0.68, -0.68], and Median is -0.68. Besides, 0 companies provide NaN or N/A</w:t>
      </w:r>
    </w:p>
    <w:p>
      <w:r>
        <w:tab/>
        <w:t>for ACIR is +4 dB, throughput loss is in the range [-1.03, -1.03], and Median is -1.03. Besides, 0 companies provide NaN or N/A</w:t>
      </w:r>
    </w:p>
    <w:p>
      <w:r>
        <w:tab/>
        <w:t>for ACIR is +6 dB, throughput loss is in the range [-1.29, -1.29], and Median is -1.29. Besides, 0 companies provide NaN or N/A</w:t>
      </w:r>
    </w:p>
    <w:p>
      <w:r>
        <w:tab/>
        <w:t>for ACIR is +8 dB, throughput loss is in the range [-1.5, -1.5], and Median is -1.5.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[-1.22, -1.22], and Median is -1.22. Besides, 0 companies provide NaN or N/A</w:t>
      </w:r>
    </w:p>
    <w:p>
      <w:r>
        <w:tab/>
        <w:t>for ACIR is +2 dB, throughput loss is in the range [-2.28, -2.28], and Median is -2.28. Besides, 0 companies provide NaN or N/A</w:t>
      </w:r>
    </w:p>
    <w:p>
      <w:r>
        <w:tab/>
        <w:t>for ACIR is +4 dB, throughput loss is in the range [-3.41, -3.41], and Median is -3.41. Besides, 0 companies provide NaN or N/A</w:t>
      </w:r>
    </w:p>
    <w:p>
      <w:r>
        <w:tab/>
        <w:t>for ACIR is +6 dB, throughput loss is in the range [-3.88, -3.88], and Median is -3.88. Besides, 0 companies provide NaN or N/A</w:t>
      </w:r>
    </w:p>
    <w:p>
      <w:r>
        <w:tab/>
        <w:t>for ACIR is +8 dB, throughput loss is in the range [-4.71, -4.71], and Median is -4.71. Besides, 0 companies provide NaN or N/A</w:t>
      </w:r>
    </w:p>
    <w:p>
      <w:r>
        <w:br/>
      </w:r>
    </w:p>
    <w:p>
      <w:r>
        <w:t>Scenario 1, Case 1, Victim: NR TDD DL,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[-0.25, -0.25], and Median is -0.25. Besides, 0 companies provide NaN or N/A</w:t>
      </w:r>
    </w:p>
    <w:p>
      <w:r>
        <w:tab/>
        <w:t>for ACIR is +2 dB, throughput loss is in the range [-0.71, -0.71], and Median is -0.71. Besides, 0 companies provide NaN or N/A</w:t>
      </w:r>
    </w:p>
    <w:p>
      <w:r>
        <w:tab/>
        <w:t>for ACIR is +4 dB, throughput loss is in the range [-1.06, -1.06], and Median is -1.06. Besides, 0 companies provide NaN or N/A</w:t>
      </w:r>
    </w:p>
    <w:p>
      <w:r>
        <w:tab/>
        <w:t>for ACIR is +6 dB, throughput loss is in the range [-1.34, -1.34], and Median is -1.34. Besides, 0 companies provide NaN or N/A</w:t>
      </w:r>
    </w:p>
    <w:p>
      <w:r>
        <w:tab/>
        <w:t>for ACIR is +8 dB, throughput loss is in the range [-1.55, -1.55], and Median is -1.55.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[-0.8, -0.8], and Median is -0.8. Besides, 0 companies provide NaN or N/A</w:t>
      </w:r>
    </w:p>
    <w:p>
      <w:r>
        <w:tab/>
        <w:t>for ACIR is +2 dB, throughput loss is in the range [-2.46, -2.46], and Median is -2.46. Besides, 0 companies provide NaN or N/A</w:t>
      </w:r>
    </w:p>
    <w:p>
      <w:r>
        <w:tab/>
        <w:t>for ACIR is +4 dB, throughput loss is in the range [-3.31, -3.31], and Median is -3.31. Besides, 0 companies provide NaN or N/A</w:t>
      </w:r>
    </w:p>
    <w:p>
      <w:r>
        <w:tab/>
        <w:t>for ACIR is +6 dB, throughput loss is in the range [-3.7, -3.7], and Median is -3.7. Besides, 0 companies provide NaN or N/A</w:t>
      </w:r>
    </w:p>
    <w:p>
      <w:r>
        <w:tab/>
        <w:t>for ACIR is +8 dB, throughput loss is in the range [-4.13, -4.13], and Median is -4.13. Besides, 0 companies provide NaN or N/A</w:t>
      </w:r>
    </w:p>
    <w:p>
      <w:r>
        <w:br/>
      </w:r>
    </w:p>
    <w:p>
      <w:r>
        <w:t>Scenario 1, Case 1, Victim: NR TDD DL,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[-0.25, -0.25], and Median is -0.25. Besides, 0 companies provide NaN or N/A</w:t>
      </w:r>
    </w:p>
    <w:p>
      <w:r>
        <w:tab/>
        <w:t>for ACIR is +2 dB, throughput loss is in the range [-0.71, -0.71], and Median is -0.71. Besides, 0 companies provide NaN or N/A</w:t>
      </w:r>
    </w:p>
    <w:p>
      <w:r>
        <w:tab/>
        <w:t>for ACIR is +4 dB, throughput loss is in the range [-1.07, -1.07], and Median is -1.07. Besides, 0 companies provide NaN or N/A</w:t>
      </w:r>
    </w:p>
    <w:p>
      <w:r>
        <w:tab/>
        <w:t>for ACIR is +6 dB, throughput loss is in the range [-1.35, -1.35], and Median is -1.35. Besides, 0 companies provide NaN or N/A</w:t>
      </w:r>
    </w:p>
    <w:p>
      <w:r>
        <w:tab/>
        <w:t>for ACIR is +8 dB, throughput loss is in the range [-1.56, -1.56], and Median is -1.56.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[-0.63, -0.63], and Median is -0.63. Besides, 0 companies provide NaN or N/A</w:t>
      </w:r>
    </w:p>
    <w:p>
      <w:r>
        <w:tab/>
        <w:t>for ACIR is +2 dB, throughput loss is in the range [-1.57, -1.57], and Median is -1.57. Besides, 0 companies provide NaN or N/A</w:t>
      </w:r>
    </w:p>
    <w:p>
      <w:r>
        <w:tab/>
        <w:t>for ACIR is +4 dB, throughput loss is in the range [-2.37, -2.37], and Median is -2.37. Besides, 0 companies provide NaN or N/A</w:t>
      </w:r>
    </w:p>
    <w:p>
      <w:r>
        <w:tab/>
        <w:t>for ACIR is +6 dB, throughput loss is in the range [-2.96, -2.96], and Median is -2.96. Besides, 0 companies provide NaN or N/A</w:t>
      </w:r>
    </w:p>
    <w:p>
      <w:r>
        <w:tab/>
        <w:t>for ACIR is +8 dB, throughput loss is in the range [-3.24, -3.24], and Median is -3.24. Besides, 0 companies provide NaN or N/A</w:t>
      </w:r>
    </w:p>
    <w:p>
      <w:r>
        <w:br/>
      </w:r>
    </w:p>
    <w:p>
      <w:r>
        <w:t>Scenario 1, Case 1, Victim: NR TDD DL,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[-0.24, -0.24], and Median is -0.24. Besides, 0 companies provide NaN or N/A</w:t>
      </w:r>
    </w:p>
    <w:p>
      <w:r>
        <w:tab/>
        <w:t>for ACIR is +2 dB, throughput loss is in the range [-0.69, -0.69], and Median is -0.69. Besides, 0 companies provide NaN or N/A</w:t>
      </w:r>
    </w:p>
    <w:p>
      <w:r>
        <w:tab/>
        <w:t>for ACIR is +4 dB, throughput loss is in the range [-1.04, -1.04], and Median is -1.04. Besides, 0 companies provide NaN or N/A</w:t>
      </w:r>
    </w:p>
    <w:p>
      <w:r>
        <w:tab/>
        <w:t>for ACIR is +6 dB, throughput loss is in the range [-1.3, -1.3], and Median is -1.3. Besides, 0 companies provide NaN or N/A</w:t>
      </w:r>
    </w:p>
    <w:p>
      <w:r>
        <w:tab/>
        <w:t>for ACIR is +8 dB, throughput loss is in the range [-1.51, -1.51], and Median is -1.51.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[-0.12, -0.12], and Median is -0.12. Besides, 0 companies provide NaN or N/A</w:t>
      </w:r>
    </w:p>
    <w:p>
      <w:r>
        <w:tab/>
        <w:t>for ACIR is +2 dB, throughput loss is in the range [-0.86, -0.86], and Median is -0.86. Besides, 0 companies provide NaN or N/A</w:t>
      </w:r>
    </w:p>
    <w:p>
      <w:r>
        <w:tab/>
        <w:t>for ACIR is +4 dB, throughput loss is in the range [-1.48, -1.48], and Median is -1.48. Besides, 0 companies provide NaN or N/A</w:t>
      </w:r>
    </w:p>
    <w:p>
      <w:r>
        <w:tab/>
        <w:t>for ACIR is +6 dB, throughput loss is in the range [-2.66, -2.66], and Median is -2.66. Besides, 0 companies provide NaN or N/A</w:t>
      </w:r>
    </w:p>
    <w:p>
      <w:r>
        <w:tab/>
        <w:t>for ACIR is +8 dB, throughput loss is in the range [-3.1, -3.1], and Median is -3.1. Besides, 0 companies provide NaN or N/A</w:t>
      </w:r>
    </w:p>
    <w:p>
      <w:r>
        <w:br/>
      </w:r>
    </w:p>
    <w:p>
      <w:r>
        <w:t>Scenario 1, Case 1, Victim: NR TDD DL,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[-0.26, -0.26], and Median is -0.26. Besides, 0 companies provide NaN or N/A</w:t>
      </w:r>
    </w:p>
    <w:p>
      <w:r>
        <w:tab/>
        <w:t>for ACIR is +2 dB, throughput loss is in the range [-0.72, -0.72], and Median is -0.72. Besides, 0 companies provide NaN or N/A</w:t>
      </w:r>
    </w:p>
    <w:p>
      <w:r>
        <w:tab/>
        <w:t>for ACIR is +4 dB, throughput loss is in the range [-1.08, -1.08], and Median is -1.08. Besides, 0 companies provide NaN or N/A</w:t>
      </w:r>
    </w:p>
    <w:p>
      <w:r>
        <w:tab/>
        <w:t>for ACIR is +6 dB, throughput loss is in the range [-1.36, -1.36], and Median is -1.36. Besides, 0 companies provide NaN or N/A</w:t>
      </w:r>
    </w:p>
    <w:p>
      <w:r>
        <w:tab/>
        <w:t>for ACIR is +8 dB, throughput loss is in the range [-1.57, -1.57], and Median is -1.57.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[-0.33, -0.33], and Median is -0.33. Besides, 0 companies provide NaN or N/A</w:t>
      </w:r>
    </w:p>
    <w:p>
      <w:r>
        <w:tab/>
        <w:t>for ACIR is +2 dB, throughput loss is in the range [-1.15, -1.15], and Median is -1.15. Besides, 0 companies provide NaN or N/A</w:t>
      </w:r>
    </w:p>
    <w:p>
      <w:r>
        <w:tab/>
        <w:t>for ACIR is +4 dB, throughput loss is in the range [-2.18, -2.18], and Median is -2.18. Besides, 0 companies provide NaN or N/A</w:t>
      </w:r>
    </w:p>
    <w:p>
      <w:r>
        <w:tab/>
        <w:t>for ACIR is +6 dB, throughput loss is in the range [-2.86, -2.86], and Median is -2.86. Besides, 0 companies provide NaN or N/A</w:t>
      </w:r>
    </w:p>
    <w:p>
      <w:r>
        <w:tab/>
        <w:t>for ACIR is +8 dB, throughput loss is in the range [-3.05, -3.05], and Median is -3.05. Besides, 0 companies provide NaN or N/A</w:t>
      </w:r>
    </w:p>
    <w:p>
      <w:r>
        <w:br/>
      </w:r>
    </w:p>
    <w:p>
      <w:r>
        <w:t>Scenario 1, Case 1, Victim: NR TDD DL, Antenna config: 2, Grid shift: 1.0, SBFD gNB Tx power: 49, enhanced NF: no.  8 companies show simulation results</w:t>
      </w:r>
    </w:p>
    <w:p>
      <w:r>
        <w:tab/>
        <w:t>At cell center</w:t>
      </w:r>
    </w:p>
    <w:p>
      <w:r>
        <w:tab/>
        <w:t>for ACIR is Relative ACIR, throughput loss is in the range [0.07, -0.79], and Median is -0.17. Besides, 0 companies provide NaN or N/A</w:t>
      </w:r>
    </w:p>
    <w:p>
      <w:r>
        <w:tab/>
        <w:t>for ACIR is +2 dB, throughput loss is in the range [0.06, -0.95], and Median is -0.56. Besides, 0 companies provide NaN or N/A</w:t>
      </w:r>
    </w:p>
    <w:p>
      <w:r>
        <w:tab/>
        <w:t>for ACIR is +4 dB, throughput loss is in the range [0.05, -1.16], and Median is -0.84. Besides, 0 companies provide NaN or N/A</w:t>
      </w:r>
    </w:p>
    <w:p>
      <w:r>
        <w:tab/>
        <w:t>for ACIR is +6 dB, throughput loss is in the range [0.04, -1.54], and Median is -1.06. Besides, 0 companies provide NaN or N/A</w:t>
      </w:r>
    </w:p>
    <w:p>
      <w:r>
        <w:tab/>
        <w:t>for ACIR is +8 dB, throughput loss is in the range [0.03, -1.8], and Median is -1.16.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[2.0, -2.04], and Median is -0.48. Besides, 0 companies provide NaN or N/A</w:t>
      </w:r>
    </w:p>
    <w:p>
      <w:r>
        <w:tab/>
        <w:t>for ACIR is +2 dB, throughput loss is in the range [0.53, -3.94], and Median is -1.46. Besides, 0 companies provide NaN or N/A</w:t>
      </w:r>
    </w:p>
    <w:p>
      <w:r>
        <w:tab/>
        <w:t>for ACIR is +4 dB, throughput loss is in the range [0.22, -5.08], and Median is -2.61. Besides, 0 companies provide NaN or N/A</w:t>
      </w:r>
    </w:p>
    <w:p>
      <w:r>
        <w:tab/>
        <w:t>for ACIR is +6 dB, throughput loss is in the range [0.22, -5.98], and Median is -2.82. Besides, 0 companies provide NaN or N/A</w:t>
      </w:r>
    </w:p>
    <w:p>
      <w:r>
        <w:tab/>
        <w:t>for ACIR is +8 dB, throughput loss is in the range [0.22, -6.57], and Median is -3.0. Besides, 0 companies provide NaN or N/A</w:t>
      </w:r>
    </w:p>
    <w:p>
      <w:r>
        <w:br/>
      </w:r>
    </w:p>
    <w:p>
      <w:r>
        <w:t>Scenario 1, Case 1, Victim: NR TDD DL,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[-0.2, -0.2], and Median is -0.2. Besides, 0 companies provide NaN or N/A</w:t>
      </w:r>
    </w:p>
    <w:p>
      <w:r>
        <w:tab/>
        <w:t>for ACIR is +2 dB, throughput loss is in the range [-0.6, -0.6], and Median is -0.6. Besides, 0 companies provide NaN or N/A</w:t>
      </w:r>
    </w:p>
    <w:p>
      <w:r>
        <w:tab/>
        <w:t>for ACIR is +4 dB, throughput loss is in the range [-0.91, -0.91], and Median is -0.91. Besides, 0 companies provide NaN or N/A</w:t>
      </w:r>
    </w:p>
    <w:p>
      <w:r>
        <w:tab/>
        <w:t>for ACIR is +6 dB, throughput loss is in the range [-1.16, -1.16], and Median is -1.16. Besides, 0 companies provide NaN or N/A</w:t>
      </w:r>
    </w:p>
    <w:p>
      <w:r>
        <w:tab/>
        <w:t>for ACIR is +8 dB, throughput loss is in the range [-1.35, -1.35], and Median is -1.35.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[-0.49, -0.49], and Median is -0.49. Besides, 0 companies provide NaN or N/A</w:t>
      </w:r>
    </w:p>
    <w:p>
      <w:r>
        <w:tab/>
        <w:t>for ACIR is +2 dB, throughput loss is in the range [-1.42, -1.42], and Median is -1.42. Besides, 0 companies provide NaN or N/A</w:t>
      </w:r>
    </w:p>
    <w:p>
      <w:r>
        <w:tab/>
        <w:t>for ACIR is +4 dB, throughput loss is in the range [-1.91, -1.91], and Median is -1.91. Besides, 0 companies provide NaN or N/A</w:t>
      </w:r>
    </w:p>
    <w:p>
      <w:r>
        <w:tab/>
        <w:t>for ACIR is +6 dB, throughput loss is in the range [-2.36, -2.36], and Median is -2.36. Besides, 0 companies provide NaN or N/A</w:t>
      </w:r>
    </w:p>
    <w:p>
      <w:r>
        <w:tab/>
        <w:t>for ACIR is +8 dB, throughput loss is in the range [-2.73, -2.73], and Median is -2.73. Besides, 0 companies provide NaN or N/A</w:t>
      </w:r>
    </w:p>
    <w:p>
      <w:r>
        <w:br/>
      </w:r>
    </w:p>
    <w:p>
      <w:r>
        <w:t>Scenario 1, Case 1, Victim: NR TDD DL,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[-0.21, -0.41], and Median is -0.31. Besides, 0 companies provide NaN or N/A</w:t>
      </w:r>
    </w:p>
    <w:p>
      <w:r>
        <w:tab/>
        <w:t>for ACIR is +2 dB, throughput loss is in the range [-0.59, -0.74], and Median is -0.67. Besides, 0 companies provide NaN or N/A</w:t>
      </w:r>
    </w:p>
    <w:p>
      <w:r>
        <w:tab/>
        <w:t>for ACIR is +4 dB, throughput loss is in the range [-0.9, -1.01], and Median is -0.95. Besides, 0 companies provide NaN or N/A</w:t>
      </w:r>
    </w:p>
    <w:p>
      <w:r>
        <w:tab/>
        <w:t>for ACIR is +6 dB, throughput loss is in the range [-1.14, -1.21], and Median is -1.18. Besides, 0 companies provide NaN or N/A</w:t>
      </w:r>
    </w:p>
    <w:p>
      <w:r>
        <w:tab/>
        <w:t>for ACIR is +8 dB, throughput loss is in the range [-1.33, -1.36], and Median is -1.35.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[0.19, -0.99], and Median is -0.4. Besides, 0 companies provide NaN or N/A</w:t>
      </w:r>
    </w:p>
    <w:p>
      <w:r>
        <w:tab/>
        <w:t>for ACIR is +2 dB, throughput loss is in the range [-1.53, -2.72], and Median is -2.13. Besides, 0 companies provide NaN or N/A</w:t>
      </w:r>
    </w:p>
    <w:p>
      <w:r>
        <w:tab/>
        <w:t>for ACIR is +4 dB, throughput loss is in the range [-3.27, -4.16], and Median is -3.72. Besides, 0 companies provide NaN or N/A</w:t>
      </w:r>
    </w:p>
    <w:p>
      <w:r>
        <w:tab/>
        <w:t>for ACIR is +6 dB, throughput loss is in the range [-3.39, -4.63], and Median is -4.01. Besides, 0 companies provide NaN or N/A</w:t>
      </w:r>
    </w:p>
    <w:p>
      <w:r>
        <w:tab/>
        <w:t>for ACIR is +8 dB, throughput loss is in the range [-3.8, -5.18], and Median is -4.49. Besides, 0 companies provide NaN or N/A</w:t>
      </w:r>
    </w:p>
    <w:p>
      <w:r>
        <w:br/>
      </w:r>
    </w:p>
    <w:p>
      <w:r>
        <w:t>Scenario 1, Case 1, Victim: NR TDD DL,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[-0.21, -0.21], and Median is -0.21. Besides, 0 companies provide NaN or N/A</w:t>
      </w:r>
    </w:p>
    <w:p>
      <w:r>
        <w:tab/>
        <w:t>for ACIR is +2 dB, throughput loss is in the range [-0.6, -0.6], and Median is -0.6. Besides, 0 companies provide NaN or N/A</w:t>
      </w:r>
    </w:p>
    <w:p>
      <w:r>
        <w:tab/>
        <w:t>for ACIR is +4 dB, throughput loss is in the range [-0.91, -0.91], and Median is -0.91. Besides, 0 companies provide NaN or N/A</w:t>
      </w:r>
    </w:p>
    <w:p>
      <w:r>
        <w:tab/>
        <w:t>for ACIR is +6 dB, throughput loss is in the range [-1.16, -1.16], and Median is -1.16. Besides, 0 companies provide NaN or N/A</w:t>
      </w:r>
    </w:p>
    <w:p>
      <w:r>
        <w:tab/>
        <w:t>for ACIR is +8 dB, throughput loss is in the range [-1.35, -1.35], and Median is -1.35.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[-0.54, -0.54], and Median is -0.54. Besides, 0 companies provide NaN or N/A</w:t>
      </w:r>
    </w:p>
    <w:p>
      <w:r>
        <w:tab/>
        <w:t>for ACIR is +2 dB, throughput loss is in the range [-2.54, -2.54], and Median is -2.54. Besides, 0 companies provide NaN or N/A</w:t>
      </w:r>
    </w:p>
    <w:p>
      <w:r>
        <w:tab/>
        <w:t>for ACIR is +4 dB, throughput loss is in the range [-3.27, -3.27], and Median is -3.27. Besides, 0 companies provide NaN or N/A</w:t>
      </w:r>
    </w:p>
    <w:p>
      <w:r>
        <w:tab/>
        <w:t>for ACIR is +6 dB, throughput loss is in the range [-3.44, -3.44], and Median is -3.44. Besides, 0 companies provide NaN or N/A</w:t>
      </w:r>
    </w:p>
    <w:p>
      <w:r>
        <w:tab/>
        <w:t>for ACIR is +8 dB, throughput loss is in the range [-3.77, -3.77], and Median is -3.77. Besides, 0 companies provide NaN or N/A</w:t>
      </w:r>
    </w:p>
    <w:p>
      <w:r>
        <w:br/>
      </w:r>
    </w:p>
    <w:p>
      <w:r>
        <w:t>Scenario 1, Case 2, Victim: NR TDD UL,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[55.75, 55.75], and Median is 55.75. Besides, 0 companies provide NaN or N/A</w:t>
      </w:r>
    </w:p>
    <w:p>
      <w:r>
        <w:tab/>
        <w:t>for ACIR is +2 dB, throughput loss is in the range [51.4, 51.4], and Median is 51.4. Besides, 0 companies provide NaN or N/A</w:t>
      </w:r>
    </w:p>
    <w:p>
      <w:r>
        <w:tab/>
        <w:t>for ACIR is +4 dB, throughput loss is in the range [47.02, 47.02], and Median is 47.02. Besides, 0 companies provide NaN or N/A</w:t>
      </w:r>
    </w:p>
    <w:p>
      <w:r>
        <w:tab/>
        <w:t>for ACIR is +6 dB, throughput loss is in the range [42.64, 42.64], and Median is 42.64. Besides, 0 companies provide NaN or N/A</w:t>
      </w:r>
    </w:p>
    <w:p>
      <w:r>
        <w:tab/>
        <w:t>for ACIR is +8 dB, throughput loss is in the range [38.35, 38.35], and Median is 38.35.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[55.09, 55.09], and Median is 55.09. Besides, 0 companies provide NaN or N/A</w:t>
      </w:r>
    </w:p>
    <w:p>
      <w:r>
        <w:tab/>
        <w:t>for ACIR is +2 dB, throughput loss is in the range [50.82, 50.82], and Median is 50.82. Besides, 0 companies provide NaN or N/A</w:t>
      </w:r>
    </w:p>
    <w:p>
      <w:r>
        <w:tab/>
        <w:t>for ACIR is +4 dB, throughput loss is in the range [46.52, 46.52], and Median is 46.52. Besides, 0 companies provide NaN or N/A</w:t>
      </w:r>
    </w:p>
    <w:p>
      <w:r>
        <w:tab/>
        <w:t>for ACIR is +6 dB, throughput loss is in the range [42.25, 42.25], and Median is 42.25. Besides, 0 companies provide NaN or N/A</w:t>
      </w:r>
    </w:p>
    <w:p>
      <w:r>
        <w:tab/>
        <w:t>for ACIR is +8 dB, throughput loss is in the range [38.06, 38.06], and Median is 38.06.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[64.9, 64.9], and Median is 64.9. Besides, 0 companies provide NaN or N/A</w:t>
      </w:r>
    </w:p>
    <w:p>
      <w:r>
        <w:tab/>
        <w:t>for ACIR is +2 dB, throughput loss is in the range [60.83, 60.83], and Median is 60.83. Besides, 0 companies provide NaN or N/A</w:t>
      </w:r>
    </w:p>
    <w:p>
      <w:r>
        <w:tab/>
        <w:t>for ACIR is +4 dB, throughput loss is in the range [56.61, 56.61], and Median is 56.61. Besides, 0 companies provide NaN or N/A</w:t>
      </w:r>
    </w:p>
    <w:p>
      <w:r>
        <w:tab/>
        <w:t>for ACIR is +6 dB, throughput loss is in the range [52.3, 52.3], and Median is 52.3. Besides, 0 companies provide NaN or N/A</w:t>
      </w:r>
    </w:p>
    <w:p>
      <w:r>
        <w:tab/>
        <w:t>for ACIR is +8 dB, throughput loss is in the range [47.95, 47.95], and Median is 47.95.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[64.13, 64.13], and Median is 64.13. Besides, 0 companies provide NaN or N/A</w:t>
      </w:r>
    </w:p>
    <w:p>
      <w:r>
        <w:tab/>
        <w:t>for ACIR is +2 dB, throughput loss is in the range [60.08, 60.08], and Median is 60.08. Besides, 0 companies provide NaN or N/A</w:t>
      </w:r>
    </w:p>
    <w:p>
      <w:r>
        <w:tab/>
        <w:t>for ACIR is +4 dB, throughput loss is in the range [55.93, 55.93], and Median is 55.93. Besides, 0 companies provide NaN or N/A</w:t>
      </w:r>
    </w:p>
    <w:p>
      <w:r>
        <w:tab/>
        <w:t>for ACIR is +6 dB, throughput loss is in the range [51.7, 51.7], and Median is 51.7. Besides, 0 companies provide NaN or N/A</w:t>
      </w:r>
    </w:p>
    <w:p>
      <w:r>
        <w:tab/>
        <w:t>for ACIR is +8 dB, throughput loss is in the range [47.43, 47.43], and Median is 47.43.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[43.38, 43.38], and Median is 43.38. Besides, 0 companies provide NaN or N/A</w:t>
      </w:r>
    </w:p>
    <w:p>
      <w:r>
        <w:tab/>
        <w:t>for ACIR is +2 dB, throughput loss is in the range [39.09, 39.09], and Median is 39.09. Besides, 0 companies provide NaN or N/A</w:t>
      </w:r>
    </w:p>
    <w:p>
      <w:r>
        <w:tab/>
        <w:t>for ACIR is +4 dB, throughput loss is in the range [34.93, 34.93], and Median is 34.93. Besides, 0 companies provide NaN or N/A</w:t>
      </w:r>
    </w:p>
    <w:p>
      <w:r>
        <w:tab/>
        <w:t>for ACIR is +6 dB, throughput loss is in the range [30.96, 30.96], and Median is 30.96. Besides, 0 companies provide NaN or N/A</w:t>
      </w:r>
    </w:p>
    <w:p>
      <w:r>
        <w:tab/>
        <w:t>for ACIR is +8 dB, throughput loss is in the range [27.17, 27.17], and Median is 27.17.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[43.57, 43.57], and Median is 43.57. Besides, 0 companies provide NaN or N/A</w:t>
      </w:r>
    </w:p>
    <w:p>
      <w:r>
        <w:tab/>
        <w:t>for ACIR is +2 dB, throughput loss is in the range [39.3, 39.3], and Median is 39.3. Besides, 0 companies provide NaN or N/A</w:t>
      </w:r>
    </w:p>
    <w:p>
      <w:r>
        <w:tab/>
        <w:t>for ACIR is +4 dB, throughput loss is in the range [35.16, 35.16], and Median is 35.16. Besides, 0 companies provide NaN or N/A</w:t>
      </w:r>
    </w:p>
    <w:p>
      <w:r>
        <w:tab/>
        <w:t>for ACIR is +6 dB, throughput loss is in the range [31.17, 31.17], and Median is 31.17. Besides, 0 companies provide NaN or N/A</w:t>
      </w:r>
    </w:p>
    <w:p>
      <w:r>
        <w:tab/>
        <w:t>for ACIR is +8 dB, throughput loss is in the range [27.4, 27.4], and Median is 27.4.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[52.13, 41.29], and Median is 46.71. Besides, 0 companies provide NaN or N/A</w:t>
      </w:r>
    </w:p>
    <w:p>
      <w:r>
        <w:tab/>
        <w:t>for ACIR is +2 dB, throughput loss is in the range [47.76, 37.3], and Median is 42.53. Besides, 0 companies provide NaN or N/A</w:t>
      </w:r>
    </w:p>
    <w:p>
      <w:r>
        <w:tab/>
        <w:t>for ACIR is +4 dB, throughput loss is in the range [43.44, 33.76], and Median is 38.6. Besides, 0 companies provide NaN or N/A</w:t>
      </w:r>
    </w:p>
    <w:p>
      <w:r>
        <w:tab/>
        <w:t>for ACIR is +6 dB, throughput loss is in the range [39.2, 30.72], and Median is 34.96. Besides, 0 companies provide NaN or N/A</w:t>
      </w:r>
    </w:p>
    <w:p>
      <w:r>
        <w:tab/>
        <w:t>for ACIR is +8 dB, throughput loss is in the range [35.07, 28.23], and Median is 31.65.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[52.59, 52.59], and Median is 52.59. Besides, 0 companies provide NaN or N/A</w:t>
      </w:r>
    </w:p>
    <w:p>
      <w:r>
        <w:tab/>
        <w:t>for ACIR is +2 dB, throughput loss is in the range [48.2, 48.2], and Median is 48.2. Besides, 0 companies provide NaN or N/A</w:t>
      </w:r>
    </w:p>
    <w:p>
      <w:r>
        <w:tab/>
        <w:t>for ACIR is +4 dB, throughput loss is in the range [43.82, 43.82], and Median is 43.82. Besides, 0 companies provide NaN or N/A</w:t>
      </w:r>
    </w:p>
    <w:p>
      <w:r>
        <w:tab/>
        <w:t>for ACIR is +6 dB, throughput loss is in the range [39.51, 39.51], and Median is 39.51. Besides, 0 companies provide NaN or N/A</w:t>
      </w:r>
    </w:p>
    <w:p>
      <w:r>
        <w:tab/>
        <w:t>for ACIR is +8 dB, throughput loss is in the range [35.33, 35.33], and Median is 35.33.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[26.87, 26.87], and Median is 26.87. Besides, 0 companies provide NaN or N/A</w:t>
      </w:r>
    </w:p>
    <w:p>
      <w:r>
        <w:tab/>
        <w:t>for ACIR is +2 dB, throughput loss is in the range [23.24, 23.24], and Median is 23.24. Besides, 0 companies provide NaN or N/A</w:t>
      </w:r>
    </w:p>
    <w:p>
      <w:r>
        <w:tab/>
        <w:t>for ACIR is +4 dB, throughput loss is in the range [19.92, 19.92], and Median is 19.92. Besides, 0 companies provide NaN or N/A</w:t>
      </w:r>
    </w:p>
    <w:p>
      <w:r>
        <w:tab/>
        <w:t>for ACIR is +6 dB, throughput loss is in the range [16.91, 16.91], and Median is 16.91. Besides, 0 companies provide NaN or N/A</w:t>
      </w:r>
    </w:p>
    <w:p>
      <w:r>
        <w:tab/>
        <w:t>for ACIR is +8 dB, throughput loss is in the range [14.2, 14.2], and Median is 14.2.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[26.73, 26.73], and Median is 26.73. Besides, 0 companies provide NaN or N/A</w:t>
      </w:r>
    </w:p>
    <w:p>
      <w:r>
        <w:tab/>
        <w:t>for ACIR is +2 dB, throughput loss is in the range [23.14, 23.14], and Median is 23.14. Besides, 0 companies provide NaN or N/A</w:t>
      </w:r>
    </w:p>
    <w:p>
      <w:r>
        <w:tab/>
        <w:t>for ACIR is +4 dB, throughput loss is in the range [19.86, 19.86], and Median is 19.86. Besides, 0 companies provide NaN or N/A</w:t>
      </w:r>
    </w:p>
    <w:p>
      <w:r>
        <w:tab/>
        <w:t>for ACIR is +6 dB, throughput loss is in the range [16.87, 16.87], and Median is 16.87. Besides, 0 companies provide NaN or N/A</w:t>
      </w:r>
    </w:p>
    <w:p>
      <w:r>
        <w:tab/>
        <w:t>for ACIR is +8 dB, throughput loss is in the range [14.18, 14.18], and Median is 14.18.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[34.54, 34.54], and Median is 34.54. Besides, 0 companies provide NaN or N/A</w:t>
      </w:r>
    </w:p>
    <w:p>
      <w:r>
        <w:tab/>
        <w:t>for ACIR is +2 dB, throughput loss is in the range [30.46, 30.46], and Median is 30.46. Besides, 0 companies provide NaN or N/A</w:t>
      </w:r>
    </w:p>
    <w:p>
      <w:r>
        <w:tab/>
        <w:t>for ACIR is +4 dB, throughput loss is in the range [26.61, 26.61], and Median is 26.61. Besides, 0 companies provide NaN or N/A</w:t>
      </w:r>
    </w:p>
    <w:p>
      <w:r>
        <w:tab/>
        <w:t>for ACIR is +6 dB, throughput loss is in the range [23.02, 23.02], and Median is 23.02. Besides, 0 companies provide NaN or N/A</w:t>
      </w:r>
    </w:p>
    <w:p>
      <w:r>
        <w:tab/>
        <w:t>for ACIR is +8 dB, throughput loss is in the range [19.72, 19.72], and Median is 19.72.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[33.88, 33.88], and Median is 33.88. Besides, 0 companies provide NaN or N/A</w:t>
      </w:r>
    </w:p>
    <w:p>
      <w:r>
        <w:tab/>
        <w:t>for ACIR is +2 dB, throughput loss is in the range [29.76, 29.76], and Median is 29.76. Besides, 0 companies provide NaN or N/A</w:t>
      </w:r>
    </w:p>
    <w:p>
      <w:r>
        <w:tab/>
        <w:t>for ACIR is +4 dB, throughput loss is in the range [25.9, 25.9], and Median is 25.9. Besides, 0 companies provide NaN or N/A</w:t>
      </w:r>
    </w:p>
    <w:p>
      <w:r>
        <w:tab/>
        <w:t>for ACIR is +6 dB, throughput loss is in the range [22.32, 22.32], and Median is 22.32. Besides, 0 companies provide NaN or N/A</w:t>
      </w:r>
    </w:p>
    <w:p>
      <w:r>
        <w:tab/>
        <w:t>for ACIR is +8 dB, throughput loss is in the range [19.05, 19.05], and Median is 19.05.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[13.88, 13.88], and Median is 13.88. Besides, 0 companies provide NaN or N/A</w:t>
      </w:r>
    </w:p>
    <w:p>
      <w:r>
        <w:tab/>
        <w:t>for ACIR is +2 dB, throughput loss is in the range [11.37, 11.37], and Median is 11.37. Besides, 0 companies provide NaN or N/A</w:t>
      </w:r>
    </w:p>
    <w:p>
      <w:r>
        <w:tab/>
        <w:t>for ACIR is +4 dB, throughput loss is in the range [9.19, 9.19], and Median is 9.19. Besides, 0 companies provide NaN or N/A</w:t>
      </w:r>
    </w:p>
    <w:p>
      <w:r>
        <w:tab/>
        <w:t>for ACIR is +6 dB, throughput loss is in the range [7.33, 7.33], and Median is 7.33. Besides, 0 companies provide NaN or N/A</w:t>
      </w:r>
    </w:p>
    <w:p>
      <w:r>
        <w:tab/>
        <w:t>for ACIR is +8 dB, throughput loss is in the range [5.76, 5.76], and Median is 5.76.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[38.38, 38.38], and Median is 38.38. Besides, 0 companies provide NaN or N/A</w:t>
      </w:r>
    </w:p>
    <w:p>
      <w:r>
        <w:tab/>
        <w:t>for ACIR is +8 dB, throughput loss is in the range [31.4, 31.4], and Median is 31.4. Besides, 0 companies provide NaN or N/A</w:t>
      </w:r>
    </w:p>
    <w:p>
      <w:r>
        <w:br/>
      </w:r>
    </w:p>
    <w:p>
      <w:r>
        <w:t>Scenario 1, Case 2, Victim: NR TDD UL,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[13.62, 13.62], and Median is 13.62. Besides, 0 companies provide NaN or N/A</w:t>
      </w:r>
    </w:p>
    <w:p>
      <w:r>
        <w:tab/>
        <w:t>for ACIR is +2 dB, throughput loss is in the range [11.15, 11.15], and Median is 11.15. Besides, 0 companies provide NaN or N/A</w:t>
      </w:r>
    </w:p>
    <w:p>
      <w:r>
        <w:tab/>
        <w:t>for ACIR is +4 dB, throughput loss is in the range [9.0, 9.0], and Median is 9.0. Besides, 0 companies provide NaN or N/A</w:t>
      </w:r>
    </w:p>
    <w:p>
      <w:r>
        <w:tab/>
        <w:t>for ACIR is +6 dB, throughput loss is in the range [7.16, 7.16], and Median is 7.16. Besides, 0 companies provide NaN or N/A</w:t>
      </w:r>
    </w:p>
    <w:p>
      <w:r>
        <w:tab/>
        <w:t>for ACIR is +8 dB, throughput loss is in the range [5.6, 5.6], and Median is 5.6.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[31.97, 31.97], and Median is 31.97. Besides, 0 companies provide NaN or N/A</w:t>
      </w:r>
    </w:p>
    <w:p>
      <w:r>
        <w:tab/>
        <w:t>for ACIR is +8 dB, throughput loss is in the range [23.92, 23.92], and Median is 23.92. Besides, 0 companies provide NaN or N/A</w:t>
      </w:r>
    </w:p>
    <w:p>
      <w:r>
        <w:br/>
      </w:r>
    </w:p>
    <w:p>
      <w:r>
        <w:t>Scenario 1, Case 2, Victim: NR TDD UL,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[20.02, 20.02], and Median is 20.02. Besides, 0 companies provide NaN or N/A</w:t>
      </w:r>
    </w:p>
    <w:p>
      <w:r>
        <w:tab/>
        <w:t>for ACIR is +2 dB, throughput loss is in the range [16.82, 16.82], and Median is 16.82. Besides, 0 companies provide NaN or N/A</w:t>
      </w:r>
    </w:p>
    <w:p>
      <w:r>
        <w:tab/>
        <w:t>for ACIR is +4 dB, throughput loss is in the range [13.99, 13.99], and Median is 13.99. Besides, 0 companies provide NaN or N/A</w:t>
      </w:r>
    </w:p>
    <w:p>
      <w:r>
        <w:tab/>
        <w:t>for ACIR is +6 dB, throughput loss is in the range [11.5, 11.5], and Median is 11.5. Besides, 0 companies provide NaN or N/A</w:t>
      </w:r>
    </w:p>
    <w:p>
      <w:r>
        <w:tab/>
        <w:t>for ACIR is +8 dB, throughput loss is in the range [9.33, 9.33], and Median is 9.33.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[19.33, 19.33], and Median is 19.33. Besides, 0 companies provide NaN or N/A</w:t>
      </w:r>
    </w:p>
    <w:p>
      <w:r>
        <w:tab/>
        <w:t>for ACIR is +2 dB, throughput loss is in the range [16.22, 16.22], and Median is 16.22. Besides, 0 companies provide NaN or N/A</w:t>
      </w:r>
    </w:p>
    <w:p>
      <w:r>
        <w:tab/>
        <w:t>for ACIR is +4 dB, throughput loss is in the range [13.48, 13.48], and Median is 13.48. Besides, 0 companies provide NaN or N/A</w:t>
      </w:r>
    </w:p>
    <w:p>
      <w:r>
        <w:tab/>
        <w:t>for ACIR is +6 dB, throughput loss is in the range [11.08, 11.08], and Median is 11.08. Besides, 0 companies provide NaN or N/A</w:t>
      </w:r>
    </w:p>
    <w:p>
      <w:r>
        <w:tab/>
        <w:t>for ACIR is +8 dB, throughput loss is in the range [9.0, 9.0], and Median is 9.0.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1, Grid shift: 1.0,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[5.31, 4.31], and Median is 4.81. Besides, 0 companies provide NaN or N/A</w:t>
      </w:r>
    </w:p>
    <w:p>
      <w:r>
        <w:tab/>
        <w:t>for ACIR is +2 dB, throughput loss is in the range [4.02, 3.0], and Median is 3.51. Besides, 0 companies provide NaN or N/A</w:t>
      </w:r>
    </w:p>
    <w:p>
      <w:r>
        <w:tab/>
        <w:t>for ACIR is +4 dB, throughput loss is in the range [3.03, 1.95], and Median is 2.49. Besides, 0 companies provide NaN or N/A</w:t>
      </w:r>
    </w:p>
    <w:p>
      <w:r>
        <w:tab/>
        <w:t>for ACIR is +6 dB, throughput loss is in the range [2.27, 1.12], and Median is 1.7. Besides, 0 companies provide NaN or N/A</w:t>
      </w:r>
    </w:p>
    <w:p>
      <w:r>
        <w:tab/>
        <w:t>for ACIR is +8 dB, throughput loss is in the range [1.72, 0.48], and Median is 1.1.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[28.27, 19.64], and Median is 23.95. Besides, 0 companies provide NaN or N/A</w:t>
      </w:r>
    </w:p>
    <w:p>
      <w:r>
        <w:tab/>
        <w:t>for ACIR is +2 dB, throughput loss is in the range [23.5, 16.75], and Median is 20.13. Besides, 0 companies provide NaN or N/A</w:t>
      </w:r>
    </w:p>
    <w:p>
      <w:r>
        <w:tab/>
        <w:t>for ACIR is +4 dB, throughput loss is in the range [19.82, 11.28], and Median is 15.55. Besides, 0 companies provide NaN or N/A</w:t>
      </w:r>
    </w:p>
    <w:p>
      <w:r>
        <w:tab/>
        <w:t>for ACIR is +6 dB, throughput loss is in the range [17.39, 7.46], and Median is 12.42. Besides, 0 companies provide NaN or N/A</w:t>
      </w:r>
    </w:p>
    <w:p>
      <w:r>
        <w:tab/>
        <w:t>for ACIR is +8 dB, throughput loss is in the range [15.64, 3.41], and Median is 9.52. Besides, 0 companies provide NaN or N/A</w:t>
      </w:r>
    </w:p>
    <w:p>
      <w:r>
        <w:br/>
      </w:r>
    </w:p>
    <w:p>
      <w:r>
        <w:t>Scenario 1, Case 2, Victim: NR TDD UL,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[4.66, 4.66], and Median is 4.66. Besides, 0 companies provide NaN or N/A</w:t>
      </w:r>
    </w:p>
    <w:p>
      <w:r>
        <w:tab/>
        <w:t>for ACIR is +2 dB, throughput loss is in the range [3.33, 3.33], and Median is 3.33. Besides, 0 companies provide NaN or N/A</w:t>
      </w:r>
    </w:p>
    <w:p>
      <w:r>
        <w:tab/>
        <w:t>for ACIR is +4 dB, throughput loss is in the range [2.27, 2.27], and Median is 2.27. Besides, 0 companies provide NaN or N/A</w:t>
      </w:r>
    </w:p>
    <w:p>
      <w:r>
        <w:tab/>
        <w:t>for ACIR is +6 dB, throughput loss is in the range [1.42, 1.42], and Median is 1.42. Besides, 0 companies provide NaN or N/A</w:t>
      </w:r>
    </w:p>
    <w:p>
      <w:r>
        <w:tab/>
        <w:t>for ACIR is +8 dB, throughput loss is in the range [0.75, 0.75], and Median is 0.75.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[23.2, 23.2], and Median is 23.2. Besides, 0 companies provide NaN or N/A</w:t>
      </w:r>
    </w:p>
    <w:p>
      <w:r>
        <w:tab/>
        <w:t>for ACIR is +2 dB, throughput loss is in the range [18.55, 18.55], and Median is 18.55. Besides, 0 companies provide NaN or N/A</w:t>
      </w:r>
    </w:p>
    <w:p>
      <w:r>
        <w:tab/>
        <w:t>for ACIR is +4 dB, throughput loss is in the range [16.03, 16.03], and Median is 16.03. Besides, 0 companies provide NaN or N/A</w:t>
      </w:r>
    </w:p>
    <w:p>
      <w:r>
        <w:tab/>
        <w:t>for ACIR is +6 dB, throughput loss is in the range [10.18, 10.18], and Median is 10.18. Besides, 0 companies provide NaN or N/A</w:t>
      </w:r>
    </w:p>
    <w:p>
      <w:r>
        <w:tab/>
        <w:t>for ACIR is +8 dB, throughput loss is in the range [7.73, 7.73], and Median is 7.73. Besides, 0 companies provide NaN or N/A</w:t>
      </w:r>
    </w:p>
    <w:p>
      <w:r>
        <w:br/>
      </w:r>
    </w:p>
    <w:p>
      <w:r>
        <w:t>Scenario 1, Case 2, Victim: NR TDD UL,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[20.65, 7.68], and Median is 14.17. Besides, 0 companies provide NaN or N/A</w:t>
      </w:r>
    </w:p>
    <w:p>
      <w:r>
        <w:tab/>
        <w:t>for ACIR is +2 dB, throughput loss is in the range [17.43, 5.79], and Median is 11.61. Besides, 0 companies provide NaN or N/A</w:t>
      </w:r>
    </w:p>
    <w:p>
      <w:r>
        <w:tab/>
        <w:t>for ACIR is +4 dB, throughput loss is in the range [14.74, 4.23], and Median is 9.49. Besides, 0 companies provide NaN or N/A</w:t>
      </w:r>
    </w:p>
    <w:p>
      <w:r>
        <w:tab/>
        <w:t>for ACIR is +6 dB, throughput loss is in the range [12.55, 2.97], and Median is 7.76. Besides, 0 companies provide NaN or N/A</w:t>
      </w:r>
    </w:p>
    <w:p>
      <w:r>
        <w:tab/>
        <w:t>for ACIR is +8 dB, throughput loss is in the range [10.85, 1.97], and Median is 6.41.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26.3], and Median is 63.15. Besides, 0 companies provide NaN or N/A</w:t>
      </w:r>
    </w:p>
    <w:p>
      <w:r>
        <w:tab/>
        <w:t>for ACIR is +4 dB, throughput loss is in the range [100.0, 20.77], and Median is 60.38. Besides, 0 companies provide NaN or N/A</w:t>
      </w:r>
    </w:p>
    <w:p>
      <w:r>
        <w:tab/>
        <w:t>for ACIR is +6 dB, throughput loss is in the range [100.0, 14.92], and Median is 57.46. Besides, 0 companies provide NaN or N/A</w:t>
      </w:r>
    </w:p>
    <w:p>
      <w:r>
        <w:tab/>
        <w:t>for ACIR is +8 dB, throughput loss is in the range [100.0, 10.62], and Median is 55.31. Besides, 0 companies provide NaN or N/A</w:t>
      </w:r>
    </w:p>
    <w:p>
      <w:r>
        <w:br/>
      </w:r>
    </w:p>
    <w:p>
      <w:r>
        <w:t>Scenario 1, Case 2, Victim: NR TDD UL,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[7.37, 7.37], and Median is 7.37. Besides, 0 companies provide NaN or N/A</w:t>
      </w:r>
    </w:p>
    <w:p>
      <w:r>
        <w:tab/>
        <w:t>for ACIR is +2 dB, throughput loss is in the range [5.48, 5.48], and Median is 5.48. Besides, 0 companies provide NaN or N/A</w:t>
      </w:r>
    </w:p>
    <w:p>
      <w:r>
        <w:tab/>
        <w:t>for ACIR is +4 dB, throughput loss is in the range [3.94, 3.94], and Median is 3.94. Besides, 0 companies provide NaN or N/A</w:t>
      </w:r>
    </w:p>
    <w:p>
      <w:r>
        <w:tab/>
        <w:t>for ACIR is +6 dB, throughput loss is in the range [2.7, 2.7], and Median is 2.7. Besides, 0 companies provide NaN or N/A</w:t>
      </w:r>
    </w:p>
    <w:p>
      <w:r>
        <w:tab/>
        <w:t>for ACIR is +8 dB, throughput loss is in the range [1.71, 1.71], and Median is 1.71.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[23.01, 23.01], and Median is 23.01. Besides, 0 companies provide NaN or N/A</w:t>
      </w:r>
    </w:p>
    <w:p>
      <w:r>
        <w:tab/>
        <w:t>for ACIR is +4 dB, throughput loss is in the range [14.93, 14.93], and Median is 14.93. Besides, 0 companies provide NaN or N/A</w:t>
      </w:r>
    </w:p>
    <w:p>
      <w:r>
        <w:tab/>
        <w:t>for ACIR is +6 dB, throughput loss is in the range [11.46, 11.46], and Median is 11.46. Besides, 0 companies provide NaN or N/A</w:t>
      </w:r>
    </w:p>
    <w:p>
      <w:r>
        <w:tab/>
        <w:t>for ACIR is +8 dB, throughput loss is in the range [8.26, 8.26], and Median is 8.26. Besides, 0 companies provide NaN or N/A</w:t>
      </w:r>
    </w:p>
    <w:p>
      <w:r>
        <w:br/>
      </w:r>
    </w:p>
    <w:p>
      <w:r>
        <w:t>Scenario 1, Case 2, Victim: NR TDD UL,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[51.62, 51.62], and Median is 51.62. Besides, 0 companies provide NaN or N/A</w:t>
      </w:r>
    </w:p>
    <w:p>
      <w:r>
        <w:tab/>
        <w:t>for ACIR is +2 dB, throughput loss is in the range [47.41, 47.41], and Median is 47.41. Besides, 0 companies provide NaN or N/A</w:t>
      </w:r>
    </w:p>
    <w:p>
      <w:r>
        <w:tab/>
        <w:t>for ACIR is +4 dB, throughput loss is in the range [43.21, 43.21], and Median is 43.21. Besides, 0 companies provide NaN or N/A</w:t>
      </w:r>
    </w:p>
    <w:p>
      <w:r>
        <w:tab/>
        <w:t>for ACIR is +6 dB, throughput loss is in the range [39.1, 39.1], and Median is 39.1. Besides, 0 companies provide NaN or N/A</w:t>
      </w:r>
    </w:p>
    <w:p>
      <w:r>
        <w:tab/>
        <w:t>for ACIR is +8 dB, throughput loss is in the range [35.1, 35.1], and Median is 35.1.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[51.38, 51.38], and Median is 51.38. Besides, 0 companies provide NaN or N/A</w:t>
      </w:r>
    </w:p>
    <w:p>
      <w:r>
        <w:tab/>
        <w:t>for ACIR is +2 dB, throughput loss is in the range [47.17, 47.17], and Median is 47.17. Besides, 0 companies provide NaN or N/A</w:t>
      </w:r>
    </w:p>
    <w:p>
      <w:r>
        <w:tab/>
        <w:t>for ACIR is +4 dB, throughput loss is in the range [42.98, 42.98], and Median is 42.98. Besides, 0 companies provide NaN or N/A</w:t>
      </w:r>
    </w:p>
    <w:p>
      <w:r>
        <w:tab/>
        <w:t>for ACIR is +6 dB, throughput loss is in the range [38.87, 38.87], and Median is 38.87. Besides, 0 companies provide NaN or N/A</w:t>
      </w:r>
    </w:p>
    <w:p>
      <w:r>
        <w:tab/>
        <w:t>for ACIR is +8 dB, throughput loss is in the range [34.87, 34.87], and Median is 34.87.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[60.23, 60.23], and Median is 60.23. Besides, 0 companies provide NaN or N/A</w:t>
      </w:r>
    </w:p>
    <w:p>
      <w:r>
        <w:tab/>
        <w:t>for ACIR is +2 dB, throughput loss is in the range [56.18, 56.18], and Median is 56.18. Besides, 0 companies provide NaN or N/A</w:t>
      </w:r>
    </w:p>
    <w:p>
      <w:r>
        <w:tab/>
        <w:t>for ACIR is +4 dB, throughput loss is in the range [52.05, 52.05], and Median is 52.05. Besides, 0 companies provide NaN or N/A</w:t>
      </w:r>
    </w:p>
    <w:p>
      <w:r>
        <w:tab/>
        <w:t>for ACIR is +6 dB, throughput loss is in the range [47.9, 47.9], and Median is 47.9. Besides, 0 companies provide NaN or N/A</w:t>
      </w:r>
    </w:p>
    <w:p>
      <w:r>
        <w:tab/>
        <w:t>for ACIR is +8 dB, throughput loss is in the range [43.76, 43.76], and Median is 43.76.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[59.72, 59.72], and Median is 59.72. Besides, 0 companies provide NaN or N/A</w:t>
      </w:r>
    </w:p>
    <w:p>
      <w:r>
        <w:tab/>
        <w:t>for ACIR is +2 dB, throughput loss is in the range [55.54, 55.54], and Median is 55.54. Besides, 0 companies provide NaN or N/A</w:t>
      </w:r>
    </w:p>
    <w:p>
      <w:r>
        <w:tab/>
        <w:t>for ACIR is +4 dB, throughput loss is in the range [51.31, 51.31], and Median is 51.31. Besides, 0 companies provide NaN or N/A</w:t>
      </w:r>
    </w:p>
    <w:p>
      <w:r>
        <w:tab/>
        <w:t>for ACIR is +6 dB, throughput loss is in the range [47.07, 47.07], and Median is 47.07. Besides, 0 companies provide NaN or N/A</w:t>
      </w:r>
    </w:p>
    <w:p>
      <w:r>
        <w:tab/>
        <w:t>for ACIR is +8 dB, throughput loss is in the range [42.87, 42.87], and Median is 42.87.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[39.48, 39.48], and Median is 39.48. Besides, 0 companies provide NaN or N/A</w:t>
      </w:r>
    </w:p>
    <w:p>
      <w:r>
        <w:tab/>
        <w:t>for ACIR is +2 dB, throughput loss is in the range [35.41, 35.41], and Median is 35.41. Besides, 0 companies provide NaN or N/A</w:t>
      </w:r>
    </w:p>
    <w:p>
      <w:r>
        <w:tab/>
        <w:t>for ACIR is +4 dB, throughput loss is in the range [31.5, 31.5], and Median is 31.5. Besides, 0 companies provide NaN or N/A</w:t>
      </w:r>
    </w:p>
    <w:p>
      <w:r>
        <w:tab/>
        <w:t>for ACIR is +6 dB, throughput loss is in the range [27.79, 27.79], and Median is 27.79. Besides, 0 companies provide NaN or N/A</w:t>
      </w:r>
    </w:p>
    <w:p>
      <w:r>
        <w:tab/>
        <w:t>for ACIR is +8 dB, throughput loss is in the range [24.29, 24.29], and Median is 24.29.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[39.46, 39.46], and Median is 39.46. Besides, 0 companies provide NaN or N/A</w:t>
      </w:r>
    </w:p>
    <w:p>
      <w:r>
        <w:tab/>
        <w:t>for ACIR is +2 dB, throughput loss is in the range [35.39, 35.39], and Median is 35.39. Besides, 0 companies provide NaN or N/A</w:t>
      </w:r>
    </w:p>
    <w:p>
      <w:r>
        <w:tab/>
        <w:t>for ACIR is +4 dB, throughput loss is in the range [31.48, 31.48], and Median is 31.48. Besides, 0 companies provide NaN or N/A</w:t>
      </w:r>
    </w:p>
    <w:p>
      <w:r>
        <w:tab/>
        <w:t>for ACIR is +6 dB, throughput loss is in the range [27.77, 27.77], and Median is 27.77. Besides, 0 companies provide NaN or N/A</w:t>
      </w:r>
    </w:p>
    <w:p>
      <w:r>
        <w:tab/>
        <w:t>for ACIR is +8 dB, throughput loss is in the range [24.28, 24.28], and Median is 24.28.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[46.91, 46.57], and Median is 46.74. Besides, 0 companies provide NaN or N/A</w:t>
      </w:r>
    </w:p>
    <w:p>
      <w:r>
        <w:tab/>
        <w:t>for ACIR is +2 dB, throughput loss is in the range [42.63, 42.44], and Median is 42.54. Besides, 0 companies provide NaN or N/A</w:t>
      </w:r>
    </w:p>
    <w:p>
      <w:r>
        <w:tab/>
        <w:t>for ACIR is +4 dB, throughput loss is in the range [38.72, 38.45], and Median is 38.59. Besides, 0 companies provide NaN or N/A</w:t>
      </w:r>
    </w:p>
    <w:p>
      <w:r>
        <w:tab/>
        <w:t>for ACIR is +6 dB, throughput loss is in the range [35.48, 34.39], and Median is 34.94. Besides, 0 companies provide NaN or N/A</w:t>
      </w:r>
    </w:p>
    <w:p>
      <w:r>
        <w:tab/>
        <w:t>for ACIR is +8 dB, throughput loss is in the range [32.79, 30.51], and Median is 31.65.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[46.92, 46.92], and Median is 46.92. Besides, 0 companies provide NaN or N/A</w:t>
      </w:r>
    </w:p>
    <w:p>
      <w:r>
        <w:tab/>
        <w:t>for ACIR is +2 dB, throughput loss is in the range [42.66, 42.66], and Median is 42.66. Besides, 0 companies provide NaN or N/A</w:t>
      </w:r>
    </w:p>
    <w:p>
      <w:r>
        <w:tab/>
        <w:t>for ACIR is +4 dB, throughput loss is in the range [38.49, 38.49], and Median is 38.49. Besides, 0 companies provide NaN or N/A</w:t>
      </w:r>
    </w:p>
    <w:p>
      <w:r>
        <w:tab/>
        <w:t>for ACIR is +6 dB, throughput loss is in the range [34.45, 34.45], and Median is 34.45. Besides, 0 companies provide NaN or N/A</w:t>
      </w:r>
    </w:p>
    <w:p>
      <w:r>
        <w:tab/>
        <w:t>for ACIR is +8 dB, throughput loss is in the range [30.56, 30.56], and Median is 30.56.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[24.11, 24.11], and Median is 24.11. Besides, 0 companies provide NaN or N/A</w:t>
      </w:r>
    </w:p>
    <w:p>
      <w:r>
        <w:tab/>
        <w:t>for ACIR is +2 dB, throughput loss is in the range [20.81, 20.81], and Median is 20.81. Besides, 0 companies provide NaN or N/A</w:t>
      </w:r>
    </w:p>
    <w:p>
      <w:r>
        <w:tab/>
        <w:t>for ACIR is +4 dB, throughput loss is in the range [17.81, 17.81], and Median is 17.81. Besides, 0 companies provide NaN or N/A</w:t>
      </w:r>
    </w:p>
    <w:p>
      <w:r>
        <w:tab/>
        <w:t>for ACIR is +6 dB, throughput loss is in the range [15.08, 15.08], and Median is 15.08. Besides, 0 companies provide NaN or N/A</w:t>
      </w:r>
    </w:p>
    <w:p>
      <w:r>
        <w:tab/>
        <w:t>for ACIR is +8 dB, throughput loss is in the range [12.63, 12.63], and Median is 12.63.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[23.63, 23.63], and Median is 23.63. Besides, 0 companies provide NaN or N/A</w:t>
      </w:r>
    </w:p>
    <w:p>
      <w:r>
        <w:tab/>
        <w:t>for ACIR is +2 dB, throughput loss is in the range [20.36, 20.36], and Median is 20.36. Besides, 0 companies provide NaN or N/A</w:t>
      </w:r>
    </w:p>
    <w:p>
      <w:r>
        <w:tab/>
        <w:t>for ACIR is +4 dB, throughput loss is in the range [17.38, 17.38], and Median is 17.38. Besides, 0 companies provide NaN or N/A</w:t>
      </w:r>
    </w:p>
    <w:p>
      <w:r>
        <w:tab/>
        <w:t>for ACIR is +6 dB, throughput loss is in the range [14.7, 14.7], and Median is 14.7. Besides, 0 companies provide NaN or N/A</w:t>
      </w:r>
    </w:p>
    <w:p>
      <w:r>
        <w:tab/>
        <w:t>for ACIR is +8 dB, throughput loss is in the range [12.29, 12.29], and Median is 12.29.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[30.84, 30.84], and Median is 30.84. Besides, 0 companies provide NaN or N/A</w:t>
      </w:r>
    </w:p>
    <w:p>
      <w:r>
        <w:tab/>
        <w:t>for ACIR is +2 dB, throughput loss is in the range [27.02, 27.02], and Median is 27.02. Besides, 0 companies provide NaN or N/A</w:t>
      </w:r>
    </w:p>
    <w:p>
      <w:r>
        <w:tab/>
        <w:t>for ACIR is +4 dB, throughput loss is in the range [23.45, 23.45], and Median is 23.45. Besides, 0 companies provide NaN or N/A</w:t>
      </w:r>
    </w:p>
    <w:p>
      <w:r>
        <w:tab/>
        <w:t>for ACIR is +6 dB, throughput loss is in the range [20.16, 20.16], and Median is 20.16. Besides, 0 companies provide NaN or N/A</w:t>
      </w:r>
    </w:p>
    <w:p>
      <w:r>
        <w:tab/>
        <w:t>for ACIR is +8 dB, throughput loss is in the range [17.16, 17.16], and Median is 17.16.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[31.23, 31.23], and Median is 31.23. Besides, 0 companies provide NaN or N/A</w:t>
      </w:r>
    </w:p>
    <w:p>
      <w:r>
        <w:tab/>
        <w:t>for ACIR is +2 dB, throughput loss is in the range [27.41, 27.41], and Median is 27.41. Besides, 0 companies provide NaN or N/A</w:t>
      </w:r>
    </w:p>
    <w:p>
      <w:r>
        <w:tab/>
        <w:t>for ACIR is +4 dB, throughput loss is in the range [23.86, 23.86], and Median is 23.86. Besides, 0 companies provide NaN or N/A</w:t>
      </w:r>
    </w:p>
    <w:p>
      <w:r>
        <w:tab/>
        <w:t>for ACIR is +6 dB, throughput loss is in the range [20.58, 20.58], and Median is 20.58. Besides, 0 companies provide NaN or N/A</w:t>
      </w:r>
    </w:p>
    <w:p>
      <w:r>
        <w:tab/>
        <w:t>for ACIR is +8 dB, throughput loss is in the range [17.58, 17.58], and Median is 17.58.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[11.97, 11.97], and Median is 11.97. Besides, 0 companies provide NaN or N/A</w:t>
      </w:r>
    </w:p>
    <w:p>
      <w:r>
        <w:tab/>
        <w:t>for ACIR is +2 dB, throughput loss is in the range [9.81, 9.81], and Median is 9.81. Besides, 0 companies provide NaN or N/A</w:t>
      </w:r>
    </w:p>
    <w:p>
      <w:r>
        <w:tab/>
        <w:t>for ACIR is +4 dB, throughput loss is in the range [7.94, 7.94], and Median is 7.94. Besides, 0 companies provide NaN or N/A</w:t>
      </w:r>
    </w:p>
    <w:p>
      <w:r>
        <w:tab/>
        <w:t>for ACIR is +6 dB, throughput loss is in the range [6.36, 6.36], and Median is 6.36. Besides, 0 companies provide NaN or N/A</w:t>
      </w:r>
    </w:p>
    <w:p>
      <w:r>
        <w:tab/>
        <w:t>for ACIR is +8 dB, throughput loss is in the range [5.02, 5.02], and Median is 5.02.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[28.67, 28.67], and Median is 28.67. Besides, 0 companies provide NaN or N/A</w:t>
      </w:r>
    </w:p>
    <w:p>
      <w:r>
        <w:br/>
      </w:r>
    </w:p>
    <w:p>
      <w:r>
        <w:t>Scenario 1, Case 2, Victim: NR TDD UL,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[11.93, 11.93], and Median is 11.93. Besides, 0 companies provide NaN or N/A</w:t>
      </w:r>
    </w:p>
    <w:p>
      <w:r>
        <w:tab/>
        <w:t>for ACIR is +2 dB, throughput loss is in the range [9.74, 9.74], and Median is 9.74. Besides, 0 companies provide NaN or N/A</w:t>
      </w:r>
    </w:p>
    <w:p>
      <w:r>
        <w:tab/>
        <w:t>for ACIR is +4 dB, throughput loss is in the range [7.86, 7.86], and Median is 7.86. Besides, 0 companies provide NaN or N/A</w:t>
      </w:r>
    </w:p>
    <w:p>
      <w:r>
        <w:tab/>
        <w:t>for ACIR is +6 dB, throughput loss is in the range [6.26, 6.26], and Median is 6.26. Besides, 0 companies provide NaN or N/A</w:t>
      </w:r>
    </w:p>
    <w:p>
      <w:r>
        <w:tab/>
        <w:t>for ACIR is +8 dB, throughput loss is in the range [4.91, 4.91], and Median is 4.91.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[31.82, 31.82], and Median is 31.82. Besides, 0 companies provide NaN or N/A</w:t>
      </w:r>
    </w:p>
    <w:p>
      <w:r>
        <w:tab/>
        <w:t>for ACIR is +8 dB, throughput loss is in the range [23.45, 23.45], and Median is 23.45. Besides, 0 companies provide NaN or N/A</w:t>
      </w:r>
    </w:p>
    <w:p>
      <w:r>
        <w:br/>
      </w:r>
    </w:p>
    <w:p>
      <w:r>
        <w:t>Scenario 1, Case 2, Victim: NR TDD UL,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[16.89, 16.89], and Median is 16.89. Besides, 0 companies provide NaN or N/A</w:t>
      </w:r>
    </w:p>
    <w:p>
      <w:r>
        <w:tab/>
        <w:t>for ACIR is +2 dB, throughput loss is in the range [14.16, 14.16], and Median is 14.16. Besides, 0 companies provide NaN or N/A</w:t>
      </w:r>
    </w:p>
    <w:p>
      <w:r>
        <w:tab/>
        <w:t>for ACIR is +4 dB, throughput loss is in the range [11.75, 11.75], and Median is 11.75. Besides, 0 companies provide NaN or N/A</w:t>
      </w:r>
    </w:p>
    <w:p>
      <w:r>
        <w:tab/>
        <w:t>for ACIR is +6 dB, throughput loss is in the range [9.66, 9.66], and Median is 9.66. Besides, 0 companies provide NaN or N/A</w:t>
      </w:r>
    </w:p>
    <w:p>
      <w:r>
        <w:tab/>
        <w:t>for ACIR is +8 dB, throughput loss is in the range [7.84, 7.84], and Median is 7.84.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[16.92, 16.92], and Median is 16.92. Besides, 0 companies provide NaN or N/A</w:t>
      </w:r>
    </w:p>
    <w:p>
      <w:r>
        <w:tab/>
        <w:t>for ACIR is +2 dB, throughput loss is in the range [14.11, 14.11], and Median is 14.11. Besides, 0 companies provide NaN or N/A</w:t>
      </w:r>
    </w:p>
    <w:p>
      <w:r>
        <w:tab/>
        <w:t>for ACIR is +4 dB, throughput loss is in the range [11.66, 11.66], and Median is 11.66. Besides, 0 companies provide NaN or N/A</w:t>
      </w:r>
    </w:p>
    <w:p>
      <w:r>
        <w:tab/>
        <w:t>for ACIR is +6 dB, throughput loss is in the range [9.53, 9.53], and Median is 9.53. Besides, 0 companies provide NaN or N/A</w:t>
      </w:r>
    </w:p>
    <w:p>
      <w:r>
        <w:tab/>
        <w:t>for ACIR is +8 dB, throughput loss is in the range [7.69, 7.69], and Median is 7.69.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2, Victim: NR TDD UL, Antenna config: 2, Grid shift: 1.0, SBFD gNB Tx power: 49, enhanced NF: no.  7 companies show simulation results</w:t>
      </w:r>
    </w:p>
    <w:p>
      <w:r>
        <w:tab/>
        <w:t>At cell center</w:t>
      </w:r>
    </w:p>
    <w:p>
      <w:r>
        <w:tab/>
        <w:t>for ACIR is Relative ACIR, throughput loss is in the range [25.0, 3.48], and Median is 9.76. Besides, 0 companies provide NaN or N/A</w:t>
      </w:r>
    </w:p>
    <w:p>
      <w:r>
        <w:tab/>
        <w:t>for ACIR is +2 dB, throughput loss is in the range [25.0, 2.39], and Median is 7.82. Besides, 0 companies provide NaN or N/A</w:t>
      </w:r>
    </w:p>
    <w:p>
      <w:r>
        <w:tab/>
        <w:t>for ACIR is +4 dB, throughput loss is in the range [12.7, 0.0], and Median is 5.49. Besides, 0 companies provide NaN or N/A</w:t>
      </w:r>
    </w:p>
    <w:p>
      <w:r>
        <w:tab/>
        <w:t>for ACIR is +6 dB, throughput loss is in the range [11.08, 0.0], and Median is 4.16. Besides, 0 companies provide NaN or N/A</w:t>
      </w:r>
    </w:p>
    <w:p>
      <w:r>
        <w:tab/>
        <w:t>for ACIR is +8 dB, throughput loss is in the range [9.77, 0.28], and Median is 3.45. Besides, 1 companies provide NaN or N/A</w:t>
      </w:r>
    </w:p>
    <w:p>
      <w:r>
        <w:tab/>
        <w:t>At cell edge</w:t>
      </w:r>
    </w:p>
    <w:p>
      <w:r>
        <w:tab/>
        <w:t>for ACIR is Relative ACIR, throughput loss is in the range [70.02, 17.83], and Median is 50.11. Besides, 1 companies provide NaN or N/A</w:t>
      </w:r>
    </w:p>
    <w:p>
      <w:r>
        <w:tab/>
        <w:t>for ACIR is +2 dB, throughput loss is in the range [65.1, 13.97], and Median is 38.5. Besides, 1 companies provide NaN or N/A</w:t>
      </w:r>
    </w:p>
    <w:p>
      <w:r>
        <w:tab/>
        <w:t>for ACIR is +4 dB, throughput loss is in the range [61.51, 0.0], and Median is 28.96. Besides, 0 companies provide NaN or N/A</w:t>
      </w:r>
    </w:p>
    <w:p>
      <w:r>
        <w:tab/>
        <w:t>for ACIR is +6 dB, throughput loss is in the range [59.04, 0.0], and Median is 26.21. Besides, 0 companies provide NaN or N/A</w:t>
      </w:r>
    </w:p>
    <w:p>
      <w:r>
        <w:tab/>
        <w:t>for ACIR is +8 dB, throughput loss is in the range [56.63, 0.0], and Median is 18.37. Besides, 0 companies provide NaN or N/A</w:t>
      </w:r>
    </w:p>
    <w:p>
      <w:r>
        <w:br/>
      </w:r>
    </w:p>
    <w:p>
      <w:r>
        <w:t>Scenario 1, Case 2, Victim: NR TDD UL,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[3.42, 3.42], and Median is 3.42. Besides, 0 companies provide NaN or N/A</w:t>
      </w:r>
    </w:p>
    <w:p>
      <w:r>
        <w:tab/>
        <w:t>for ACIR is +2 dB, throughput loss is in the range [2.32, 2.32], and Median is 2.32. Besides, 0 companies provide NaN or N/A</w:t>
      </w:r>
    </w:p>
    <w:p>
      <w:r>
        <w:tab/>
        <w:t>for ACIR is +4 dB, throughput loss is in the range [1.44, 1.44], and Median is 1.44. Besides, 0 companies provide NaN or N/A</w:t>
      </w:r>
    </w:p>
    <w:p>
      <w:r>
        <w:tab/>
        <w:t>for ACIR is +6 dB, throughput loss is in the range [0.75, 0.75], and Median is 0.75. Besides, 0 companies provide NaN or N/A</w:t>
      </w:r>
    </w:p>
    <w:p>
      <w:r>
        <w:tab/>
        <w:t>for ACIR is +8 dB, throughput loss is in the range [0.21, 0.21], and Median is 0.21.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[17.91, 17.91], and Median is 17.91. Besides, 0 companies provide NaN or N/A</w:t>
      </w:r>
    </w:p>
    <w:p>
      <w:r>
        <w:tab/>
        <w:t>for ACIR is +2 dB, throughput loss is in the range [13.64, 13.64], and Median is 13.64. Besides, 0 companies provide NaN or N/A</w:t>
      </w:r>
    </w:p>
    <w:p>
      <w:r>
        <w:tab/>
        <w:t>for ACIR is +4 dB, throughput loss is in the range [9.19, 9.19], and Median is 9.19. Besides, 0 companies provide NaN or N/A</w:t>
      </w:r>
    </w:p>
    <w:p>
      <w:r>
        <w:tab/>
        <w:t>for ACIR is +6 dB, throughput loss is in the range [5.92, 5.92], and Median is 5.92. Besides, 0 companies provide NaN or N/A</w:t>
      </w:r>
    </w:p>
    <w:p>
      <w:r>
        <w:tab/>
        <w:t>for ACIR is +8 dB, throughput loss is in the range [3.59, 3.59], and Median is 3.59. Besides, 0 companies provide NaN or N/A</w:t>
      </w:r>
    </w:p>
    <w:p>
      <w:r>
        <w:br/>
      </w:r>
    </w:p>
    <w:p>
      <w:r>
        <w:t>Scenario 1, Case 2, Victim: NR TDD UL,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[25.05, 6.01], and Median is 15.53. Besides, 0 companies provide NaN or N/A</w:t>
      </w:r>
    </w:p>
    <w:p>
      <w:r>
        <w:tab/>
        <w:t>for ACIR is +2 dB, throughput loss is in the range [21.47, 4.43], and Median is 12.95. Besides, 0 companies provide NaN or N/A</w:t>
      </w:r>
    </w:p>
    <w:p>
      <w:r>
        <w:tab/>
        <w:t>for ACIR is +4 dB, throughput loss is in the range [18.42, 3.15], and Median is 10.78. Besides, 0 companies provide NaN or N/A</w:t>
      </w:r>
    </w:p>
    <w:p>
      <w:r>
        <w:tab/>
        <w:t>for ACIR is +6 dB, throughput loss is in the range [15.92, 2.11], and Median is 9.01. Besides, 0 companies provide NaN or N/A</w:t>
      </w:r>
    </w:p>
    <w:p>
      <w:r>
        <w:tab/>
        <w:t>for ACIR is +8 dB, throughput loss is in the range [13.93, 1.29], and Median is 7.61.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22.42], and Median is 61.21. Besides, 0 companies provide NaN or N/A</w:t>
      </w:r>
    </w:p>
    <w:p>
      <w:r>
        <w:tab/>
        <w:t>for ACIR is +4 dB, throughput loss is in the range [100.0, 17.29], and Median is 58.65. Besides, 0 companies provide NaN or N/A</w:t>
      </w:r>
    </w:p>
    <w:p>
      <w:r>
        <w:tab/>
        <w:t>for ACIR is +6 dB, throughput loss is in the range [100.0, 14.28], and Median is 57.14. Besides, 0 companies provide NaN or N/A</w:t>
      </w:r>
    </w:p>
    <w:p>
      <w:r>
        <w:tab/>
        <w:t>for ACIR is +8 dB, throughput loss is in the range [100.0, 7.2], and Median is 53.6. Besides, 0 companies provide NaN or N/A</w:t>
      </w:r>
    </w:p>
    <w:p>
      <w:r>
        <w:br/>
      </w:r>
    </w:p>
    <w:p>
      <w:r>
        <w:t>Scenario 1, Case 2, Victim: NR TDD UL,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[6.12, 6.12], and Median is 6.12. Besides, 0 companies provide NaN or N/A</w:t>
      </w:r>
    </w:p>
    <w:p>
      <w:r>
        <w:tab/>
        <w:t>for ACIR is +2 dB, throughput loss is in the range [4.58, 4.58], and Median is 4.58. Besides, 0 companies provide NaN or N/A</w:t>
      </w:r>
    </w:p>
    <w:p>
      <w:r>
        <w:tab/>
        <w:t>for ACIR is +4 dB, throughput loss is in the range [3.31, 3.31], and Median is 3.31. Besides, 0 companies provide NaN or N/A</w:t>
      </w:r>
    </w:p>
    <w:p>
      <w:r>
        <w:tab/>
        <w:t>for ACIR is +6 dB, throughput loss is in the range [2.29, 2.29], and Median is 2.29. Besides, 0 companies provide NaN or N/A</w:t>
      </w:r>
    </w:p>
    <w:p>
      <w:r>
        <w:tab/>
        <w:t>for ACIR is +8 dB, throughput loss is in the range [1.47, 1.47], and Median is 1.47.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[30.03, 30.03], and Median is 30.03. Besides, 0 companies provide NaN or N/A</w:t>
      </w:r>
    </w:p>
    <w:p>
      <w:r>
        <w:tab/>
        <w:t>for ACIR is +4 dB, throughput loss is in the range [23.74, 23.74], and Median is 23.74. Besides, 0 companies provide NaN or N/A</w:t>
      </w:r>
    </w:p>
    <w:p>
      <w:r>
        <w:tab/>
        <w:t>for ACIR is +6 dB, throughput loss is in the range [16.96, 16.96], and Median is 16.96. Besides, 0 companies provide NaN or N/A</w:t>
      </w:r>
    </w:p>
    <w:p>
      <w:r>
        <w:tab/>
        <w:t>for ACIR is +8 dB, throughput loss is in the range [14.07, 14.07], and Median is 14.07. Besides, 0 companies provide NaN or N/A</w:t>
      </w:r>
    </w:p>
    <w:p>
      <w:r>
        <w:br/>
      </w:r>
    </w:p>
    <w:p>
      <w:r>
        <w:t>Scenario 1, Case 3, Victim: SBFD (DL),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[0.75, 0.09], and Median is 0.42. Besides, 0 companies provide NaN or N/A</w:t>
      </w:r>
    </w:p>
    <w:p>
      <w:r>
        <w:tab/>
        <w:t>for ACIR is +2 dB, throughput loss is in the range [0.57, 0.07], and Median is 0.32. Besides, 0 companies provide NaN or N/A</w:t>
      </w:r>
    </w:p>
    <w:p>
      <w:r>
        <w:tab/>
        <w:t>for ACIR is +4 dB, throughput loss is in the range [0.43, 0.05], and Median is 0.24. Besides, 0 companies provide NaN or N/A</w:t>
      </w:r>
    </w:p>
    <w:p>
      <w:r>
        <w:tab/>
        <w:t>for ACIR is +6 dB, throughput loss is in the range [0.31, 0.04], and Median is 0.18. Besides, 0 companies provide NaN or N/A</w:t>
      </w:r>
    </w:p>
    <w:p>
      <w:r>
        <w:tab/>
        <w:t>for ACIR is +8 dB, throughput loss is in the range [0.23, 0.03], and Median is 0.13.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[0.52, 0.01], and Median is 0.27.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0.0], and Median is 0.0. Besides, 0 companies provide NaN or N/A</w:t>
      </w:r>
    </w:p>
    <w:p>
      <w:r>
        <w:tab/>
        <w:t>for ACIR is +6 dB, throughput loss is in the range [0.01,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[0.15, 0.15], and Median is 0.15. Besides, 0 companies provide NaN or N/A</w:t>
      </w:r>
    </w:p>
    <w:p>
      <w:r>
        <w:tab/>
        <w:t>for ACIR is +2 dB, throughput loss is in the range [0.12, 0.12], and Median is 0.12. Besides, 0 companies provide NaN or N/A</w:t>
      </w:r>
    </w:p>
    <w:p>
      <w:r>
        <w:tab/>
        <w:t>for ACIR is +4 dB, throughput loss is in the range [0.09, 0.09], and Median is 0.09.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1, Case 3, Victim: SBFD (DL),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[0.14, 0.14], and Median is 0.14.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1, Case 3, Victim: SBFD (DL),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1.0,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[2.59, 0.1], and Median is 1.35. Besides, 0 companies provide NaN or N/A</w:t>
      </w:r>
    </w:p>
    <w:p>
      <w:r>
        <w:tab/>
        <w:t>for ACIR is +2 dB, throughput loss is in the range [2.04, 0.09], and Median is 1.07. Besides, 0 companies provide NaN or N/A</w:t>
      </w:r>
    </w:p>
    <w:p>
      <w:r>
        <w:tab/>
        <w:t>for ACIR is +4 dB, throughput loss is in the range [1.54, 0.07], and Median is 0.81. Besides, 0 companies provide NaN or N/A</w:t>
      </w:r>
    </w:p>
    <w:p>
      <w:r>
        <w:tab/>
        <w:t>for ACIR is +6 dB, throughput loss is in the range [1.17, 0.05], and Median is 0.61. Besides, 0 companies provide NaN or N/A</w:t>
      </w:r>
    </w:p>
    <w:p>
      <w:r>
        <w:tab/>
        <w:t>for ACIR is +8 dB, throughput loss is in the range [0.89, 0.03], and Median is 0.46.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[10.17, 0.02], and Median is 5.09. Besides, 0 companies provide NaN or N/A</w:t>
      </w:r>
    </w:p>
    <w:p>
      <w:r>
        <w:tab/>
        <w:t>for ACIR is +2 dB, throughput loss is in the range [7.13, 0.01], and Median is 3.57. Besides, 0 companies provide NaN or N/A</w:t>
      </w:r>
    </w:p>
    <w:p>
      <w:r>
        <w:tab/>
        <w:t>for ACIR is +4 dB, throughput loss is in the range [5.22, 0.01], and Median is 2.61. Besides, 0 companies provide NaN or N/A</w:t>
      </w:r>
    </w:p>
    <w:p>
      <w:r>
        <w:tab/>
        <w:t>for ACIR is +6 dB, throughput loss is in the range [3.88, 0.0], and Median is 1.94. Besides, 0 companies provide NaN or N/A</w:t>
      </w:r>
    </w:p>
    <w:p>
      <w:r>
        <w:tab/>
        <w:t>for ACIR is +8 dB, throughput loss is in the range [2.53, 0.0], and Median is 1.27. Besides, 0 companies provide NaN or N/A</w:t>
      </w:r>
    </w:p>
    <w:p>
      <w:r>
        <w:br/>
      </w:r>
    </w:p>
    <w:p>
      <w:r>
        <w:t>Scenario 1, Case 3, Victim: SBFD (DL),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[0.53, 0.1], and Median is 0.32. Besides, 0 companies provide NaN or N/A</w:t>
      </w:r>
    </w:p>
    <w:p>
      <w:r>
        <w:tab/>
        <w:t>for ACIR is +2 dB, throughput loss is in the range [0.38, 0.08], and Median is 0.23. Besides, 0 companies provide NaN or N/A</w:t>
      </w:r>
    </w:p>
    <w:p>
      <w:r>
        <w:tab/>
        <w:t>for ACIR is +4 dB, throughput loss is in the range [0.26, 0.06], and Median is 0.16. Besides, 0 companies provide NaN or N/A</w:t>
      </w:r>
    </w:p>
    <w:p>
      <w:r>
        <w:tab/>
        <w:t>for ACIR is +6 dB, throughput loss is in the range [0.18, 0.05], and Median is 0.12. Besides, 0 companies provide NaN or N/A</w:t>
      </w:r>
    </w:p>
    <w:p>
      <w:r>
        <w:tab/>
        <w:t>for ACIR is +8 dB, throughput loss is in the range [0.12, 0.04], and Median is 0.08.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[0.71, 0.03], and Median is 0.37. Besides, 0 companies provide NaN or N/A</w:t>
      </w:r>
    </w:p>
    <w:p>
      <w:r>
        <w:tab/>
        <w:t>for ACIR is +2 dB, throughput loss is in the range [0.67, 0.02], and Median is 0.34. Besides, 0 companies provide NaN or N/A</w:t>
      </w:r>
    </w:p>
    <w:p>
      <w:r>
        <w:tab/>
        <w:t>for ACIR is +4 dB, throughput loss is in the range [0.08, 0.01], and Median is 0.04. Besides, 0 companies provide NaN or N/A</w:t>
      </w:r>
    </w:p>
    <w:p>
      <w:r>
        <w:tab/>
        <w:t>for ACIR is +6 dB, throughput loss is in the range [0.08, 0.01], and Median is 0.04. Besides, 0 companies provide NaN or N/A</w:t>
      </w:r>
    </w:p>
    <w:p>
      <w:r>
        <w:tab/>
        <w:t>for ACIR is +8 dB, throughput loss is in the range [0.08, 0.01], and Median is 0.04. Besides, 0 companies provide NaN or N/A</w:t>
      </w:r>
    </w:p>
    <w:p>
      <w:r>
        <w:br/>
      </w:r>
    </w:p>
    <w:p>
      <w:r>
        <w:t>Scenario 1, Case 3, Victim: SBFD (DL),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[0.58, 0.09], and Median is 0.34. Besides, 0 companies provide NaN or N/A</w:t>
      </w:r>
    </w:p>
    <w:p>
      <w:r>
        <w:tab/>
        <w:t>for ACIR is +2 dB, throughput loss is in the range [0.44, 0.07], and Median is 0.26. Besides, 0 companies provide NaN or N/A</w:t>
      </w:r>
    </w:p>
    <w:p>
      <w:r>
        <w:tab/>
        <w:t>for ACIR is +4 dB, throughput loss is in the range [0.33, 0.05], and Median is 0.19. Besides, 0 companies provide NaN or N/A</w:t>
      </w:r>
    </w:p>
    <w:p>
      <w:r>
        <w:tab/>
        <w:t>for ACIR is +6 dB, throughput loss is in the range [0.25, 0.04], and Median is 0.15. Besides, 0 companies provide NaN or N/A</w:t>
      </w:r>
    </w:p>
    <w:p>
      <w:r>
        <w:tab/>
        <w:t>for ACIR is +8 dB, throughput loss is in the range [0.18, 0.03], and Median is 0.1.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0.0], and Median is 0.01. Besides, 0 companies provide NaN or N/A</w:t>
      </w:r>
    </w:p>
    <w:p>
      <w:r>
        <w:tab/>
        <w:t>for ACIR is +2 dB, throughput loss is in the range [0.01, 0.0], and Median is 0.01. Besides, 0 companies provide NaN or N/A</w:t>
      </w:r>
    </w:p>
    <w:p>
      <w:r>
        <w:tab/>
        <w:t>for ACIR is +4 dB, throughput loss is in the range [0.01, 0.0], and Median is 0.0. Besides, 0 companies provide NaN or N/A</w:t>
      </w:r>
    </w:p>
    <w:p>
      <w:r>
        <w:tab/>
        <w:t>for ACIR is +6 dB, throughput loss is in the range [0.01,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[0.15, 0.15], and Median is 0.15. Besides, 0 companies provide NaN or N/A</w:t>
      </w:r>
    </w:p>
    <w:p>
      <w:r>
        <w:tab/>
        <w:t>for ACIR is +2 dB, throughput loss is in the range [0.12, 0.12], and Median is 0.12. Besides, 0 companies provide NaN or N/A</w:t>
      </w:r>
    </w:p>
    <w:p>
      <w:r>
        <w:tab/>
        <w:t>for ACIR is +4 dB, throughput loss is in the range [0.09, 0.09], and Median is 0.09.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1, Case 3, Victim: SBFD (DL),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1.0, SBFD gNB Tx power: 49, enhanced NF: no.  8 companies show simulation results</w:t>
      </w:r>
    </w:p>
    <w:p>
      <w:r>
        <w:tab/>
        <w:t>At cell center</w:t>
      </w:r>
    </w:p>
    <w:p>
      <w:r>
        <w:tab/>
        <w:t>for ACIR is Relative ACIR, throughput loss is in the range [2.49, 0.13], and Median is 1.54. Besides, 0 companies provide NaN or N/A</w:t>
      </w:r>
    </w:p>
    <w:p>
      <w:r>
        <w:tab/>
        <w:t>for ACIR is +2 dB, throughput loss is in the range [1.88, 0.11], and Median is 1.16. Besides, 0 companies provide NaN or N/A</w:t>
      </w:r>
    </w:p>
    <w:p>
      <w:r>
        <w:tab/>
        <w:t>for ACIR is +4 dB, throughput loss is in the range [1.46, 0.08], and Median is 0.87. Besides, 0 companies provide NaN or N/A</w:t>
      </w:r>
    </w:p>
    <w:p>
      <w:r>
        <w:tab/>
        <w:t>for ACIR is +6 dB, throughput loss is in the range [1.11, 0.06], and Median is 0.64. Besides, 0 companies provide NaN or N/A</w:t>
      </w:r>
    </w:p>
    <w:p>
      <w:r>
        <w:tab/>
        <w:t>for ACIR is +8 dB, throughput loss is in the range [0.82, 0.04], and Median is 0.48.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[7.1, 0.02], and Median is 4.47. Besides, 0 companies provide NaN or N/A</w:t>
      </w:r>
    </w:p>
    <w:p>
      <w:r>
        <w:tab/>
        <w:t>for ACIR is +2 dB, throughput loss is in the range [4.74, 0.01], and Median is 3.75. Besides, 0 companies provide NaN or N/A</w:t>
      </w:r>
    </w:p>
    <w:p>
      <w:r>
        <w:tab/>
        <w:t>for ACIR is +4 dB, throughput loss is in the range [3.78, 0.01], and Median is 2.58. Besides, 0 companies provide NaN or N/A</w:t>
      </w:r>
    </w:p>
    <w:p>
      <w:r>
        <w:tab/>
        <w:t>for ACIR is +6 dB, throughput loss is in the range [3.15, 0.01], and Median is 1.62. Besides, 0 companies provide NaN or N/A</w:t>
      </w:r>
    </w:p>
    <w:p>
      <w:r>
        <w:tab/>
        <w:t>for ACIR is +8 dB, throughput loss is in the range [2.73, 0.0], and Median is 1.27. Besides, 0 companies provide NaN or N/A</w:t>
      </w:r>
    </w:p>
    <w:p>
      <w:r>
        <w:br/>
      </w:r>
    </w:p>
    <w:p>
      <w:r>
        <w:t>Scenario 1, Case 3, Victim: SBFD (DL),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[0.36, 0.13], and Median is 0.24. Besides, 0 companies provide NaN or N/A</w:t>
      </w:r>
    </w:p>
    <w:p>
      <w:r>
        <w:tab/>
        <w:t>for ACIR is +2 dB, throughput loss is in the range [0.26, 0.1], and Median is 0.18. Besides, 0 companies provide NaN or N/A</w:t>
      </w:r>
    </w:p>
    <w:p>
      <w:r>
        <w:tab/>
        <w:t>for ACIR is +4 dB, throughput loss is in the range [0.18, 0.08], and Median is 0.13. Besides, 0 companies provide NaN or N/A</w:t>
      </w:r>
    </w:p>
    <w:p>
      <w:r>
        <w:tab/>
        <w:t>for ACIR is +6 dB, throughput loss is in the range [0.12, 0.06], and Median is 0.09. Besides, 0 companies provide NaN or N/A</w:t>
      </w:r>
    </w:p>
    <w:p>
      <w:r>
        <w:tab/>
        <w:t>for ACIR is +8 dB, throughput loss is in the range [0.08, 0.04], and Median is 0.06.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[1.03, 0.02], and Median is 0.53.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(DL),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3, Victim: SBFD (UL),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[75.84, 75.84], and Median is 75.84. Besides, 0 companies provide NaN or N/A</w:t>
      </w:r>
    </w:p>
    <w:p>
      <w:r>
        <w:tab/>
        <w:t>for ACIR is +2 dB, throughput loss is in the range [72.06, 72.06], and Median is 72.06. Besides, 0 companies provide NaN or N/A</w:t>
      </w:r>
    </w:p>
    <w:p>
      <w:r>
        <w:tab/>
        <w:t>for ACIR is +4 dB, throughput loss is in the range [68.01, 68.01], and Median is 68.01. Besides, 0 companies provide NaN or N/A</w:t>
      </w:r>
    </w:p>
    <w:p>
      <w:r>
        <w:tab/>
        <w:t>for ACIR is +6 dB, throughput loss is in the range [63.75, 63.75], and Median is 63.75. Besides, 0 companies provide NaN or N/A</w:t>
      </w:r>
    </w:p>
    <w:p>
      <w:r>
        <w:tab/>
        <w:t>for ACIR is +8 dB, throughput loss is in the range [59.3, 59.3], and Median is 59.3.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[76.23, 76.23], and Median is 76.23. Besides, 0 companies provide NaN or N/A</w:t>
      </w:r>
    </w:p>
    <w:p>
      <w:r>
        <w:tab/>
        <w:t>for ACIR is +2 dB, throughput loss is in the range [72.59, 72.59], and Median is 72.59. Besides, 0 companies provide NaN or N/A</w:t>
      </w:r>
    </w:p>
    <w:p>
      <w:r>
        <w:tab/>
        <w:t>for ACIR is +4 dB, throughput loss is in the range [68.67, 68.67], and Median is 68.67. Besides, 0 companies provide NaN or N/A</w:t>
      </w:r>
    </w:p>
    <w:p>
      <w:r>
        <w:tab/>
        <w:t>for ACIR is +6 dB, throughput loss is in the range [64.52, 64.52], and Median is 64.52. Besides, 0 companies provide NaN or N/A</w:t>
      </w:r>
    </w:p>
    <w:p>
      <w:r>
        <w:tab/>
        <w:t>for ACIR is +8 dB, throughput loss is in the range [60.18, 60.18], and Median is 60.18.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1, Case 3, Victim: SBFD (UL),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[82.83, 82.83], and Median is 82.83. Besides, 0 companies provide NaN or N/A</w:t>
      </w:r>
    </w:p>
    <w:p>
      <w:r>
        <w:tab/>
        <w:t>for ACIR is +2 dB, throughput loss is in the range [79.7, 79.7], and Median is 79.7. Besides, 0 companies provide NaN or N/A</w:t>
      </w:r>
    </w:p>
    <w:p>
      <w:r>
        <w:tab/>
        <w:t>for ACIR is +4 dB, throughput loss is in the range [76.27, 76.27], and Median is 76.27. Besides, 0 companies provide NaN or N/A</w:t>
      </w:r>
    </w:p>
    <w:p>
      <w:r>
        <w:tab/>
        <w:t>for ACIR is +6 dB, throughput loss is in the range [72.55, 72.55], and Median is 72.55. Besides, 0 companies provide NaN or N/A</w:t>
      </w:r>
    </w:p>
    <w:p>
      <w:r>
        <w:tab/>
        <w:t>for ACIR is +8 dB, throughput loss is in the range [68.57, 68.57], and Median is 68.57.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[82.61, 82.61], and Median is 82.61. Besides, 0 companies provide NaN or N/A</w:t>
      </w:r>
    </w:p>
    <w:p>
      <w:r>
        <w:tab/>
        <w:t>for ACIR is +2 dB, throughput loss is in the range [79.59, 79.59], and Median is 79.59. Besides, 0 companies provide NaN or N/A</w:t>
      </w:r>
    </w:p>
    <w:p>
      <w:r>
        <w:tab/>
        <w:t>for ACIR is +4 dB, throughput loss is in the range [76.21, 76.21], and Median is 76.21. Besides, 0 companies provide NaN or N/A</w:t>
      </w:r>
    </w:p>
    <w:p>
      <w:r>
        <w:tab/>
        <w:t>for ACIR is +6 dB, throughput loss is in the range [72.5, 72.5], and Median is 72.5. Besides, 0 companies provide NaN or N/A</w:t>
      </w:r>
    </w:p>
    <w:p>
      <w:r>
        <w:tab/>
        <w:t>for ACIR is +8 dB, throughput loss is in the range [68.5, 68.5], and Median is 68.5.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[65.28, 65.28], and Median is 65.28. Besides, 0 companies provide NaN or N/A</w:t>
      </w:r>
    </w:p>
    <w:p>
      <w:r>
        <w:tab/>
        <w:t>for ACIR is +2 dB, throughput loss is in the range [60.87, 60.87], and Median is 60.87. Besides, 0 companies provide NaN or N/A</w:t>
      </w:r>
    </w:p>
    <w:p>
      <w:r>
        <w:tab/>
        <w:t>for ACIR is +4 dB, throughput loss is in the range [56.33, 56.33], and Median is 56.33. Besides, 0 companies provide NaN or N/A</w:t>
      </w:r>
    </w:p>
    <w:p>
      <w:r>
        <w:tab/>
        <w:t>for ACIR is +6 dB, throughput loss is in the range [51.7, 51.7], and Median is 51.7. Besides, 0 companies provide NaN or N/A</w:t>
      </w:r>
    </w:p>
    <w:p>
      <w:r>
        <w:tab/>
        <w:t>for ACIR is +8 dB, throughput loss is in the range [47.06, 47.06], and Median is 47.06.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1, Case 3, Victim: SBFD (UL),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[64.65, 64.65], and Median is 64.65. Besides, 0 companies provide NaN or N/A</w:t>
      </w:r>
    </w:p>
    <w:p>
      <w:r>
        <w:tab/>
        <w:t>for ACIR is +2 dB, throughput loss is in the range [60.15, 60.15], and Median is 60.15. Besides, 0 companies provide NaN or N/A</w:t>
      </w:r>
    </w:p>
    <w:p>
      <w:r>
        <w:tab/>
        <w:t>for ACIR is +4 dB, throughput loss is in the range [55.52, 55.52], and Median is 55.52. Besides, 0 companies provide NaN or N/A</w:t>
      </w:r>
    </w:p>
    <w:p>
      <w:r>
        <w:tab/>
        <w:t>for ACIR is +6 dB, throughput loss is in the range [50.84, 50.84], and Median is 50.84. Besides, 0 companies provide NaN or N/A</w:t>
      </w:r>
    </w:p>
    <w:p>
      <w:r>
        <w:tab/>
        <w:t>for ACIR is +8 dB, throughput loss is in the range [46.17, 46.17], and Median is 46.17.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1, Case 3, Victim: SBFD (UL),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[73.05, 37.26], and Median is 55.16. Besides, 0 companies provide NaN or N/A</w:t>
      </w:r>
    </w:p>
    <w:p>
      <w:r>
        <w:tab/>
        <w:t>for ACIR is +2 dB, throughput loss is in the range [68.94, 35.1], and Median is 52.02. Besides, 0 companies provide NaN or N/A</w:t>
      </w:r>
    </w:p>
    <w:p>
      <w:r>
        <w:tab/>
        <w:t>for ACIR is +4 dB, throughput loss is in the range [64.57, 33.4], and Median is 48.99. Besides, 0 companies provide NaN or N/A</w:t>
      </w:r>
    </w:p>
    <w:p>
      <w:r>
        <w:tab/>
        <w:t>for ACIR is +6 dB, throughput loss is in the range [60.03, 32.14], and Median is 46.09. Besides, 0 companies provide NaN or N/A</w:t>
      </w:r>
    </w:p>
    <w:p>
      <w:r>
        <w:tab/>
        <w:t>for ACIR is +8 dB, throughput loss is in the range [55.37, 31.22], and Median is 43.29.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1, Case 3, Victim: SBFD (UL),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[73.82, 73.82], and Median is 73.82. Besides, 0 companies provide NaN or N/A</w:t>
      </w:r>
    </w:p>
    <w:p>
      <w:r>
        <w:tab/>
        <w:t>for ACIR is +2 dB, throughput loss is in the range [69.78, 69.78], and Median is 69.78. Besides, 0 companies provide NaN or N/A</w:t>
      </w:r>
    </w:p>
    <w:p>
      <w:r>
        <w:tab/>
        <w:t>for ACIR is +4 dB, throughput loss is in the range [65.53, 65.53], and Median is 65.53. Besides, 0 companies provide NaN or N/A</w:t>
      </w:r>
    </w:p>
    <w:p>
      <w:r>
        <w:tab/>
        <w:t>for ACIR is +6 dB, throughput loss is in the range [61.04, 61.04], and Median is 61.04. Besides, 0 companies provide NaN or N/A</w:t>
      </w:r>
    </w:p>
    <w:p>
      <w:r>
        <w:tab/>
        <w:t>for ACIR is +8 dB, throughput loss is in the range [56.43, 56.43], and Median is 56.43.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[46.02, 46.02], and Median is 46.02. Besides, 0 companies provide NaN or N/A</w:t>
      </w:r>
    </w:p>
    <w:p>
      <w:r>
        <w:tab/>
        <w:t>for ACIR is +2 dB, throughput loss is in the range [41.21, 41.21], and Median is 41.21. Besides, 0 companies provide NaN or N/A</w:t>
      </w:r>
    </w:p>
    <w:p>
      <w:r>
        <w:tab/>
        <w:t>for ACIR is +4 dB, throughput loss is in the range [36.57, 36.57], and Median is 36.57. Besides, 0 companies provide NaN or N/A</w:t>
      </w:r>
    </w:p>
    <w:p>
      <w:r>
        <w:tab/>
        <w:t>for ACIR is +6 dB, throughput loss is in the range [32.15, 32.15], and Median is 32.15. Besides, 0 companies provide NaN or N/A</w:t>
      </w:r>
    </w:p>
    <w:p>
      <w:r>
        <w:tab/>
        <w:t>for ACIR is +8 dB, throughput loss is in the range [28.02, 28.02], and Median is 28.02.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1, Case 3, Victim: SBFD (UL),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[45.52, 45.52], and Median is 45.52. Besides, 0 companies provide NaN or N/A</w:t>
      </w:r>
    </w:p>
    <w:p>
      <w:r>
        <w:tab/>
        <w:t>for ACIR is +2 dB, throughput loss is in the range [40.77, 40.77], and Median is 40.77. Besides, 0 companies provide NaN or N/A</w:t>
      </w:r>
    </w:p>
    <w:p>
      <w:r>
        <w:tab/>
        <w:t>for ACIR is +4 dB, throughput loss is in the range [36.19, 36.19], and Median is 36.19. Besides, 0 companies provide NaN or N/A</w:t>
      </w:r>
    </w:p>
    <w:p>
      <w:r>
        <w:tab/>
        <w:t>for ACIR is +6 dB, throughput loss is in the range [31.85, 31.85], and Median is 31.85. Besides, 0 companies provide NaN or N/A</w:t>
      </w:r>
    </w:p>
    <w:p>
      <w:r>
        <w:tab/>
        <w:t>for ACIR is +8 dB, throughput loss is in the range [27.8, 27.8], and Median is 27.8.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[55.76, 55.76], and Median is 55.76. Besides, 0 companies provide NaN or N/A</w:t>
      </w:r>
    </w:p>
    <w:p>
      <w:r>
        <w:tab/>
        <w:t>for ACIR is +2 dB, throughput loss is in the range [50.84, 50.84], and Median is 50.84. Besides, 0 companies provide NaN or N/A</w:t>
      </w:r>
    </w:p>
    <w:p>
      <w:r>
        <w:tab/>
        <w:t>for ACIR is +4 dB, throughput loss is in the range [45.94, 45.94], and Median is 45.94. Besides, 0 companies provide NaN or N/A</w:t>
      </w:r>
    </w:p>
    <w:p>
      <w:r>
        <w:tab/>
        <w:t>for ACIR is +6 dB, throughput loss is in the range [41.17, 41.17], and Median is 41.17. Besides, 0 companies provide NaN or N/A</w:t>
      </w:r>
    </w:p>
    <w:p>
      <w:r>
        <w:tab/>
        <w:t>for ACIR is +8 dB, throughput loss is in the range [36.59, 36.59], and Median is 36.59.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[56.57, 56.57], and Median is 56.57. Besides, 0 companies provide NaN or N/A</w:t>
      </w:r>
    </w:p>
    <w:p>
      <w:r>
        <w:tab/>
        <w:t>for ACIR is +2 dB, throughput loss is in the range [51.63, 51.63], and Median is 51.63. Besides, 0 companies provide NaN or N/A</w:t>
      </w:r>
    </w:p>
    <w:p>
      <w:r>
        <w:tab/>
        <w:t>for ACIR is +4 dB, throughput loss is in the range [46.72, 46.72], and Median is 46.72. Besides, 0 companies provide NaN or N/A</w:t>
      </w:r>
    </w:p>
    <w:p>
      <w:r>
        <w:tab/>
        <w:t>for ACIR is +6 dB, throughput loss is in the range [41.91, 41.91], and Median is 41.91. Besides, 0 companies provide NaN or N/A</w:t>
      </w:r>
    </w:p>
    <w:p>
      <w:r>
        <w:tab/>
        <w:t>for ACIR is +8 dB, throughput loss is in the range [37.26, 37.26], and Median is 37.26.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1, Case 3, Victim: SBFD (UL),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[28.08, 28.08], and Median is 28.08. Besides, 0 companies provide NaN or N/A</w:t>
      </w:r>
    </w:p>
    <w:p>
      <w:r>
        <w:tab/>
        <w:t>for ACIR is +2 dB, throughput loss is in the range [23.99, 23.99], and Median is 23.99. Besides, 0 companies provide NaN or N/A</w:t>
      </w:r>
    </w:p>
    <w:p>
      <w:r>
        <w:tab/>
        <w:t>for ACIR is +4 dB, throughput loss is in the range [20.31, 20.31], and Median is 20.31. Besides, 0 companies provide NaN or N/A</w:t>
      </w:r>
    </w:p>
    <w:p>
      <w:r>
        <w:tab/>
        <w:t>for ACIR is +6 dB, throughput loss is in the range [17.04, 17.04], and Median is 17.04. Besides, 0 companies provide NaN or N/A</w:t>
      </w:r>
    </w:p>
    <w:p>
      <w:r>
        <w:tab/>
        <w:t>for ACIR is +8 dB, throughput loss is in the range [14.13, 14.13], and Median is 14.13.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1, Case 3, Victim: SBFD (UL),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[28.18, 28.18], and Median is 28.18. Besides, 0 companies provide NaN or N/A</w:t>
      </w:r>
    </w:p>
    <w:p>
      <w:r>
        <w:tab/>
        <w:t>for ACIR is +2 dB, throughput loss is in the range [24.13, 24.13], and Median is 24.13. Besides, 0 companies provide NaN or N/A</w:t>
      </w:r>
    </w:p>
    <w:p>
      <w:r>
        <w:tab/>
        <w:t>for ACIR is +4 dB, throughput loss is in the range [20.46, 20.46], and Median is 20.46. Besides, 0 companies provide NaN or N/A</w:t>
      </w:r>
    </w:p>
    <w:p>
      <w:r>
        <w:tab/>
        <w:t>for ACIR is +6 dB, throughput loss is in the range [17.18, 17.18], and Median is 17.18. Besides, 0 companies provide NaN or N/A</w:t>
      </w:r>
    </w:p>
    <w:p>
      <w:r>
        <w:tab/>
        <w:t>for ACIR is +8 dB, throughput loss is in the range [14.3, 14.3], and Median is 14.3.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[37.09, 37.09], and Median is 37.09. Besides, 0 companies provide NaN or N/A</w:t>
      </w:r>
    </w:p>
    <w:p>
      <w:r>
        <w:tab/>
        <w:t>for ACIR is +2 dB, throughput loss is in the range [32.36, 32.36], and Median is 32.36. Besides, 0 companies provide NaN or N/A</w:t>
      </w:r>
    </w:p>
    <w:p>
      <w:r>
        <w:tab/>
        <w:t>for ACIR is +4 dB, throughput loss is in the range [27.99, 27.99], and Median is 27.99. Besides, 0 companies provide NaN or N/A</w:t>
      </w:r>
    </w:p>
    <w:p>
      <w:r>
        <w:tab/>
        <w:t>for ACIR is +6 dB, throughput loss is in the range [23.98, 23.98], and Median is 23.98. Besides, 0 companies provide NaN or N/A</w:t>
      </w:r>
    </w:p>
    <w:p>
      <w:r>
        <w:tab/>
        <w:t>for ACIR is +8 dB, throughput loss is in the range [20.36, 20.36], and Median is 20.36.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1, Case 3, Victim: SBFD (UL),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[36.33, 36.33], and Median is 36.33. Besides, 0 companies provide NaN or N/A</w:t>
      </w:r>
    </w:p>
    <w:p>
      <w:r>
        <w:tab/>
        <w:t>for ACIR is +2 dB, throughput loss is in the range [31.58, 31.58], and Median is 31.58. Besides, 0 companies provide NaN or N/A</w:t>
      </w:r>
    </w:p>
    <w:p>
      <w:r>
        <w:tab/>
        <w:t>for ACIR is +4 dB, throughput loss is in the range [27.22, 27.22], and Median is 27.22. Besides, 0 companies provide NaN or N/A</w:t>
      </w:r>
    </w:p>
    <w:p>
      <w:r>
        <w:tab/>
        <w:t>for ACIR is +6 dB, throughput loss is in the range [23.23, 23.23], and Median is 23.23. Besides, 0 companies provide NaN or N/A</w:t>
      </w:r>
    </w:p>
    <w:p>
      <w:r>
        <w:tab/>
        <w:t>for ACIR is +8 dB, throughput loss is in the range [19.66, 19.66], and Median is 19.66.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1, Case 3, Victim: SBFD (UL), Antenna config: 1, Grid shift: 1.0,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[12.41, 7.8], and Median is 10.1. Besides, 0 companies provide NaN or N/A</w:t>
      </w:r>
    </w:p>
    <w:p>
      <w:r>
        <w:tab/>
        <w:t>for ACIR is +2 dB, throughput loss is in the range [9.92, 6.28], and Median is 8.1. Besides, 0 companies provide NaN or N/A</w:t>
      </w:r>
    </w:p>
    <w:p>
      <w:r>
        <w:tab/>
        <w:t>for ACIR is +4 dB, throughput loss is in the range [7.85, 5.1], and Median is 6.48. Besides, 0 companies provide NaN or N/A</w:t>
      </w:r>
    </w:p>
    <w:p>
      <w:r>
        <w:tab/>
        <w:t>for ACIR is +6 dB, throughput loss is in the range [6.17, 4.21], and Median is 5.19. Besides, 0 companies provide NaN or N/A</w:t>
      </w:r>
    </w:p>
    <w:p>
      <w:r>
        <w:tab/>
        <w:t>for ACIR is +8 dB, throughput loss is in the range [4.8, 3.55], and Median is 4.18.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[37.67, 37.67], and Median is 37.67. Besides, 1 companies provide NaN or N/A</w:t>
      </w:r>
    </w:p>
    <w:p>
      <w:r>
        <w:tab/>
        <w:t>for ACIR is +2 dB, throughput loss is in the range [33.67, 33.67], and Median is 33.67. Besides, 1 companies provide NaN or N/A</w:t>
      </w:r>
    </w:p>
    <w:p>
      <w:r>
        <w:tab/>
        <w:t>for ACIR is +4 dB, throughput loss is in the range [30.69, 30.69], and Median is 30.69. Besides, 1 companies provide NaN or N/A</w:t>
      </w:r>
    </w:p>
    <w:p>
      <w:r>
        <w:tab/>
        <w:t>for ACIR is +6 dB, throughput loss is in the range [28.79, 28.79], and Median is 28.79. Besides, 1 companies provide NaN or N/A</w:t>
      </w:r>
    </w:p>
    <w:p>
      <w:r>
        <w:tab/>
        <w:t>for ACIR is +8 dB, throughput loss is in the range [27.17, 27.17], and Median is 27.17. Besides, 1 companies provide NaN or N/A</w:t>
      </w:r>
    </w:p>
    <w:p>
      <w:r>
        <w:br/>
      </w:r>
    </w:p>
    <w:p>
      <w:r>
        <w:t>Scenario 1, Case 3, Victim: SBFD (UL), Antenna config: 1, Grid shift: 1.0, SBFD gNB Tx power: 46, enhanced NF: yes.  2 companies show simulation results</w:t>
      </w:r>
    </w:p>
    <w:p>
      <w:r>
        <w:tab/>
        <w:t>At cell center</w:t>
      </w:r>
    </w:p>
    <w:p>
      <w:r>
        <w:tab/>
        <w:t>for ACIR is Relative ACIR, throughput loss is in the range [11.71, 7.6], and Median is 9.65. Besides, 0 companies provide NaN or N/A</w:t>
      </w:r>
    </w:p>
    <w:p>
      <w:r>
        <w:tab/>
        <w:t>for ACIR is +2 dB, throughput loss is in the range [9.32, 5.97], and Median is 7.65. Besides, 0 companies provide NaN or N/A</w:t>
      </w:r>
    </w:p>
    <w:p>
      <w:r>
        <w:tab/>
        <w:t>for ACIR is +4 dB, throughput loss is in the range [7.35, 4.62], and Median is 5.98. Besides, 0 companies provide NaN or N/A</w:t>
      </w:r>
    </w:p>
    <w:p>
      <w:r>
        <w:tab/>
        <w:t>for ACIR is +6 dB, throughput loss is in the range [5.74, 3.62], and Median is 4.68. Besides, 0 companies provide NaN or N/A</w:t>
      </w:r>
    </w:p>
    <w:p>
      <w:r>
        <w:tab/>
        <w:t>for ACIR is +8 dB, throughput loss is in the range [4.44, 2.8], and Median is 3.62.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[37.3, 37.3], and Median is 37.3. Besides, 1 companies provide NaN or N/A</w:t>
      </w:r>
    </w:p>
    <w:p>
      <w:r>
        <w:tab/>
        <w:t>for ACIR is +2 dB, throughput loss is in the range [29.61, 29.61], and Median is 29.61. Besides, 1 companies provide NaN or N/A</w:t>
      </w:r>
    </w:p>
    <w:p>
      <w:r>
        <w:tab/>
        <w:t>for ACIR is +4 dB, throughput loss is in the range [22.67, 22.67], and Median is 22.67. Besides, 1 companies provide NaN or N/A</w:t>
      </w:r>
    </w:p>
    <w:p>
      <w:r>
        <w:tab/>
        <w:t>for ACIR is +6 dB, throughput loss is in the range [18.61, 18.61], and Median is 18.61. Besides, 1 companies provide NaN or N/A</w:t>
      </w:r>
    </w:p>
    <w:p>
      <w:r>
        <w:tab/>
        <w:t>for ACIR is +8 dB, throughput loss is in the range [13.46, 13.46], and Median is 13.46. Besides, 1 companies provide NaN or N/A</w:t>
      </w:r>
    </w:p>
    <w:p>
      <w:r>
        <w:br/>
      </w:r>
    </w:p>
    <w:p>
      <w:r>
        <w:t>Scenario 1, Case 3, Victim: SBFD (UL),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[18.79, 17.92], and Median is 18.35. Besides, 0 companies provide NaN or N/A</w:t>
      </w:r>
    </w:p>
    <w:p>
      <w:r>
        <w:tab/>
        <w:t>for ACIR is +2 dB, throughput loss is in the range [16.26, 15.36], and Median is 15.81. Besides, 0 companies provide NaN or N/A</w:t>
      </w:r>
    </w:p>
    <w:p>
      <w:r>
        <w:tab/>
        <w:t>for ACIR is +4 dB, throughput loss is in the range [14.99, 12.43], and Median is 13.71. Besides, 0 companies provide NaN or N/A</w:t>
      </w:r>
    </w:p>
    <w:p>
      <w:r>
        <w:tab/>
        <w:t>for ACIR is +6 dB, throughput loss is in the range [14.08, 9.95], and Median is 12.01. Besides, 0 companies provide NaN or N/A</w:t>
      </w:r>
    </w:p>
    <w:p>
      <w:r>
        <w:tab/>
        <w:t>for ACIR is +8 dB, throughput loss is in the range [13.43, 7.88], and Median is 10.66.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1, Case 3, Victim: SBFD (UL),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[18.2, 18.2], and Median is 18.2. Besides, 0 companies provide NaN or N/A</w:t>
      </w:r>
    </w:p>
    <w:p>
      <w:r>
        <w:tab/>
        <w:t>for ACIR is +2 dB, throughput loss is in the range [14.79, 14.79], and Median is 14.79. Besides, 0 companies provide NaN or N/A</w:t>
      </w:r>
    </w:p>
    <w:p>
      <w:r>
        <w:tab/>
        <w:t>for ACIR is +4 dB, throughput loss is in the range [11.89, 11.89], and Median is 11.89. Besides, 0 companies provide NaN or N/A</w:t>
      </w:r>
    </w:p>
    <w:p>
      <w:r>
        <w:tab/>
        <w:t>for ACIR is +6 dB, throughput loss is in the range [9.46, 9.46], and Median is 9.46. Besides, 0 companies provide NaN or N/A</w:t>
      </w:r>
    </w:p>
    <w:p>
      <w:r>
        <w:tab/>
        <w:t>for ACIR is +8 dB, throughput loss is in the range [7.45, 7.45], and Median is 7.45.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[59.06, 59.06], and Median is 59.06. Besides, 0 companies provide NaN or N/A</w:t>
      </w:r>
    </w:p>
    <w:p>
      <w:r>
        <w:tab/>
        <w:t>for ACIR is +2 dB, throughput loss is in the range [54.99, 54.99], and Median is 54.99. Besides, 0 companies provide NaN or N/A</w:t>
      </w:r>
    </w:p>
    <w:p>
      <w:r>
        <w:tab/>
        <w:t>for ACIR is +4 dB, throughput loss is in the range [50.84, 50.84], and Median is 50.84. Besides, 0 companies provide NaN or N/A</w:t>
      </w:r>
    </w:p>
    <w:p>
      <w:r>
        <w:tab/>
        <w:t>for ACIR is +6 dB, throughput loss is in the range [46.66, 46.66], and Median is 46.66. Besides, 0 companies provide NaN or N/A</w:t>
      </w:r>
    </w:p>
    <w:p>
      <w:r>
        <w:tab/>
        <w:t>for ACIR is +8 dB, throughput loss is in the range [42.52, 42.52], and Median is 42.52.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[59.61, 59.61], and Median is 59.61. Besides, 0 companies provide NaN or N/A</w:t>
      </w:r>
    </w:p>
    <w:p>
      <w:r>
        <w:tab/>
        <w:t>for ACIR is +2 dB, throughput loss is in the range [55.45, 55.45], and Median is 55.45. Besides, 0 companies provide NaN or N/A</w:t>
      </w:r>
    </w:p>
    <w:p>
      <w:r>
        <w:tab/>
        <w:t>for ACIR is +4 dB, throughput loss is in the range [51.23, 51.23], and Median is 51.23. Besides, 0 companies provide NaN or N/A</w:t>
      </w:r>
    </w:p>
    <w:p>
      <w:r>
        <w:tab/>
        <w:t>for ACIR is +6 dB, throughput loss is in the range [46.98, 46.98], and Median is 46.98. Besides, 0 companies provide NaN or N/A</w:t>
      </w:r>
    </w:p>
    <w:p>
      <w:r>
        <w:tab/>
        <w:t>for ACIR is +8 dB, throughput loss is in the range [42.77, 42.77], and Median is 42.77.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[66.69, 66.69], and Median is 66.69. Besides, 0 companies provide NaN or N/A</w:t>
      </w:r>
    </w:p>
    <w:p>
      <w:r>
        <w:tab/>
        <w:t>for ACIR is +2 dB, throughput loss is in the range [62.74, 62.74], and Median is 62.74. Besides, 0 companies provide NaN or N/A</w:t>
      </w:r>
    </w:p>
    <w:p>
      <w:r>
        <w:tab/>
        <w:t>for ACIR is +4 dB, throughput loss is in the range [58.68, 58.68], and Median is 58.68. Besides, 0 companies provide NaN or N/A</w:t>
      </w:r>
    </w:p>
    <w:p>
      <w:r>
        <w:tab/>
        <w:t>for ACIR is +6 dB, throughput loss is in the range [54.52, 54.52], and Median is 54.52. Besides, 0 companies provide NaN or N/A</w:t>
      </w:r>
    </w:p>
    <w:p>
      <w:r>
        <w:tab/>
        <w:t>for ACIR is +8 dB, throughput loss is in the range [50.29, 50.29], and Median is 50.29.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[67.39, 67.39], and Median is 67.39. Besides, 0 companies provide NaN or N/A</w:t>
      </w:r>
    </w:p>
    <w:p>
      <w:r>
        <w:tab/>
        <w:t>for ACIR is +2 dB, throughput loss is in the range [63.47, 63.47], and Median is 63.47. Besides, 0 companies provide NaN or N/A</w:t>
      </w:r>
    </w:p>
    <w:p>
      <w:r>
        <w:tab/>
        <w:t>for ACIR is +4 dB, throughput loss is in the range [59.41, 59.41], and Median is 59.41. Besides, 0 companies provide NaN or N/A</w:t>
      </w:r>
    </w:p>
    <w:p>
      <w:r>
        <w:tab/>
        <w:t>for ACIR is +6 dB, throughput loss is in the range [55.23, 55.23], and Median is 55.23. Besides, 0 companies provide NaN or N/A</w:t>
      </w:r>
    </w:p>
    <w:p>
      <w:r>
        <w:tab/>
        <w:t>for ACIR is +8 dB, throughput loss is in the range [51.02, 51.02], and Median is 51.02.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[47.34, 47.34], and Median is 47.34. Besides, 0 companies provide NaN or N/A</w:t>
      </w:r>
    </w:p>
    <w:p>
      <w:r>
        <w:tab/>
        <w:t>for ACIR is +2 dB, throughput loss is in the range [43.06, 43.06], and Median is 43.06. Besides, 0 companies provide NaN or N/A</w:t>
      </w:r>
    </w:p>
    <w:p>
      <w:r>
        <w:tab/>
        <w:t>for ACIR is +4 dB, throughput loss is in the range [38.84, 38.84], and Median is 38.84. Besides, 0 companies provide NaN or N/A</w:t>
      </w:r>
    </w:p>
    <w:p>
      <w:r>
        <w:tab/>
        <w:t>for ACIR is +6 dB, throughput loss is in the range [34.79, 34.79], and Median is 34.79. Besides, 0 companies provide NaN or N/A</w:t>
      </w:r>
    </w:p>
    <w:p>
      <w:r>
        <w:tab/>
        <w:t>for ACIR is +8 dB, throughput loss is in the range [30.88, 30.88], and Median is 30.88.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[47.51, 47.51], and Median is 47.51. Besides, 0 companies provide NaN or N/A</w:t>
      </w:r>
    </w:p>
    <w:p>
      <w:r>
        <w:tab/>
        <w:t>for ACIR is +2 dB, throughput loss is in the range [43.22, 43.22], and Median is 43.22. Besides, 0 companies provide NaN or N/A</w:t>
      </w:r>
    </w:p>
    <w:p>
      <w:r>
        <w:tab/>
        <w:t>for ACIR is +4 dB, throughput loss is in the range [39.02, 39.02], and Median is 39.02. Besides, 0 companies provide NaN or N/A</w:t>
      </w:r>
    </w:p>
    <w:p>
      <w:r>
        <w:tab/>
        <w:t>for ACIR is +6 dB, throughput loss is in the range [34.94, 34.94], and Median is 34.94. Besides, 0 companies provide NaN or N/A</w:t>
      </w:r>
    </w:p>
    <w:p>
      <w:r>
        <w:tab/>
        <w:t>for ACIR is +8 dB, throughput loss is in the range [31.05, 31.05], and Median is 31.05.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[55.63, 35.28], and Median is 45.45. Besides, 0 companies provide NaN or N/A</w:t>
      </w:r>
    </w:p>
    <w:p>
      <w:r>
        <w:tab/>
        <w:t>for ACIR is +2 dB, throughput loss is in the range [51.29, 33.03], and Median is 42.16. Besides, 0 companies provide NaN or N/A</w:t>
      </w:r>
    </w:p>
    <w:p>
      <w:r>
        <w:tab/>
        <w:t>for ACIR is +4 dB, throughput loss is in the range [46.93, 31.28], and Median is 39.11. Besides, 0 companies provide NaN or N/A</w:t>
      </w:r>
    </w:p>
    <w:p>
      <w:r>
        <w:tab/>
        <w:t>for ACIR is +6 dB, throughput loss is in the range [42.65, 29.96], and Median is 36.31. Besides, 0 companies provide NaN or N/A</w:t>
      </w:r>
    </w:p>
    <w:p>
      <w:r>
        <w:tab/>
        <w:t>for ACIR is +8 dB, throughput loss is in the range [38.48, 29.03], and Median is 33.76.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1 companies provide NaN or N/A</w:t>
      </w:r>
    </w:p>
    <w:p>
      <w:r>
        <w:tab/>
        <w:t>for ACIR is +2 dB, throughput loss is in the range [100.0, 100.0], and Median is 100.0. Besides, 1 companies provide NaN or N/A</w:t>
      </w:r>
    </w:p>
    <w:p>
      <w:r>
        <w:tab/>
        <w:t>for ACIR is +4 dB, throughput loss is in the range [100.0, 100.0], and Median is 100.0. Besides, 1 companies provide NaN or N/A</w:t>
      </w:r>
    </w:p>
    <w:p>
      <w:r>
        <w:tab/>
        <w:t>for ACIR is +6 dB, throughput loss is in the range [100.0, 100.0], and Median is 100.0. Besides, 1 companies provide NaN or N/A</w:t>
      </w:r>
    </w:p>
    <w:p>
      <w:r>
        <w:tab/>
        <w:t>for ACIR is +8 dB, throughput loss is in the range [100.0, 100.0], and Median is 100.0. Besides, 1 companies provide NaN or N/A</w:t>
      </w:r>
    </w:p>
    <w:p>
      <w:r>
        <w:br/>
      </w:r>
    </w:p>
    <w:p>
      <w:r>
        <w:t>Scenario 1, Case 3, Victim: SBFD (UL),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[56.01, 56.01], and Median is 56.01. Besides, 0 companies provide NaN or N/A</w:t>
      </w:r>
    </w:p>
    <w:p>
      <w:r>
        <w:tab/>
        <w:t>for ACIR is +2 dB, throughput loss is in the range [51.75, 51.75], and Median is 51.75. Besides, 0 companies provide NaN or N/A</w:t>
      </w:r>
    </w:p>
    <w:p>
      <w:r>
        <w:tab/>
        <w:t>for ACIR is +4 dB, throughput loss is in the range [47.47, 47.47], and Median is 47.47. Besides, 0 companies provide NaN or N/A</w:t>
      </w:r>
    </w:p>
    <w:p>
      <w:r>
        <w:tab/>
        <w:t>for ACIR is +6 dB, throughput loss is in the range [43.23, 43.23], and Median is 43.23. Besides, 0 companies provide NaN or N/A</w:t>
      </w:r>
    </w:p>
    <w:p>
      <w:r>
        <w:tab/>
        <w:t>for ACIR is +8 dB, throughput loss is in the range [39.07, 39.07], and Median is 39.07.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[30.44, 30.44], and Median is 30.44. Besides, 0 companies provide NaN or N/A</w:t>
      </w:r>
    </w:p>
    <w:p>
      <w:r>
        <w:tab/>
        <w:t>for ACIR is +2 dB, throughput loss is in the range [26.66, 26.66], and Median is 26.66. Besides, 0 companies provide NaN or N/A</w:t>
      </w:r>
    </w:p>
    <w:p>
      <w:r>
        <w:tab/>
        <w:t>for ACIR is +4 dB, throughput loss is in the range [23.16, 23.16], and Median is 23.16. Besides, 0 companies provide NaN or N/A</w:t>
      </w:r>
    </w:p>
    <w:p>
      <w:r>
        <w:tab/>
        <w:t>for ACIR is +6 dB, throughput loss is in the range [19.95, 19.95], and Median is 19.95. Besides, 0 companies provide NaN or N/A</w:t>
      </w:r>
    </w:p>
    <w:p>
      <w:r>
        <w:tab/>
        <w:t>for ACIR is +8 dB, throughput loss is in the range [17.04, 17.04], and Median is 17.04.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[30.49, 30.49], and Median is 30.49. Besides, 0 companies provide NaN or N/A</w:t>
      </w:r>
    </w:p>
    <w:p>
      <w:r>
        <w:tab/>
        <w:t>for ACIR is +2 dB, throughput loss is in the range [26.74, 26.74], and Median is 26.74. Besides, 0 companies provide NaN or N/A</w:t>
      </w:r>
    </w:p>
    <w:p>
      <w:r>
        <w:tab/>
        <w:t>for ACIR is +4 dB, throughput loss is in the range [23.26, 23.26], and Median is 23.26. Besides, 0 companies provide NaN or N/A</w:t>
      </w:r>
    </w:p>
    <w:p>
      <w:r>
        <w:tab/>
        <w:t>for ACIR is +6 dB, throughput loss is in the range [20.06, 20.06], and Median is 20.06. Besides, 0 companies provide NaN or N/A</w:t>
      </w:r>
    </w:p>
    <w:p>
      <w:r>
        <w:tab/>
        <w:t>for ACIR is +8 dB, throughput loss is in the range [17.14, 17.14], and Median is 17.14.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[39.33, 39.33], and Median is 39.33. Besides, 0 companies provide NaN or N/A</w:t>
      </w:r>
    </w:p>
    <w:p>
      <w:r>
        <w:tab/>
        <w:t>for ACIR is +2 dB, throughput loss is in the range [35.04, 35.04], and Median is 35.04. Besides, 0 companies provide NaN or N/A</w:t>
      </w:r>
    </w:p>
    <w:p>
      <w:r>
        <w:tab/>
        <w:t>for ACIR is +4 dB, throughput loss is in the range [30.96, 30.96], and Median is 30.96. Besides, 0 companies provide NaN or N/A</w:t>
      </w:r>
    </w:p>
    <w:p>
      <w:r>
        <w:tab/>
        <w:t>for ACIR is +6 dB, throughput loss is in the range [27.13, 27.13], and Median is 27.13. Besides, 0 companies provide NaN or N/A</w:t>
      </w:r>
    </w:p>
    <w:p>
      <w:r>
        <w:tab/>
        <w:t>for ACIR is +8 dB, throughput loss is in the range [23.59, 23.59], and Median is 23.59.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[38.93, 38.93], and Median is 38.93. Besides, 0 companies provide NaN or N/A</w:t>
      </w:r>
    </w:p>
    <w:p>
      <w:r>
        <w:tab/>
        <w:t>for ACIR is +2 dB, throughput loss is in the range [34.72, 34.72], and Median is 34.72. Besides, 0 companies provide NaN or N/A</w:t>
      </w:r>
    </w:p>
    <w:p>
      <w:r>
        <w:tab/>
        <w:t>for ACIR is +4 dB, throughput loss is in the range [30.69, 30.69], and Median is 30.69. Besides, 0 companies provide NaN or N/A</w:t>
      </w:r>
    </w:p>
    <w:p>
      <w:r>
        <w:tab/>
        <w:t>for ACIR is +6 dB, throughput loss is in the range [26.89, 26.89], and Median is 26.89. Besides, 0 companies provide NaN or N/A</w:t>
      </w:r>
    </w:p>
    <w:p>
      <w:r>
        <w:tab/>
        <w:t>for ACIR is +8 dB, throughput loss is in the range [23.36, 23.36], and Median is 23.36.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[16.37, 16.37], and Median is 16.37. Besides, 0 companies provide NaN or N/A</w:t>
      </w:r>
    </w:p>
    <w:p>
      <w:r>
        <w:tab/>
        <w:t>for ACIR is +2 dB, throughput loss is in the range [13.7, 13.7], and Median is 13.7. Besides, 0 companies provide NaN or N/A</w:t>
      </w:r>
    </w:p>
    <w:p>
      <w:r>
        <w:tab/>
        <w:t>for ACIR is +4 dB, throughput loss is in the range [11.37, 11.37], and Median is 11.37. Besides, 0 companies provide NaN or N/A</w:t>
      </w:r>
    </w:p>
    <w:p>
      <w:r>
        <w:tab/>
        <w:t>for ACIR is +6 dB, throughput loss is in the range [9.36, 9.36], and Median is 9.36. Besides, 0 companies provide NaN or N/A</w:t>
      </w:r>
    </w:p>
    <w:p>
      <w:r>
        <w:tab/>
        <w:t>for ACIR is +8 dB, throughput loss is in the range [7.63, 7.63], and Median is 7.63.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[16.5, 16.5], and Median is 16.5. Besides, 0 companies provide NaN or N/A</w:t>
      </w:r>
    </w:p>
    <w:p>
      <w:r>
        <w:tab/>
        <w:t>for ACIR is +2 dB, throughput loss is in the range [13.84, 13.84], and Median is 13.84. Besides, 0 companies provide NaN or N/A</w:t>
      </w:r>
    </w:p>
    <w:p>
      <w:r>
        <w:tab/>
        <w:t>for ACIR is +4 dB, throughput loss is in the range [11.51, 11.51], and Median is 11.51. Besides, 0 companies provide NaN or N/A</w:t>
      </w:r>
    </w:p>
    <w:p>
      <w:r>
        <w:tab/>
        <w:t>for ACIR is +6 dB, throughput loss is in the range [9.49, 9.49], and Median is 9.49. Besides, 0 companies provide NaN or N/A</w:t>
      </w:r>
    </w:p>
    <w:p>
      <w:r>
        <w:tab/>
        <w:t>for ACIR is +8 dB, throughput loss is in the range [7.76, 7.76], and Median is 7.76.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[23.45, 23.45], and Median is 23.45. Besides, 0 companies provide NaN or N/A</w:t>
      </w:r>
    </w:p>
    <w:p>
      <w:r>
        <w:tab/>
        <w:t>for ACIR is +2 dB, throughput loss is in the range [20.04, 20.04], and Median is 20.04. Besides, 0 companies provide NaN or N/A</w:t>
      </w:r>
    </w:p>
    <w:p>
      <w:r>
        <w:tab/>
        <w:t>for ACIR is +4 dB, throughput loss is in the range [16.96, 16.96], and Median is 16.96. Besides, 0 companies provide NaN or N/A</w:t>
      </w:r>
    </w:p>
    <w:p>
      <w:r>
        <w:tab/>
        <w:t>for ACIR is +6 dB, throughput loss is in the range [14.26, 14.26], and Median is 14.26. Besides, 0 companies provide NaN or N/A</w:t>
      </w:r>
    </w:p>
    <w:p>
      <w:r>
        <w:tab/>
        <w:t>for ACIR is +8 dB, throughput loss is in the range [11.89, 11.89], and Median is 11.89.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[23.19, 23.19], and Median is 23.19. Besides, 0 companies provide NaN or N/A</w:t>
      </w:r>
    </w:p>
    <w:p>
      <w:r>
        <w:tab/>
        <w:t>for ACIR is +2 dB, throughput loss is in the range [19.85, 19.85], and Median is 19.85. Besides, 0 companies provide NaN or N/A</w:t>
      </w:r>
    </w:p>
    <w:p>
      <w:r>
        <w:tab/>
        <w:t>for ACIR is +4 dB, throughput loss is in the range [16.85, 16.85], and Median is 16.85. Besides, 0 companies provide NaN or N/A</w:t>
      </w:r>
    </w:p>
    <w:p>
      <w:r>
        <w:tab/>
        <w:t>for ACIR is +6 dB, throughput loss is in the range [14.19, 14.19], and Median is 14.19. Besides, 0 companies provide NaN or N/A</w:t>
      </w:r>
    </w:p>
    <w:p>
      <w:r>
        <w:tab/>
        <w:t>for ACIR is +8 dB, throughput loss is in the range [11.86, 11.86], and Median is 11.86.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1, Case 3, Victim: SBFD (UL), Antenna config: 2, Grid shift: 1.0, SBFD gNB Tx power: 49, enhanced NF: no.  8 companies show simulation results</w:t>
      </w:r>
    </w:p>
    <w:p>
      <w:r>
        <w:tab/>
        <w:t>At cell center</w:t>
      </w:r>
    </w:p>
    <w:p>
      <w:r>
        <w:tab/>
        <w:t>for ACIR is Relative ACIR, throughput loss is in the range [15.75, 3.74], and Median is 7.7. Besides, 1 companies provide NaN or N/A</w:t>
      </w:r>
    </w:p>
    <w:p>
      <w:r>
        <w:tab/>
        <w:t>for ACIR is +2 dB, throughput loss is in the range [13.29, 3.02], and Median is 5.46. Besides, 1 companies provide NaN or N/A</w:t>
      </w:r>
    </w:p>
    <w:p>
      <w:r>
        <w:tab/>
        <w:t>for ACIR is +4 dB, throughput loss is in the range [11.47, 2.42], and Median is 4.45. Besides, 0 companies provide NaN or N/A</w:t>
      </w:r>
    </w:p>
    <w:p>
      <w:r>
        <w:tab/>
        <w:t>for ACIR is +6 dB, throughput loss is in the range [9.99, 1.93], and Median is 3.68. Besides, 0 companies provide NaN or N/A</w:t>
      </w:r>
    </w:p>
    <w:p>
      <w:r>
        <w:tab/>
        <w:t>for ACIR is +8 dB, throughput loss is in the range [8.83, 1.52], and Median is 3.12.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[76.99, 21.67], and Median is 41.96. Besides, 1 companies provide NaN or N/A</w:t>
      </w:r>
    </w:p>
    <w:p>
      <w:r>
        <w:tab/>
        <w:t>for ACIR is +2 dB, throughput loss is in the range [69.83, 15.11], and Median is 31.83. Besides, 1 companies provide NaN or N/A</w:t>
      </w:r>
    </w:p>
    <w:p>
      <w:r>
        <w:tab/>
        <w:t>for ACIR is +4 dB, throughput loss is in the range [61.26, 10.29], and Median is 26.27. Besides, 0 companies provide NaN or N/A</w:t>
      </w:r>
    </w:p>
    <w:p>
      <w:r>
        <w:tab/>
        <w:t>for ACIR is +6 dB, throughput loss is in the range [52.53, 6.78], and Median is 22.55. Besides, 0 companies provide NaN or N/A</w:t>
      </w:r>
    </w:p>
    <w:p>
      <w:r>
        <w:tab/>
        <w:t>for ACIR is +8 dB, throughput loss is in the range [45.03, 4.43], and Median is 17.98. Besides, 0 companies provide NaN or N/A</w:t>
      </w:r>
    </w:p>
    <w:p>
      <w:r>
        <w:br/>
      </w:r>
    </w:p>
    <w:p>
      <w:r>
        <w:t>Scenario 1, Case 3, Victim: SBFD (UL), Antenna config: 2, Grid shift: 1.0, SBFD gNB Tx power: 49, enhanced NF: yes.  2 companies show simulation results</w:t>
      </w:r>
    </w:p>
    <w:p>
      <w:r>
        <w:tab/>
        <w:t>At cell center</w:t>
      </w:r>
    </w:p>
    <w:p>
      <w:r>
        <w:tab/>
        <w:t>for ACIR is Relative ACIR, throughput loss is in the range [6.57, 6.33], and Median is 6.45. Besides, 0 companies provide NaN or N/A</w:t>
      </w:r>
    </w:p>
    <w:p>
      <w:r>
        <w:tab/>
        <w:t>for ACIR is +2 dB, throughput loss is in the range [5.09, 4.97], and Median is 5.03. Besides, 0 companies provide NaN or N/A</w:t>
      </w:r>
    </w:p>
    <w:p>
      <w:r>
        <w:tab/>
        <w:t>for ACIR is +4 dB, throughput loss is in the range [3.97, 3.86], and Median is 3.91. Besides, 0 companies provide NaN or N/A</w:t>
      </w:r>
    </w:p>
    <w:p>
      <w:r>
        <w:tab/>
        <w:t>for ACIR is +6 dB, throughput loss is in the range [3.1, 2.98], and Median is 3.04. Besides, 0 companies provide NaN or N/A</w:t>
      </w:r>
    </w:p>
    <w:p>
      <w:r>
        <w:tab/>
        <w:t>for ACIR is +8 dB, throughput loss is in the range [2.4, 2.27], and Median is 2.34.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[38.04, 28.58], and Median is 33.31. Besides, 0 companies provide NaN or N/A</w:t>
      </w:r>
    </w:p>
    <w:p>
      <w:r>
        <w:tab/>
        <w:t>for ACIR is +2 dB, throughput loss is in the range [29.98, 22.07], and Median is 26.02. Besides, 0 companies provide NaN or N/A</w:t>
      </w:r>
    </w:p>
    <w:p>
      <w:r>
        <w:tab/>
        <w:t>for ACIR is +4 dB, throughput loss is in the range [24.05, 16.81], and Median is 20.43. Besides, 0 companies provide NaN or N/A</w:t>
      </w:r>
    </w:p>
    <w:p>
      <w:r>
        <w:tab/>
        <w:t>for ACIR is +6 dB, throughput loss is in the range [18.33, 12.23], and Median is 15.28. Besides, 0 companies provide NaN or N/A</w:t>
      </w:r>
    </w:p>
    <w:p>
      <w:r>
        <w:tab/>
        <w:t>for ACIR is +8 dB, throughput loss is in the range [14.25, 8.41], and Median is 11.33. Besides, 0 companies provide NaN or N/A</w:t>
      </w:r>
    </w:p>
    <w:p>
      <w:r>
        <w:br/>
      </w:r>
    </w:p>
    <w:p>
      <w:r>
        <w:t>Scenario 1, Case 3, Victim: SBFD (UL),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[16.79, 9.98], and Median is 13.38. Besides, 0 companies provide NaN or N/A</w:t>
      </w:r>
    </w:p>
    <w:p>
      <w:r>
        <w:tab/>
        <w:t>for ACIR is +2 dB, throughput loss is in the range [15.18, 7.99], and Median is 11.59. Besides, 0 companies provide NaN or N/A</w:t>
      </w:r>
    </w:p>
    <w:p>
      <w:r>
        <w:tab/>
        <w:t>for ACIR is +4 dB, throughput loss is in the range [13.97, 6.35], and Median is 10.16. Besides, 0 companies provide NaN or N/A</w:t>
      </w:r>
    </w:p>
    <w:p>
      <w:r>
        <w:tab/>
        <w:t>for ACIR is +6 dB, throughput loss is in the range [13.08, 5.0], and Median is 9.04. Besides, 0 companies provide NaN or N/A</w:t>
      </w:r>
    </w:p>
    <w:p>
      <w:r>
        <w:tab/>
        <w:t>for ACIR is +8 dB, throughput loss is in the range [12.46, 3.9], and Median is 8.18.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1 companies provide NaN or N/A</w:t>
      </w:r>
    </w:p>
    <w:p>
      <w:r>
        <w:tab/>
        <w:t>for ACIR is +2 dB, throughput loss is in the range [37.33, 37.33], and Median is 37.33. Besides, 1 companies provide NaN or N/A</w:t>
      </w:r>
    </w:p>
    <w:p>
      <w:r>
        <w:tab/>
        <w:t>for ACIR is +4 dB, throughput loss is in the range [31.46, 31.46], and Median is 31.46. Besides, 1 companies provide NaN or N/A</w:t>
      </w:r>
    </w:p>
    <w:p>
      <w:r>
        <w:tab/>
        <w:t>for ACIR is +6 dB, throughput loss is in the range [24.1, 24.1], and Median is 24.1. Besides, 1 companies provide NaN or N/A</w:t>
      </w:r>
    </w:p>
    <w:p>
      <w:r>
        <w:tab/>
        <w:t>for ACIR is +8 dB, throughput loss is in the range [18.46, 18.46], and Median is 18.46. Besides, 1 companies provide NaN or N/A</w:t>
      </w:r>
    </w:p>
    <w:p>
      <w:r>
        <w:br/>
      </w:r>
    </w:p>
    <w:p>
      <w:r>
        <w:t>Scenario 1, Case 3, Victim: SBFD (UL),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[10.06, 10.06], and Median is 10.06. Besides, 0 companies provide NaN or N/A</w:t>
      </w:r>
    </w:p>
    <w:p>
      <w:r>
        <w:tab/>
        <w:t>for ACIR is +2 dB, throughput loss is in the range [8.04, 8.04], and Median is 8.04. Besides, 0 companies provide NaN or N/A</w:t>
      </w:r>
    </w:p>
    <w:p>
      <w:r>
        <w:tab/>
        <w:t>for ACIR is +4 dB, throughput loss is in the range [6.37, 6.37], and Median is 6.37. Besides, 0 companies provide NaN or N/A</w:t>
      </w:r>
    </w:p>
    <w:p>
      <w:r>
        <w:tab/>
        <w:t>for ACIR is +6 dB, throughput loss is in the range [5.01, 5.01], and Median is 5.01. Besides, 0 companies provide NaN or N/A</w:t>
      </w:r>
    </w:p>
    <w:p>
      <w:r>
        <w:tab/>
        <w:t>for ACIR is +8 dB, throughput loss is in the range [3.9, 3.9], and Median is 3.9.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[31.75, 31.75], and Median is 31.75. Besides, 0 companies provide NaN or N/A</w:t>
      </w:r>
    </w:p>
    <w:p>
      <w:r>
        <w:tab/>
        <w:t>for ACIR is +6 dB, throughput loss is in the range [23.26, 23.26], and Median is 23.26. Besides, 0 companies provide NaN or N/A</w:t>
      </w:r>
    </w:p>
    <w:p>
      <w:r>
        <w:tab/>
        <w:t>for ACIR is +8 dB, throughput loss is in the range [14.96, 14.96], and Median is 14.96. Besides, 0 companies provide NaN or N/A</w:t>
      </w:r>
    </w:p>
    <w:p>
      <w:r>
        <w:br/>
      </w:r>
    </w:p>
    <w:p>
      <w:r>
        <w:t>Scenario 1, Case 4, Victim: SBFD (DL),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[0.49, 0.49], and Median is 0.49. Besides, 0 companies provide NaN or N/A</w:t>
      </w:r>
    </w:p>
    <w:p>
      <w:r>
        <w:tab/>
        <w:t>for ACIR is +2 dB, throughput loss is in the range [0.49, 0.49], and Median is 0.49. Besides, 0 companies provide NaN or N/A</w:t>
      </w:r>
    </w:p>
    <w:p>
      <w:r>
        <w:tab/>
        <w:t>for ACIR is +4 dB, throughput loss is in the range [0.39, 0.39], and Median is 0.39. Besides, 0 companies provide NaN or N/A</w:t>
      </w:r>
    </w:p>
    <w:p>
      <w:r>
        <w:tab/>
        <w:t>for ACIR is +6 dB, throughput loss is in the range [0.33, 0.33], and Median is 0.33. Besides, 0 companies provide NaN or N/A</w:t>
      </w:r>
    </w:p>
    <w:p>
      <w:r>
        <w:tab/>
        <w:t>for ACIR is +8 dB, throughput loss is in the range [0.17, 0.17], and Median is 0.17. Besides, 0 companies provide NaN or N/A</w:t>
      </w:r>
    </w:p>
    <w:p>
      <w:r>
        <w:br/>
      </w:r>
    </w:p>
    <w:p>
      <w:r>
        <w:t>Scenario 1, Case 4, Victim: SBFD (DL),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[0.33, 0.33], and Median is 0.33.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[0.14, 0.14], and Median is 0.14. Besides, 0 companies provide NaN or N/A</w:t>
      </w:r>
    </w:p>
    <w:p>
      <w:r>
        <w:tab/>
        <w:t>for ACIR is +2 dB, throughput loss is in the range [0.14, 0.14], and Median is 0.14.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[0.14, 0.14], and Median is 0.14. Besides, 0 companies provide NaN or N/A</w:t>
      </w:r>
    </w:p>
    <w:p>
      <w:r>
        <w:tab/>
        <w:t>for ACIR is +8 dB, throughput loss is in the range [0.14, 0.14], and Median is 0.14. Besides, 0 companies provide NaN or N/A</w:t>
      </w:r>
    </w:p>
    <w:p>
      <w:r>
        <w:br/>
      </w:r>
    </w:p>
    <w:p>
      <w:r>
        <w:t>Scenario 1, Case 4, Victim: SBFD (DL),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[0.17, 0.17], and Median is 0.17.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1, Case 4, Victim: SBFD (DL),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[0.33, 0.33], and Median is 0.33. Besides, 0 companies provide NaN or N/A</w:t>
      </w:r>
    </w:p>
    <w:p>
      <w:r>
        <w:tab/>
        <w:t>for ACIR is +2 dB, throughput loss is in the range [0.25, 0.25], and Median is 0.25.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[0.45, 0.45], and Median is 0.45. Besides, 0 companies provide NaN or N/A</w:t>
      </w:r>
    </w:p>
    <w:p>
      <w:r>
        <w:tab/>
        <w:t>for ACIR is +2 dB, throughput loss is in the range [0.25, 0.25], and Median is 0.25. Besides, 0 companies provide NaN or N/A</w:t>
      </w:r>
    </w:p>
    <w:p>
      <w:r>
        <w:tab/>
        <w:t>for ACIR is +4 dB, throughput loss is in the range [0.1, 0.1], and Median is 0.1. Besides, 0 companies provide NaN or N/A</w:t>
      </w:r>
    </w:p>
    <w:p>
      <w:r>
        <w:tab/>
        <w:t>for ACIR is +6 dB, throughput loss is in the range [0.09, 0.09], and Median is 0.09.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br/>
      </w:r>
    </w:p>
    <w:p>
      <w:r>
        <w:t>Scenario 1, Case 4, Victim: SBFD (DL),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[0.07, 0.04], and Median is 0.06. Besides, 0 companies provide NaN or N/A</w:t>
      </w:r>
    </w:p>
    <w:p>
      <w:r>
        <w:tab/>
        <w:t>for ACIR is +2 dB, throughput loss is in the range [0.05, 0.03], and Median is 0.04. Besides, 0 companies provide NaN or N/A</w:t>
      </w:r>
    </w:p>
    <w:p>
      <w:r>
        <w:tab/>
        <w:t>for ACIR is +4 dB, throughput loss is in the range [0.04, 0.02], and Median is 0.03. Besides, 0 companies provide NaN or N/A</w:t>
      </w:r>
    </w:p>
    <w:p>
      <w:r>
        <w:tab/>
        <w:t>for ACIR is +6 dB, throughput loss is in the range [0.04, 0.01], and Median is 0.03. Besides, 0 companies provide NaN or N/A</w:t>
      </w:r>
    </w:p>
    <w:p>
      <w:r>
        <w:tab/>
        <w:t>for ACIR is +8 dB, throughput loss is in the range [0.04, 0.01],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[0.29, 0.28], and Median is 0.28. Besides, 0 companies provide NaN or N/A</w:t>
      </w:r>
    </w:p>
    <w:p>
      <w:r>
        <w:tab/>
        <w:t>for ACIR is +2 dB, throughput loss is in the range [0.29, 0.28], and Median is 0.28. Besides, 0 companies provide NaN or N/A</w:t>
      </w:r>
    </w:p>
    <w:p>
      <w:r>
        <w:tab/>
        <w:t>for ACIR is +4 dB, throughput loss is in the range [0.29, 0.28], and Median is 0.28. Besides, 0 companies provide NaN or N/A</w:t>
      </w:r>
    </w:p>
    <w:p>
      <w:r>
        <w:tab/>
        <w:t>for ACIR is +6 dB, throughput loss is in the range [0.29, 0.28], and Median is 0.28. Besides, 0 companies provide NaN or N/A</w:t>
      </w:r>
    </w:p>
    <w:p>
      <w:r>
        <w:tab/>
        <w:t>for ACIR is +8 dB, throughput loss is in the range [0.29, 0.28], and Median is 0.28. Besides, 0 companies provide NaN or N/A</w:t>
      </w:r>
    </w:p>
    <w:p>
      <w:r>
        <w:br/>
      </w:r>
    </w:p>
    <w:p>
      <w:r>
        <w:t>Scenario 1, Case 4, Victim: SBFD (DL),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[0.4, 0.4], and Median is 0.4. Besides, 0 companies provide NaN or N/A</w:t>
      </w:r>
    </w:p>
    <w:p>
      <w:r>
        <w:tab/>
        <w:t>for ACIR is +2 dB, throughput loss is in the range [0.28, 0.28], and Median is 0.28. Besides, 0 companies provide NaN or N/A</w:t>
      </w:r>
    </w:p>
    <w:p>
      <w:r>
        <w:tab/>
        <w:t>for ACIR is +4 dB, throughput loss is in the range [0.28, 0.28], and Median is 0.28. Besides, 0 companies provide NaN or N/A</w:t>
      </w:r>
    </w:p>
    <w:p>
      <w:r>
        <w:tab/>
        <w:t>for ACIR is +6 dB, throughput loss is in the range [0.28, 0.28], and Median is 0.28. Besides, 0 companies provide NaN or N/A</w:t>
      </w:r>
    </w:p>
    <w:p>
      <w:r>
        <w:tab/>
        <w:t>for ACIR is +8 dB, throughput loss is in the range [0.28, 0.28], and Median is 0.28. Besides, 0 companies provide NaN or N/A</w:t>
      </w:r>
    </w:p>
    <w:p>
      <w:r>
        <w:br/>
      </w:r>
    </w:p>
    <w:p>
      <w:r>
        <w:t>Scenario 1, Case 4, Victim: SBFD (DL),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[0.41, 0.41], and Median is 0.41. Besides, 0 companies provide NaN or N/A</w:t>
      </w:r>
    </w:p>
    <w:p>
      <w:r>
        <w:tab/>
        <w:t>for ACIR is +2 dB, throughput loss is in the range [0.32, 0.32], and Median is 0.32.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br/>
      </w:r>
    </w:p>
    <w:p>
      <w:r>
        <w:t>Scenario 1, Case 4, Victim: SBFD (DL),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[0.84, 0.84], and Median is 0.84. Besides, 0 companies provide NaN or N/A</w:t>
      </w:r>
    </w:p>
    <w:p>
      <w:r>
        <w:tab/>
        <w:t>for ACIR is +2 dB, throughput loss is in the range [0.4, 0.4], and Median is 0.4.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br/>
      </w:r>
    </w:p>
    <w:p>
      <w:r>
        <w:t>Scenario 1, Case 4, Victim: SBFD (DL),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[0.16, 0.16], and Median is 0.16. Besides, 0 companies provide NaN or N/A</w:t>
      </w:r>
    </w:p>
    <w:p>
      <w:r>
        <w:tab/>
        <w:t>for ACIR is +2 dB, throughput loss is in the range [0.16, 0.16], and Median is 0.16.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[0.11, 0.11], and Median is 0.11. Besides, 0 companies provide NaN or N/A</w:t>
      </w:r>
    </w:p>
    <w:p>
      <w:r>
        <w:tab/>
        <w:t>for ACIR is +6 dB, throughput loss is in the range [0.11, 0.11], and Median is 0.11. Besides, 0 companies provide NaN or N/A</w:t>
      </w:r>
    </w:p>
    <w:p>
      <w:r>
        <w:tab/>
        <w:t>for ACIR is +8 dB, throughput loss is in the range [0.11, 0.11], and Median is 0.11. Besides, 0 companies provide NaN or N/A</w:t>
      </w:r>
    </w:p>
    <w:p>
      <w:r>
        <w:br/>
      </w:r>
    </w:p>
    <w:p>
      <w:r>
        <w:t>Scenario 1, Case 4, Victim: SBFD (DL), Antenna config: 1, Grid shift: 1.0,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0.0], and Median is 0.02.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[0.15, 0.0], and Median is 0.07.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1, Case 4, Victim: SBFD (DL),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[0.48, 0.48], and Median is 0.48. Besides, 0 companies provide NaN or N/A</w:t>
      </w:r>
    </w:p>
    <w:p>
      <w:r>
        <w:tab/>
        <w:t>for ACIR is +2 dB, throughput loss is in the range [0.31, 0.31], and Median is 0.31.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br/>
      </w:r>
    </w:p>
    <w:p>
      <w:r>
        <w:t>Scenario 1, Case 4, Victim: SBFD (DL),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0.04], and Median is 0.05. Besides, 0 companies provide NaN or N/A</w:t>
      </w:r>
    </w:p>
    <w:p>
      <w:r>
        <w:tab/>
        <w:t>for ACIR is +2 dB, throughput loss is in the range [0.04, 0.03], and Median is 0.03.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[0.02, 0.01],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[0.58, 0.0], and Median is 0.29. Besides, 0 companies provide NaN or N/A</w:t>
      </w:r>
    </w:p>
    <w:p>
      <w:r>
        <w:tab/>
        <w:t>for ACIR is +2 dB, throughput loss is in the range [0.44, 0.0], and Median is 0.22. Besides, 0 companies provide NaN or N/A</w:t>
      </w:r>
    </w:p>
    <w:p>
      <w:r>
        <w:tab/>
        <w:t>for ACIR is +4 dB, throughput loss is in the range [0.23, 0.0], and Median is 0.12. Besides, 0 companies provide NaN or N/A</w:t>
      </w:r>
    </w:p>
    <w:p>
      <w:r>
        <w:tab/>
        <w:t>for ACIR is +6 dB, throughput loss is in the range [0.16, 0.0], and Median is 0.08.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[0.17, 0.17], and Median is 0.17.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[0.13, 0.13], and Median is 0.13. Besides, 0 companies provide NaN or N/A</w:t>
      </w:r>
    </w:p>
    <w:p>
      <w:r>
        <w:tab/>
        <w:t>for ACIR is +4 dB, throughput loss is in the range [0.13, 0.13], and Median is 0.13. Besides, 0 companies provide NaN or N/A</w:t>
      </w:r>
    </w:p>
    <w:p>
      <w:r>
        <w:tab/>
        <w:t>for ACIR is +6 dB, throughput loss is in the range [0.13, 0.13], and Median is 0.13.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[0.23, 0.23], and Median is 0.23. Besides, 0 companies provide NaN or N/A</w:t>
      </w:r>
    </w:p>
    <w:p>
      <w:r>
        <w:tab/>
        <w:t>for ACIR is +2 dB, throughput loss is in the range [0.18, 0.18], and Median is 0.18. Besides, 0 companies provide NaN or N/A</w:t>
      </w:r>
    </w:p>
    <w:p>
      <w:r>
        <w:tab/>
        <w:t>for ACIR is +4 dB, throughput loss is in the range [0.13, 0.13], and Median is 0.13. Besides, 0 companies provide NaN or N/A</w:t>
      </w:r>
    </w:p>
    <w:p>
      <w:r>
        <w:tab/>
        <w:t>for ACIR is +6 dB, throughput loss is in the range [0.12, 0.12], and Median is 0.12.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br/>
      </w:r>
    </w:p>
    <w:p>
      <w:r>
        <w:t>Scenario 1, Case 4, Victim: SBFD (DL),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[0.2, 0.2], and Median is 0.2. Besides, 0 companies provide NaN or N/A</w:t>
      </w:r>
    </w:p>
    <w:p>
      <w:r>
        <w:tab/>
        <w:t>for ACIR is +2 dB, throughput loss is in the range [0.16, 0.16], and Median is 0.16.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[0.08, 0.08], and Median is 0.08. Besides, 0 companies provide NaN or N/A</w:t>
      </w:r>
    </w:p>
    <w:p>
      <w:r>
        <w:tab/>
        <w:t>for ACIR is +8 dB, throughput loss is in the range [0.08, 0.08], and Median is 0.08. Besides, 0 companies provide NaN or N/A</w:t>
      </w:r>
    </w:p>
    <w:p>
      <w:r>
        <w:br/>
      </w:r>
    </w:p>
    <w:p>
      <w:r>
        <w:t>Scenario 1, Case 4, Victim: SBFD (DL),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1, Case 4, Victim: SBFD (DL),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[0.06, 0.02], and Median is 0.04. Besides, 0 companies provide NaN or N/A</w:t>
      </w:r>
    </w:p>
    <w:p>
      <w:r>
        <w:tab/>
        <w:t>for ACIR is +2 dB, throughput loss is in the range [0.04, 0.01], and Median is 0.03. Besides, 0 companies provide NaN or N/A</w:t>
      </w:r>
    </w:p>
    <w:p>
      <w:r>
        <w:tab/>
        <w:t>for ACIR is +4 dB, throughput loss is in the range [0.04, 0.01], and Median is 0.02. Besides, 0 companies provide NaN or N/A</w:t>
      </w:r>
    </w:p>
    <w:p>
      <w:r>
        <w:tab/>
        <w:t>for ACIR is +6 dB, throughput loss is in the range [0.04, 0.01], and Median is 0.02. Besides, 0 companies provide NaN or N/A</w:t>
      </w:r>
    </w:p>
    <w:p>
      <w:r>
        <w:tab/>
        <w:t>for ACIR is +8 dB, throughput loss is in the range [0.03, 0.0],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[0.7, 0.0], and Median is 0.35. Besides, 0 companies provide NaN or N/A</w:t>
      </w:r>
    </w:p>
    <w:p>
      <w:r>
        <w:tab/>
        <w:t>for ACIR is +2 dB, throughput loss is in the range [0.7, 0.0], and Median is 0.35. Besides, 0 companies provide NaN or N/A</w:t>
      </w:r>
    </w:p>
    <w:p>
      <w:r>
        <w:tab/>
        <w:t>for ACIR is +4 dB, throughput loss is in the range [0.7, 0.0], and Median is 0.35. Besides, 0 companies provide NaN or N/A</w:t>
      </w:r>
    </w:p>
    <w:p>
      <w:r>
        <w:tab/>
        <w:t>for ACIR is +6 dB, throughput loss is in the range [0.7, 0.0], and Median is 0.35. Besides, 0 companies provide NaN or N/A</w:t>
      </w:r>
    </w:p>
    <w:p>
      <w:r>
        <w:tab/>
        <w:t>for ACIR is +8 dB, throughput loss is in the range [0.7, 0.0], and Median is 0.35. Besides, 0 companies provide NaN or N/A</w:t>
      </w:r>
    </w:p>
    <w:p>
      <w:r>
        <w:br/>
      </w:r>
    </w:p>
    <w:p>
      <w:r>
        <w:t>Scenario 1, Case 4, Victim: SBFD (DL),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1, Case 4, Victim: SBFD (DL),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(DL), Antenna config: 2, Grid shift: 1.0, SBFD gNB Tx power: 49, enhanced NF: no.  6 companies show simulation results</w:t>
      </w:r>
    </w:p>
    <w:p>
      <w:r>
        <w:tab/>
        <w:t>At cell center</w:t>
      </w:r>
    </w:p>
    <w:p>
      <w:r>
        <w:tab/>
        <w:t>for ACIR is Relative ACIR, throughput loss is in the range [0.16, 0.0], and Median is 0.02. Besides, 0 companies provide NaN or N/A</w:t>
      </w:r>
    </w:p>
    <w:p>
      <w:r>
        <w:tab/>
        <w:t>for ACIR is +2 dB, throughput loss is in the range [0.02, 0.0], and Median is 0.0. Besides, 0 companies provide NaN or N/A</w:t>
      </w:r>
    </w:p>
    <w:p>
      <w:r>
        <w:tab/>
        <w:t>for ACIR is +4 dB, throughput loss is in the range [0.02, 0.0], and Median is 0.0. Besides, 0 companies provide NaN or N/A</w:t>
      </w:r>
    </w:p>
    <w:p>
      <w:r>
        <w:tab/>
        <w:t>for ACIR is +6 dB, throughput loss is in the range [0.01, 0.0], and Median is 0.0. Besides, 0 companies provide NaN or N/A</w:t>
      </w:r>
    </w:p>
    <w:p>
      <w:r>
        <w:tab/>
        <w:t>for ACIR is +8 dB, throughput loss is in the range [0.01,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[0.68, 0.0], and Median is 0.11. Besides, 0 companies provide NaN or N/A</w:t>
      </w:r>
    </w:p>
    <w:p>
      <w:r>
        <w:tab/>
        <w:t>for ACIR is +2 dB, throughput loss is in the range [0.61, 0.0], and Median is 0.09. Besides, 0 companies provide NaN or N/A</w:t>
      </w:r>
    </w:p>
    <w:p>
      <w:r>
        <w:tab/>
        <w:t>for ACIR is +4 dB, throughput loss is in the range [0.27, 0.0], and Median is 0.08. Besides, 0 companies provide NaN or N/A</w:t>
      </w:r>
    </w:p>
    <w:p>
      <w:r>
        <w:tab/>
        <w:t>for ACIR is +6 dB, throughput loss is in the range [0.16, 0.0], and Median is 0.0. Besides, 0 companies provide NaN or N/A</w:t>
      </w:r>
    </w:p>
    <w:p>
      <w:r>
        <w:tab/>
        <w:t>for ACIR is +8 dB, throughput loss is in the range [0.16, 0.0], and Median is 0.0. Besides, 0 companies provide NaN or N/A</w:t>
      </w:r>
    </w:p>
    <w:p>
      <w:r>
        <w:br/>
      </w:r>
    </w:p>
    <w:p>
      <w:r>
        <w:t>Scenario 1, Case 4, Victim: SBFD (DL),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[0.09, 0.09], and Median is 0.09. Besides, 0 companies provide NaN or N/A</w:t>
      </w:r>
    </w:p>
    <w:p>
      <w:r>
        <w:tab/>
        <w:t>for ACIR is +6 dB, throughput loss is in the range [0.09, 0.09], and Median is 0.09.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br/>
      </w:r>
    </w:p>
    <w:p>
      <w:r>
        <w:t>Scenario 1, Case 4, Victim: SBFD (DL),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0.02], and Median is 0.02. Besides, 0 companies provide NaN or N/A</w:t>
      </w:r>
    </w:p>
    <w:p>
      <w:r>
        <w:tab/>
        <w:t>for ACIR is +2 dB, throughput loss is in the range [0.02, 0.01], and Median is 0.02. Besides, 0 companies provide NaN or N/A</w:t>
      </w:r>
    </w:p>
    <w:p>
      <w:r>
        <w:tab/>
        <w:t>for ACIR is +4 dB, throughput loss is in the range [0.02, 0.01], and Median is 0.01. Besides, 0 companies provide NaN or N/A</w:t>
      </w:r>
    </w:p>
    <w:p>
      <w:r>
        <w:tab/>
        <w:t>for ACIR is +6 dB, throughput loss is in the range [0.02, 0.01], and Median is 0.01. Besides, 0 companies provide NaN or N/A</w:t>
      </w:r>
    </w:p>
    <w:p>
      <w:r>
        <w:tab/>
        <w:t>for ACIR is +8 dB, throughput loss is in the range [0.02, 0.0],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0.0], and Median is 0.02. Besides, 0 companies provide NaN or N/A</w:t>
      </w:r>
    </w:p>
    <w:p>
      <w:r>
        <w:tab/>
        <w:t>for ACIR is +2 dB, throughput loss is in the range [0.03, 0.0], and Median is 0.02. Besides, 0 companies provide NaN or N/A</w:t>
      </w:r>
    </w:p>
    <w:p>
      <w:r>
        <w:tab/>
        <w:t>for ACIR is +4 dB, throughput loss is in the range [0.03, 0.0], and Median is 0.02. Besides, 0 companies provide NaN or N/A</w:t>
      </w:r>
    </w:p>
    <w:p>
      <w:r>
        <w:tab/>
        <w:t>for ACIR is +6 dB, throughput loss is in the range [0.03, 0.0], and Median is 0.02. Besides, 0 companies provide NaN or N/A</w:t>
      </w:r>
    </w:p>
    <w:p>
      <w:r>
        <w:tab/>
        <w:t>for ACIR is +8 dB, throughput loss is in the range [0.03, 0.0], and Median is 0.02. Besides, 0 companies provide NaN or N/A</w:t>
      </w:r>
    </w:p>
    <w:p>
      <w:r>
        <w:br/>
      </w:r>
    </w:p>
    <w:p>
      <w:r>
        <w:t>Scenario 1, Case 4, Victim: SBFD (DL),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(UL),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[2.31, 2.31], and Median is 2.31. Besides, 0 companies provide NaN or N/A</w:t>
      </w:r>
    </w:p>
    <w:p>
      <w:r>
        <w:tab/>
        <w:t>for ACIR is +2 dB, throughput loss is in the range [2.3, 2.3], and Median is 2.3. Besides, 0 companies provide NaN or N/A</w:t>
      </w:r>
    </w:p>
    <w:p>
      <w:r>
        <w:tab/>
        <w:t>for ACIR is +4 dB, throughput loss is in the range [2.3, 2.3], and Median is 2.3. Besides, 0 companies provide NaN or N/A</w:t>
      </w:r>
    </w:p>
    <w:p>
      <w:r>
        <w:tab/>
        <w:t>for ACIR is +6 dB, throughput loss is in the range [2.3, 2.3], and Median is 2.3. Besides, 0 companies provide NaN or N/A</w:t>
      </w:r>
    </w:p>
    <w:p>
      <w:r>
        <w:tab/>
        <w:t>for ACIR is +8 dB, throughput loss is in the range [2.3, 2.3], and Median is 2.3.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[0.55, 0.55], and Median is 0.55. Besides, 0 companies provide NaN or N/A</w:t>
      </w:r>
    </w:p>
    <w:p>
      <w:r>
        <w:tab/>
        <w:t>for ACIR is +2 dB, throughput loss is in the range [0.55, 0.55], and Median is 0.55. Besides, 0 companies provide NaN or N/A</w:t>
      </w:r>
    </w:p>
    <w:p>
      <w:r>
        <w:tab/>
        <w:t>for ACIR is +4 dB, throughput loss is in the range [0.55, 0.55], and Median is 0.55. Besides, 0 companies provide NaN or N/A</w:t>
      </w:r>
    </w:p>
    <w:p>
      <w:r>
        <w:tab/>
        <w:t>for ACIR is +6 dB, throughput loss is in the range [0.55, 0.55], and Median is 0.55. Besides, 0 companies provide NaN or N/A</w:t>
      </w:r>
    </w:p>
    <w:p>
      <w:r>
        <w:tab/>
        <w:t>for ACIR is +8 dB, throughput loss is in the range [0.55, 0.55], and Median is 0.55. Besides, 0 companies provide NaN or N/A</w:t>
      </w:r>
    </w:p>
    <w:p>
      <w:r>
        <w:br/>
      </w:r>
    </w:p>
    <w:p>
      <w:r>
        <w:t>Scenario 1, Case 4, Victim: SBFD (UL),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[2.3, 2.3], and Median is 2.3. Besides, 0 companies provide NaN or N/A</w:t>
      </w:r>
    </w:p>
    <w:p>
      <w:r>
        <w:tab/>
        <w:t>for ACIR is +2 dB, throughput loss is in the range [2.3, 2.3], and Median is 2.3. Besides, 0 companies provide NaN or N/A</w:t>
      </w:r>
    </w:p>
    <w:p>
      <w:r>
        <w:tab/>
        <w:t>for ACIR is +4 dB, throughput loss is in the range [2.3, 2.3], and Median is 2.3. Besides, 0 companies provide NaN or N/A</w:t>
      </w:r>
    </w:p>
    <w:p>
      <w:r>
        <w:tab/>
        <w:t>for ACIR is +6 dB, throughput loss is in the range [2.3, 2.3], and Median is 2.3. Besides, 0 companies provide NaN or N/A</w:t>
      </w:r>
    </w:p>
    <w:p>
      <w:r>
        <w:tab/>
        <w:t>for ACIR is +8 dB, throughput loss is in the range [2.3, 2.3], and Median is 2.3.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[0.54, 0.54], and Median is 0.54. Besides, 0 companies provide NaN or N/A</w:t>
      </w:r>
    </w:p>
    <w:p>
      <w:r>
        <w:tab/>
        <w:t>for ACIR is +2 dB, throughput loss is in the range [0.54, 0.54], and Median is 0.54. Besides, 0 companies provide NaN or N/A</w:t>
      </w:r>
    </w:p>
    <w:p>
      <w:r>
        <w:tab/>
        <w:t>for ACIR is +4 dB, throughput loss is in the range [0.54, 0.54], and Median is 0.54. Besides, 0 companies provide NaN or N/A</w:t>
      </w:r>
    </w:p>
    <w:p>
      <w:r>
        <w:tab/>
        <w:t>for ACIR is +6 dB, throughput loss is in the range [0.54, 0.54], and Median is 0.54. Besides, 0 companies provide NaN or N/A</w:t>
      </w:r>
    </w:p>
    <w:p>
      <w:r>
        <w:tab/>
        <w:t>for ACIR is +8 dB, throughput loss is in the range [0.54, 0.54], and Median is 0.54. Besides, 0 companies provide NaN or N/A</w:t>
      </w:r>
    </w:p>
    <w:p>
      <w:r>
        <w:br/>
      </w:r>
    </w:p>
    <w:p>
      <w:r>
        <w:t>Scenario 1, Case 4, Victim: SBFD (UL),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[2.37, 2.37], and Median is 2.37. Besides, 0 companies provide NaN or N/A</w:t>
      </w:r>
    </w:p>
    <w:p>
      <w:r>
        <w:tab/>
        <w:t>for ACIR is +2 dB, throughput loss is in the range [2.37, 2.37], and Median is 2.37. Besides, 0 companies provide NaN or N/A</w:t>
      </w:r>
    </w:p>
    <w:p>
      <w:r>
        <w:tab/>
        <w:t>for ACIR is +4 dB, throughput loss is in the range [2.37, 2.37], and Median is 2.37. Besides, 0 companies provide NaN or N/A</w:t>
      </w:r>
    </w:p>
    <w:p>
      <w:r>
        <w:tab/>
        <w:t>for ACIR is +6 dB, throughput loss is in the range [2.37, 2.37], and Median is 2.37. Besides, 0 companies provide NaN or N/A</w:t>
      </w:r>
    </w:p>
    <w:p>
      <w:r>
        <w:tab/>
        <w:t>for ACIR is +8 dB, throughput loss is in the range [2.37, 2.37], and Median is 2.37.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[0.53, 0.53], and Median is 0.53. Besides, 0 companies provide NaN or N/A</w:t>
      </w:r>
    </w:p>
    <w:p>
      <w:r>
        <w:tab/>
        <w:t>for ACIR is +2 dB, throughput loss is in the range [0.53, 0.53], and Median is 0.53. Besides, 0 companies provide NaN or N/A</w:t>
      </w:r>
    </w:p>
    <w:p>
      <w:r>
        <w:tab/>
        <w:t>for ACIR is +4 dB, throughput loss is in the range [0.53, 0.53], and Median is 0.53. Besides, 0 companies provide NaN or N/A</w:t>
      </w:r>
    </w:p>
    <w:p>
      <w:r>
        <w:tab/>
        <w:t>for ACIR is +6 dB, throughput loss is in the range [0.53, 0.53], and Median is 0.53. Besides, 0 companies provide NaN or N/A</w:t>
      </w:r>
    </w:p>
    <w:p>
      <w:r>
        <w:tab/>
        <w:t>for ACIR is +8 dB, throughput loss is in the range [0.53, 0.53], and Median is 0.53. Besides, 0 companies provide NaN or N/A</w:t>
      </w:r>
    </w:p>
    <w:p>
      <w:r>
        <w:br/>
      </w:r>
    </w:p>
    <w:p>
      <w:r>
        <w:t>Scenario 1, Case 4, Victim: SBFD (UL),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[2.36, 2.36], and Median is 2.36. Besides, 0 companies provide NaN or N/A</w:t>
      </w:r>
    </w:p>
    <w:p>
      <w:r>
        <w:tab/>
        <w:t>for ACIR is +2 dB, throughput loss is in the range [2.36, 2.36], and Median is 2.36. Besides, 0 companies provide NaN or N/A</w:t>
      </w:r>
    </w:p>
    <w:p>
      <w:r>
        <w:tab/>
        <w:t>for ACIR is +4 dB, throughput loss is in the range [2.36, 2.36], and Median is 2.36. Besides, 0 companies provide NaN or N/A</w:t>
      </w:r>
    </w:p>
    <w:p>
      <w:r>
        <w:tab/>
        <w:t>for ACIR is +6 dB, throughput loss is in the range [2.36, 2.36], and Median is 2.36. Besides, 0 companies provide NaN or N/A</w:t>
      </w:r>
    </w:p>
    <w:p>
      <w:r>
        <w:tab/>
        <w:t>for ACIR is +8 dB, throughput loss is in the range [2.36, 2.36], and Median is 2.36.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[0.56, 0.56], and Median is 0.56. Besides, 0 companies provide NaN or N/A</w:t>
      </w:r>
    </w:p>
    <w:p>
      <w:r>
        <w:tab/>
        <w:t>for ACIR is +2 dB, throughput loss is in the range [0.53, 0.53], and Median is 0.53. Besides, 0 companies provide NaN or N/A</w:t>
      </w:r>
    </w:p>
    <w:p>
      <w:r>
        <w:tab/>
        <w:t>for ACIR is +4 dB, throughput loss is in the range [0.53, 0.53], and Median is 0.53. Besides, 0 companies provide NaN or N/A</w:t>
      </w:r>
    </w:p>
    <w:p>
      <w:r>
        <w:tab/>
        <w:t>for ACIR is +6 dB, throughput loss is in the range [0.51, 0.51], and Median is 0.51. Besides, 0 companies provide NaN or N/A</w:t>
      </w:r>
    </w:p>
    <w:p>
      <w:r>
        <w:tab/>
        <w:t>for ACIR is +8 dB, throughput loss is in the range [0.51, 0.51], and Median is 0.51. Besides, 0 companies provide NaN or N/A</w:t>
      </w:r>
    </w:p>
    <w:p>
      <w:r>
        <w:br/>
      </w:r>
    </w:p>
    <w:p>
      <w:r>
        <w:t>Scenario 1, Case 4, Victim: SBFD (UL),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[2.28, 2.28], and Median is 2.28. Besides, 0 companies provide NaN or N/A</w:t>
      </w:r>
    </w:p>
    <w:p>
      <w:r>
        <w:tab/>
        <w:t>for ACIR is +2 dB, throughput loss is in the range [2.28, 2.28], and Median is 2.28. Besides, 0 companies provide NaN or N/A</w:t>
      </w:r>
    </w:p>
    <w:p>
      <w:r>
        <w:tab/>
        <w:t>for ACIR is +4 dB, throughput loss is in the range [2.28, 2.28], and Median is 2.28. Besides, 0 companies provide NaN or N/A</w:t>
      </w:r>
    </w:p>
    <w:p>
      <w:r>
        <w:tab/>
        <w:t>for ACIR is +6 dB, throughput loss is in the range [2.28, 2.28], and Median is 2.28. Besides, 0 companies provide NaN or N/A</w:t>
      </w:r>
    </w:p>
    <w:p>
      <w:r>
        <w:tab/>
        <w:t>for ACIR is +8 dB, throughput loss is in the range [2.28, 2.28], and Median is 2.28.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[0.5, 0.5], and Median is 0.5. Besides, 0 companies provide NaN or N/A</w:t>
      </w:r>
    </w:p>
    <w:p>
      <w:r>
        <w:tab/>
        <w:t>for ACIR is +2 dB, throughput loss is in the range [0.5, 0.5], and Median is 0.5. Besides, 0 companies provide NaN or N/A</w:t>
      </w:r>
    </w:p>
    <w:p>
      <w:r>
        <w:tab/>
        <w:t>for ACIR is +4 dB, throughput loss is in the range [0.5, 0.5], and Median is 0.5. Besides, 0 companies provide NaN or N/A</w:t>
      </w:r>
    </w:p>
    <w:p>
      <w:r>
        <w:tab/>
        <w:t>for ACIR is +6 dB, throughput loss is in the range [0.5, 0.5], and Median is 0.5. Besides, 0 companies provide NaN or N/A</w:t>
      </w:r>
    </w:p>
    <w:p>
      <w:r>
        <w:tab/>
        <w:t>for ACIR is +8 dB, throughput loss is in the range [0.5, 0.5], and Median is 0.5. Besides, 0 companies provide NaN or N/A</w:t>
      </w:r>
    </w:p>
    <w:p>
      <w:r>
        <w:br/>
      </w:r>
    </w:p>
    <w:p>
      <w:r>
        <w:t>Scenario 1, Case 4, Victim: SBFD (UL),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[2.35, 2.35], and Median is 2.35. Besides, 0 companies provide NaN or N/A</w:t>
      </w:r>
    </w:p>
    <w:p>
      <w:r>
        <w:tab/>
        <w:t>for ACIR is +2 dB, throughput loss is in the range [2.34, 2.34], and Median is 2.34. Besides, 0 companies provide NaN or N/A</w:t>
      </w:r>
    </w:p>
    <w:p>
      <w:r>
        <w:tab/>
        <w:t>for ACIR is +4 dB, throughput loss is in the range [2.34, 2.34], and Median is 2.34. Besides, 0 companies provide NaN or N/A</w:t>
      </w:r>
    </w:p>
    <w:p>
      <w:r>
        <w:tab/>
        <w:t>for ACIR is +6 dB, throughput loss is in the range [2.34, 2.34], and Median is 2.34. Besides, 0 companies provide NaN or N/A</w:t>
      </w:r>
    </w:p>
    <w:p>
      <w:r>
        <w:tab/>
        <w:t>for ACIR is +8 dB, throughput loss is in the range [2.34, 2.34], and Median is 2.34.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[0.56, 0.56], and Median is 0.56. Besides, 0 companies provide NaN or N/A</w:t>
      </w:r>
    </w:p>
    <w:p>
      <w:r>
        <w:tab/>
        <w:t>for ACIR is +2 dB, throughput loss is in the range [0.56, 0.56], and Median is 0.56. Besides, 0 companies provide NaN or N/A</w:t>
      </w:r>
    </w:p>
    <w:p>
      <w:r>
        <w:tab/>
        <w:t>for ACIR is +4 dB, throughput loss is in the range [0.56, 0.56], and Median is 0.56. Besides, 0 companies provide NaN or N/A</w:t>
      </w:r>
    </w:p>
    <w:p>
      <w:r>
        <w:tab/>
        <w:t>for ACIR is +6 dB, throughput loss is in the range [0.56, 0.56], and Median is 0.56. Besides, 0 companies provide NaN or N/A</w:t>
      </w:r>
    </w:p>
    <w:p>
      <w:r>
        <w:tab/>
        <w:t>for ACIR is +8 dB, throughput loss is in the range [0.56, 0.56], and Median is 0.56. Besides, 0 companies provide NaN or N/A</w:t>
      </w:r>
    </w:p>
    <w:p>
      <w:r>
        <w:br/>
      </w:r>
    </w:p>
    <w:p>
      <w:r>
        <w:t>Scenario 1, Case 4, Victim: SBFD (UL),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[2.32, 0.29], and Median is 1.3. Besides, 0 companies provide NaN or N/A</w:t>
      </w:r>
    </w:p>
    <w:p>
      <w:r>
        <w:tab/>
        <w:t>for ACIR is +2 dB, throughput loss is in the range [2.32, 0.21], and Median is 1.26. Besides, 0 companies provide NaN or N/A</w:t>
      </w:r>
    </w:p>
    <w:p>
      <w:r>
        <w:tab/>
        <w:t>for ACIR is +4 dB, throughput loss is in the range [2.32, 0.19], and Median is 1.25. Besides, 0 companies provide NaN or N/A</w:t>
      </w:r>
    </w:p>
    <w:p>
      <w:r>
        <w:tab/>
        <w:t>for ACIR is +6 dB, throughput loss is in the range [2.31, 0.19], and Median is 1.25. Besides, 0 companies provide NaN or N/A</w:t>
      </w:r>
    </w:p>
    <w:p>
      <w:r>
        <w:tab/>
        <w:t>for ACIR is +8 dB, throughput loss is in the range [2.31, 0.19], and Median is 1.25.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[0.53, 0.53], and Median is 0.53. Besides, 1 companies provide NaN or N/A</w:t>
      </w:r>
    </w:p>
    <w:p>
      <w:r>
        <w:tab/>
        <w:t>for ACIR is +2 dB, throughput loss is in the range [0.53, 0.53], and Median is 0.53. Besides, 1 companies provide NaN or N/A</w:t>
      </w:r>
    </w:p>
    <w:p>
      <w:r>
        <w:tab/>
        <w:t>for ACIR is +4 dB, throughput loss is in the range [0.53, 0.53], and Median is 0.53. Besides, 1 companies provide NaN or N/A</w:t>
      </w:r>
    </w:p>
    <w:p>
      <w:r>
        <w:tab/>
        <w:t>for ACIR is +6 dB, throughput loss is in the range [0.53, 0.53], and Median is 0.53. Besides, 1 companies provide NaN or N/A</w:t>
      </w:r>
    </w:p>
    <w:p>
      <w:r>
        <w:tab/>
        <w:t>for ACIR is +8 dB, throughput loss is in the range [0.53, 0.53], and Median is 0.53. Besides, 1 companies provide NaN or N/A</w:t>
      </w:r>
    </w:p>
    <w:p>
      <w:r>
        <w:br/>
      </w:r>
    </w:p>
    <w:p>
      <w:r>
        <w:t>Scenario 1, Case 4, Victim: SBFD (UL),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[2.3, 2.3], and Median is 2.3. Besides, 0 companies provide NaN or N/A</w:t>
      </w:r>
    </w:p>
    <w:p>
      <w:r>
        <w:tab/>
        <w:t>for ACIR is +2 dB, throughput loss is in the range [2.3, 2.3], and Median is 2.3. Besides, 0 companies provide NaN or N/A</w:t>
      </w:r>
    </w:p>
    <w:p>
      <w:r>
        <w:tab/>
        <w:t>for ACIR is +4 dB, throughput loss is in the range [2.3, 2.3], and Median is 2.3. Besides, 0 companies provide NaN or N/A</w:t>
      </w:r>
    </w:p>
    <w:p>
      <w:r>
        <w:tab/>
        <w:t>for ACIR is +6 dB, throughput loss is in the range [2.3, 2.3], and Median is 2.3. Besides, 0 companies provide NaN or N/A</w:t>
      </w:r>
    </w:p>
    <w:p>
      <w:r>
        <w:tab/>
        <w:t>for ACIR is +8 dB, throughput loss is in the range [2.3, 2.3], and Median is 2.3.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[0.5, 0.5], and Median is 0.5. Besides, 0 companies provide NaN or N/A</w:t>
      </w:r>
    </w:p>
    <w:p>
      <w:r>
        <w:tab/>
        <w:t>for ACIR is +2 dB, throughput loss is in the range [0.5, 0.5], and Median is 0.5. Besides, 0 companies provide NaN or N/A</w:t>
      </w:r>
    </w:p>
    <w:p>
      <w:r>
        <w:tab/>
        <w:t>for ACIR is +4 dB, throughput loss is in the range [0.5, 0.5], and Median is 0.5. Besides, 0 companies provide NaN or N/A</w:t>
      </w:r>
    </w:p>
    <w:p>
      <w:r>
        <w:tab/>
        <w:t>for ACIR is +6 dB, throughput loss is in the range [0.5, 0.5], and Median is 0.5. Besides, 0 companies provide NaN or N/A</w:t>
      </w:r>
    </w:p>
    <w:p>
      <w:r>
        <w:tab/>
        <w:t>for ACIR is +8 dB, throughput loss is in the range [0.5, 0.5], and Median is 0.5. Besides, 0 companies provide NaN or N/A</w:t>
      </w:r>
    </w:p>
    <w:p>
      <w:r>
        <w:br/>
      </w:r>
    </w:p>
    <w:p>
      <w:r>
        <w:t>Scenario 1, Case 4, Victim: SBFD (UL),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[2.32, 2.32], and Median is 2.32. Besides, 0 companies provide NaN or N/A</w:t>
      </w:r>
    </w:p>
    <w:p>
      <w:r>
        <w:tab/>
        <w:t>for ACIR is +2 dB, throughput loss is in the range [2.31, 2.31], and Median is 2.31. Besides, 0 companies provide NaN or N/A</w:t>
      </w:r>
    </w:p>
    <w:p>
      <w:r>
        <w:tab/>
        <w:t>for ACIR is +4 dB, throughput loss is in the range [2.31, 2.31], and Median is 2.31. Besides, 0 companies provide NaN or N/A</w:t>
      </w:r>
    </w:p>
    <w:p>
      <w:r>
        <w:tab/>
        <w:t>for ACIR is +6 dB, throughput loss is in the range [2.31, 2.31], and Median is 2.31. Besides, 0 companies provide NaN or N/A</w:t>
      </w:r>
    </w:p>
    <w:p>
      <w:r>
        <w:tab/>
        <w:t>for ACIR is +8 dB, throughput loss is in the range [2.31, 2.31], and Median is 2.31.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[0.54, 0.54], and Median is 0.54. Besides, 0 companies provide NaN or N/A</w:t>
      </w:r>
    </w:p>
    <w:p>
      <w:r>
        <w:tab/>
        <w:t>for ACIR is +2 dB, throughput loss is in the range [0.54, 0.54], and Median is 0.54. Besides, 0 companies provide NaN or N/A</w:t>
      </w:r>
    </w:p>
    <w:p>
      <w:r>
        <w:tab/>
        <w:t>for ACIR is +4 dB, throughput loss is in the range [0.54, 0.54], and Median is 0.54. Besides, 0 companies provide NaN or N/A</w:t>
      </w:r>
    </w:p>
    <w:p>
      <w:r>
        <w:tab/>
        <w:t>for ACIR is +6 dB, throughput loss is in the range [0.54, 0.54], and Median is 0.54. Besides, 0 companies provide NaN or N/A</w:t>
      </w:r>
    </w:p>
    <w:p>
      <w:r>
        <w:tab/>
        <w:t>for ACIR is +8 dB, throughput loss is in the range [0.54, 0.54], and Median is 0.54. Besides, 0 companies provide NaN or N/A</w:t>
      </w:r>
    </w:p>
    <w:p>
      <w:r>
        <w:br/>
      </w:r>
    </w:p>
    <w:p>
      <w:r>
        <w:t>Scenario 1, Case 4, Victim: SBFD (UL),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[2.27, 2.27], and Median is 2.27. Besides, 0 companies provide NaN or N/A</w:t>
      </w:r>
    </w:p>
    <w:p>
      <w:r>
        <w:tab/>
        <w:t>for ACIR is +2 dB, throughput loss is in the range [2.27, 2.27], and Median is 2.27. Besides, 0 companies provide NaN or N/A</w:t>
      </w:r>
    </w:p>
    <w:p>
      <w:r>
        <w:tab/>
        <w:t>for ACIR is +4 dB, throughput loss is in the range [2.27, 2.27], and Median is 2.27. Besides, 0 companies provide NaN or N/A</w:t>
      </w:r>
    </w:p>
    <w:p>
      <w:r>
        <w:tab/>
        <w:t>for ACIR is +6 dB, throughput loss is in the range [2.27, 2.27], and Median is 2.27. Besides, 0 companies provide NaN or N/A</w:t>
      </w:r>
    </w:p>
    <w:p>
      <w:r>
        <w:tab/>
        <w:t>for ACIR is +8 dB, throughput loss is in the range [2.27, 2.27], and Median is 2.27.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[0.5, 0.5], and Median is 0.5. Besides, 0 companies provide NaN or N/A</w:t>
      </w:r>
    </w:p>
    <w:p>
      <w:r>
        <w:tab/>
        <w:t>for ACIR is +2 dB, throughput loss is in the range [0.5, 0.5], and Median is 0.5. Besides, 0 companies provide NaN or N/A</w:t>
      </w:r>
    </w:p>
    <w:p>
      <w:r>
        <w:tab/>
        <w:t>for ACIR is +4 dB, throughput loss is in the range [0.5, 0.5], and Median is 0.5. Besides, 0 companies provide NaN or N/A</w:t>
      </w:r>
    </w:p>
    <w:p>
      <w:r>
        <w:tab/>
        <w:t>for ACIR is +6 dB, throughput loss is in the range [0.5, 0.5], and Median is 0.5. Besides, 0 companies provide NaN or N/A</w:t>
      </w:r>
    </w:p>
    <w:p>
      <w:r>
        <w:tab/>
        <w:t>for ACIR is +8 dB, throughput loss is in the range [0.5, 0.5], and Median is 0.5. Besides, 0 companies provide NaN or N/A</w:t>
      </w:r>
    </w:p>
    <w:p>
      <w:r>
        <w:br/>
      </w:r>
    </w:p>
    <w:p>
      <w:r>
        <w:t>Scenario 1, Case 4, Victim: SBFD (UL),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[2.35, 2.35], and Median is 2.35. Besides, 0 companies provide NaN or N/A</w:t>
      </w:r>
    </w:p>
    <w:p>
      <w:r>
        <w:tab/>
        <w:t>for ACIR is +2 dB, throughput loss is in the range [2.34, 2.34], and Median is 2.34. Besides, 0 companies provide NaN or N/A</w:t>
      </w:r>
    </w:p>
    <w:p>
      <w:r>
        <w:tab/>
        <w:t>for ACIR is +4 dB, throughput loss is in the range [2.34, 2.34], and Median is 2.34. Besides, 0 companies provide NaN or N/A</w:t>
      </w:r>
    </w:p>
    <w:p>
      <w:r>
        <w:tab/>
        <w:t>for ACIR is +6 dB, throughput loss is in the range [2.34, 2.34], and Median is 2.34. Besides, 0 companies provide NaN or N/A</w:t>
      </w:r>
    </w:p>
    <w:p>
      <w:r>
        <w:tab/>
        <w:t>for ACIR is +8 dB, throughput loss is in the range [2.34, 2.34], and Median is 2.34.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[0.48, 0.48], and Median is 0.48. Besides, 0 companies provide NaN or N/A</w:t>
      </w:r>
    </w:p>
    <w:p>
      <w:r>
        <w:tab/>
        <w:t>for ACIR is +2 dB, throughput loss is in the range [0.48, 0.48], and Median is 0.48. Besides, 0 companies provide NaN or N/A</w:t>
      </w:r>
    </w:p>
    <w:p>
      <w:r>
        <w:tab/>
        <w:t>for ACIR is +4 dB, throughput loss is in the range [0.48, 0.48], and Median is 0.48. Besides, 0 companies provide NaN or N/A</w:t>
      </w:r>
    </w:p>
    <w:p>
      <w:r>
        <w:tab/>
        <w:t>for ACIR is +6 dB, throughput loss is in the range [0.48, 0.48], and Median is 0.48. Besides, 0 companies provide NaN or N/A</w:t>
      </w:r>
    </w:p>
    <w:p>
      <w:r>
        <w:tab/>
        <w:t>for ACIR is +8 dB, throughput loss is in the range [0.48, 0.48], and Median is 0.48. Besides, 0 companies provide NaN or N/A</w:t>
      </w:r>
    </w:p>
    <w:p>
      <w:r>
        <w:br/>
      </w:r>
    </w:p>
    <w:p>
      <w:r>
        <w:t>Scenario 1, Case 4, Victim: SBFD (UL),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[2.34, 2.34], and Median is 2.34. Besides, 0 companies provide NaN or N/A</w:t>
      </w:r>
    </w:p>
    <w:p>
      <w:r>
        <w:tab/>
        <w:t>for ACIR is +2 dB, throughput loss is in the range [2.34, 2.34], and Median is 2.34. Besides, 0 companies provide NaN or N/A</w:t>
      </w:r>
    </w:p>
    <w:p>
      <w:r>
        <w:tab/>
        <w:t>for ACIR is +4 dB, throughput loss is in the range [2.33, 2.33], and Median is 2.33. Besides, 0 companies provide NaN or N/A</w:t>
      </w:r>
    </w:p>
    <w:p>
      <w:r>
        <w:tab/>
        <w:t>for ACIR is +6 dB, throughput loss is in the range [2.33, 2.33], and Median is 2.33. Besides, 0 companies provide NaN or N/A</w:t>
      </w:r>
    </w:p>
    <w:p>
      <w:r>
        <w:tab/>
        <w:t>for ACIR is +8 dB, throughput loss is in the range [2.33, 2.33], and Median is 2.33.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[0.54, 0.54], and Median is 0.54. Besides, 0 companies provide NaN or N/A</w:t>
      </w:r>
    </w:p>
    <w:p>
      <w:r>
        <w:tab/>
        <w:t>for ACIR is +2 dB, throughput loss is in the range [0.54, 0.54], and Median is 0.54. Besides, 0 companies provide NaN or N/A</w:t>
      </w:r>
    </w:p>
    <w:p>
      <w:r>
        <w:tab/>
        <w:t>for ACIR is +4 dB, throughput loss is in the range [0.54, 0.54], and Median is 0.54. Besides, 0 companies provide NaN or N/A</w:t>
      </w:r>
    </w:p>
    <w:p>
      <w:r>
        <w:tab/>
        <w:t>for ACIR is +6 dB, throughput loss is in the range [0.54, 0.54], and Median is 0.54. Besides, 0 companies provide NaN or N/A</w:t>
      </w:r>
    </w:p>
    <w:p>
      <w:r>
        <w:tab/>
        <w:t>for ACIR is +8 dB, throughput loss is in the range [0.54, 0.54], and Median is 0.54. Besides, 0 companies provide NaN or N/A</w:t>
      </w:r>
    </w:p>
    <w:p>
      <w:r>
        <w:br/>
      </w:r>
    </w:p>
    <w:p>
      <w:r>
        <w:t>Scenario 1, Case 4, Victim: SBFD (UL),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[2.29, 2.29], and Median is 2.29. Besides, 0 companies provide NaN or N/A</w:t>
      </w:r>
    </w:p>
    <w:p>
      <w:r>
        <w:tab/>
        <w:t>for ACIR is +2 dB, throughput loss is in the range [2.29, 2.29], and Median is 2.29. Besides, 0 companies provide NaN or N/A</w:t>
      </w:r>
    </w:p>
    <w:p>
      <w:r>
        <w:tab/>
        <w:t>for ACIR is +4 dB, throughput loss is in the range [2.29, 2.29], and Median is 2.29. Besides, 0 companies provide NaN or N/A</w:t>
      </w:r>
    </w:p>
    <w:p>
      <w:r>
        <w:tab/>
        <w:t>for ACIR is +6 dB, throughput loss is in the range [2.29, 2.29], and Median is 2.29. Besides, 0 companies provide NaN or N/A</w:t>
      </w:r>
    </w:p>
    <w:p>
      <w:r>
        <w:tab/>
        <w:t>for ACIR is +8 dB, throughput loss is in the range [2.28, 2.28], and Median is 2.28.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[0.54, 0.54], and Median is 0.54. Besides, 0 companies provide NaN or N/A</w:t>
      </w:r>
    </w:p>
    <w:p>
      <w:r>
        <w:tab/>
        <w:t>for ACIR is +2 dB, throughput loss is in the range [0.54, 0.54], and Median is 0.54. Besides, 0 companies provide NaN or N/A</w:t>
      </w:r>
    </w:p>
    <w:p>
      <w:r>
        <w:tab/>
        <w:t>for ACIR is +4 dB, throughput loss is in the range [0.54, 0.54], and Median is 0.54. Besides, 0 companies provide NaN or N/A</w:t>
      </w:r>
    </w:p>
    <w:p>
      <w:r>
        <w:tab/>
        <w:t>for ACIR is +6 dB, throughput loss is in the range [0.54, 0.54], and Median is 0.54. Besides, 0 companies provide NaN or N/A</w:t>
      </w:r>
    </w:p>
    <w:p>
      <w:r>
        <w:tab/>
        <w:t>for ACIR is +8 dB, throughput loss is in the range [0.54, 0.54], and Median is 0.54. Besides, 0 companies provide NaN or N/A</w:t>
      </w:r>
    </w:p>
    <w:p>
      <w:r>
        <w:br/>
      </w:r>
    </w:p>
    <w:p>
      <w:r>
        <w:t>Scenario 1, Case 4, Victim: SBFD (UL),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[2.32, 2.32], and Median is 2.32. Besides, 0 companies provide NaN or N/A</w:t>
      </w:r>
    </w:p>
    <w:p>
      <w:r>
        <w:tab/>
        <w:t>for ACIR is +2 dB, throughput loss is in the range [2.32, 2.32], and Median is 2.32. Besides, 0 companies provide NaN or N/A</w:t>
      </w:r>
    </w:p>
    <w:p>
      <w:r>
        <w:tab/>
        <w:t>for ACIR is +4 dB, throughput loss is in the range [2.32, 2.32], and Median is 2.32. Besides, 0 companies provide NaN or N/A</w:t>
      </w:r>
    </w:p>
    <w:p>
      <w:r>
        <w:tab/>
        <w:t>for ACIR is +6 dB, throughput loss is in the range [2.32, 2.32], and Median is 2.32. Besides, 0 companies provide NaN or N/A</w:t>
      </w:r>
    </w:p>
    <w:p>
      <w:r>
        <w:tab/>
        <w:t>for ACIR is +8 dB, throughput loss is in the range [2.31, 2.31], and Median is 2.31.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[0.49, 0.49], and Median is 0.49. Besides, 0 companies provide NaN or N/A</w:t>
      </w:r>
    </w:p>
    <w:p>
      <w:r>
        <w:tab/>
        <w:t>for ACIR is +2 dB, throughput loss is in the range [0.49, 0.49], and Median is 0.49. Besides, 0 companies provide NaN or N/A</w:t>
      </w:r>
    </w:p>
    <w:p>
      <w:r>
        <w:tab/>
        <w:t>for ACIR is +4 dB, throughput loss is in the range [0.49, 0.49], and Median is 0.49. Besides, 0 companies provide NaN or N/A</w:t>
      </w:r>
    </w:p>
    <w:p>
      <w:r>
        <w:tab/>
        <w:t>for ACIR is +6 dB, throughput loss is in the range [0.49, 0.49], and Median is 0.49. Besides, 0 companies provide NaN or N/A</w:t>
      </w:r>
    </w:p>
    <w:p>
      <w:r>
        <w:tab/>
        <w:t>for ACIR is +8 dB, throughput loss is in the range [0.49, 0.49], and Median is 0.49. Besides, 0 companies provide NaN or N/A</w:t>
      </w:r>
    </w:p>
    <w:p>
      <w:r>
        <w:br/>
      </w:r>
    </w:p>
    <w:p>
      <w:r>
        <w:t>Scenario 1, Case 4, Victim: SBFD (UL),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[2.36, 2.36], and Median is 2.36. Besides, 0 companies provide NaN or N/A</w:t>
      </w:r>
    </w:p>
    <w:p>
      <w:r>
        <w:tab/>
        <w:t>for ACIR is +2 dB, throughput loss is in the range [2.36, 2.36], and Median is 2.36. Besides, 0 companies provide NaN or N/A</w:t>
      </w:r>
    </w:p>
    <w:p>
      <w:r>
        <w:tab/>
        <w:t>for ACIR is +4 dB, throughput loss is in the range [2.36, 2.36], and Median is 2.36. Besides, 0 companies provide NaN or N/A</w:t>
      </w:r>
    </w:p>
    <w:p>
      <w:r>
        <w:tab/>
        <w:t>for ACIR is +6 dB, throughput loss is in the range [2.36, 2.36], and Median is 2.36. Besides, 0 companies provide NaN or N/A</w:t>
      </w:r>
    </w:p>
    <w:p>
      <w:r>
        <w:tab/>
        <w:t>for ACIR is +8 dB, throughput loss is in the range [2.36, 2.36], and Median is 2.36.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[0.59, 0.59], and Median is 0.59. Besides, 0 companies provide NaN or N/A</w:t>
      </w:r>
    </w:p>
    <w:p>
      <w:r>
        <w:tab/>
        <w:t>for ACIR is +2 dB, throughput loss is in the range [0.59, 0.59], and Median is 0.59. Besides, 0 companies provide NaN or N/A</w:t>
      </w:r>
    </w:p>
    <w:p>
      <w:r>
        <w:tab/>
        <w:t>for ACIR is +4 dB, throughput loss is in the range [0.59, 0.59], and Median is 0.59. Besides, 0 companies provide NaN or N/A</w:t>
      </w:r>
    </w:p>
    <w:p>
      <w:r>
        <w:tab/>
        <w:t>for ACIR is +6 dB, throughput loss is in the range [0.59, 0.59], and Median is 0.59. Besides, 0 companies provide NaN or N/A</w:t>
      </w:r>
    </w:p>
    <w:p>
      <w:r>
        <w:tab/>
        <w:t>for ACIR is +8 dB, throughput loss is in the range [0.59, 0.59], and Median is 0.59. Besides, 0 companies provide NaN or N/A</w:t>
      </w:r>
    </w:p>
    <w:p>
      <w:r>
        <w:br/>
      </w:r>
    </w:p>
    <w:p>
      <w:r>
        <w:t>Scenario 1, Case 4, Victim: SBFD (UL),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[2.31, 2.31], and Median is 2.31. Besides, 0 companies provide NaN or N/A</w:t>
      </w:r>
    </w:p>
    <w:p>
      <w:r>
        <w:tab/>
        <w:t>for ACIR is +2 dB, throughput loss is in the range [2.31, 2.31], and Median is 2.31. Besides, 0 companies provide NaN or N/A</w:t>
      </w:r>
    </w:p>
    <w:p>
      <w:r>
        <w:tab/>
        <w:t>for ACIR is +4 dB, throughput loss is in the range [2.31, 2.31], and Median is 2.31. Besides, 0 companies provide NaN or N/A</w:t>
      </w:r>
    </w:p>
    <w:p>
      <w:r>
        <w:tab/>
        <w:t>for ACIR is +6 dB, throughput loss is in the range [2.31, 2.31], and Median is 2.31. Besides, 0 companies provide NaN or N/A</w:t>
      </w:r>
    </w:p>
    <w:p>
      <w:r>
        <w:tab/>
        <w:t>for ACIR is +8 dB, throughput loss is in the range [2.31, 2.31], and Median is 2.31.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[0.53, 0.53], and Median is 0.53. Besides, 0 companies provide NaN or N/A</w:t>
      </w:r>
    </w:p>
    <w:p>
      <w:r>
        <w:tab/>
        <w:t>for ACIR is +2 dB, throughput loss is in the range [0.53, 0.53], and Median is 0.53. Besides, 0 companies provide NaN or N/A</w:t>
      </w:r>
    </w:p>
    <w:p>
      <w:r>
        <w:tab/>
        <w:t>for ACIR is +4 dB, throughput loss is in the range [0.53, 0.53], and Median is 0.53. Besides, 0 companies provide NaN or N/A</w:t>
      </w:r>
    </w:p>
    <w:p>
      <w:r>
        <w:tab/>
        <w:t>for ACIR is +6 dB, throughput loss is in the range [0.53, 0.53], and Median is 0.53. Besides, 0 companies provide NaN or N/A</w:t>
      </w:r>
    </w:p>
    <w:p>
      <w:r>
        <w:tab/>
        <w:t>for ACIR is +8 dB, throughput loss is in the range [0.53, 0.53], and Median is 0.53. Besides, 0 companies provide NaN or N/A</w:t>
      </w:r>
    </w:p>
    <w:p>
      <w:r>
        <w:br/>
      </w:r>
    </w:p>
    <w:p>
      <w:r>
        <w:t>Scenario 1, Case 4, Victim: SBFD (UL), Antenna config: 1, Grid shift: 1.0,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[2.32, 1.47], and Median is 1.89. Besides, 0 companies provide NaN or N/A</w:t>
      </w:r>
    </w:p>
    <w:p>
      <w:r>
        <w:tab/>
        <w:t>for ACIR is +2 dB, throughput loss is in the range [2.32, 1.12], and Median is 1.72. Besides, 0 companies provide NaN or N/A</w:t>
      </w:r>
    </w:p>
    <w:p>
      <w:r>
        <w:tab/>
        <w:t>for ACIR is +4 dB, throughput loss is in the range [2.31, 0.84], and Median is 1.58. Besides, 0 companies provide NaN or N/A</w:t>
      </w:r>
    </w:p>
    <w:p>
      <w:r>
        <w:tab/>
        <w:t>for ACIR is +6 dB, throughput loss is in the range [2.31, 0.63], and Median is 1.47. Besides, 0 companies provide NaN or N/A</w:t>
      </w:r>
    </w:p>
    <w:p>
      <w:r>
        <w:tab/>
        <w:t>for ACIR is +8 dB, throughput loss is in the range [2.31, 0.47], and Median is 1.39.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[6.5, 0.53], and Median is 3.51. Besides, 0 companies provide NaN or N/A</w:t>
      </w:r>
    </w:p>
    <w:p>
      <w:r>
        <w:tab/>
        <w:t>for ACIR is +2 dB, throughput loss is in the range [4.51, 0.53], and Median is 2.52. Besides, 0 companies provide NaN or N/A</w:t>
      </w:r>
    </w:p>
    <w:p>
      <w:r>
        <w:tab/>
        <w:t>for ACIR is +4 dB, throughput loss is in the range [2.9, 0.53], and Median is 1.71. Besides, 0 companies provide NaN or N/A</w:t>
      </w:r>
    </w:p>
    <w:p>
      <w:r>
        <w:tab/>
        <w:t>for ACIR is +6 dB, throughput loss is in the range [1.81, 0.53], and Median is 1.17. Besides, 0 companies provide NaN or N/A</w:t>
      </w:r>
    </w:p>
    <w:p>
      <w:r>
        <w:tab/>
        <w:t>for ACIR is +8 dB, throughput loss is in the range [1.16, 0.53], and Median is 0.84. Besides, 0 companies provide NaN or N/A</w:t>
      </w:r>
    </w:p>
    <w:p>
      <w:r>
        <w:br/>
      </w:r>
    </w:p>
    <w:p>
      <w:r>
        <w:t>Scenario 1, Case 4, Victim: SBFD (UL), Antenna config: 1, Grid shift: 1.0, SBFD gNB Tx power: 46, enhanced NF: yes.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[2.38, 1.51], and Median is 1.95. Besides, 0 companies provide NaN or N/A</w:t>
      </w:r>
    </w:p>
    <w:p>
      <w:r>
        <w:tab/>
        <w:t>for ACIR is +2 dB, throughput loss is in the range [2.38, 1.15], and Median is 1.77. Besides, 0 companies provide NaN or N/A</w:t>
      </w:r>
    </w:p>
    <w:p>
      <w:r>
        <w:tab/>
        <w:t>for ACIR is +4 dB, throughput loss is in the range [2.38, 0.87], and Median is 1.63. Besides, 0 companies provide NaN or N/A</w:t>
      </w:r>
    </w:p>
    <w:p>
      <w:r>
        <w:tab/>
        <w:t>for ACIR is +6 dB, throughput loss is in the range [2.38, 0.65], and Median is 1.51. Besides, 0 companies provide NaN or N/A</w:t>
      </w:r>
    </w:p>
    <w:p>
      <w:r>
        <w:tab/>
        <w:t>for ACIR is +8 dB, throughput loss is in the range [2.37, 0.48], and Median is 1.43.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[6.8, 0.55], and Median is 3.67. Besides, 0 companies provide NaN or N/A</w:t>
      </w:r>
    </w:p>
    <w:p>
      <w:r>
        <w:tab/>
        <w:t>for ACIR is +2 dB, throughput loss is in the range [4.41, 0.55], and Median is 2.48. Besides, 0 companies provide NaN or N/A</w:t>
      </w:r>
    </w:p>
    <w:p>
      <w:r>
        <w:tab/>
        <w:t>for ACIR is +4 dB, throughput loss is in the range [3.09, 0.55], and Median is 1.82. Besides, 0 companies provide NaN or N/A</w:t>
      </w:r>
    </w:p>
    <w:p>
      <w:r>
        <w:tab/>
        <w:t>for ACIR is +6 dB, throughput loss is in the range [1.91, 0.55], and Median is 1.23. Besides, 0 companies provide NaN or N/A</w:t>
      </w:r>
    </w:p>
    <w:p>
      <w:r>
        <w:tab/>
        <w:t>for ACIR is +8 dB, throughput loss is in the range [1.34, 0.55], and Median is 0.95. Besides, 0 companies provide NaN or N/A</w:t>
      </w:r>
    </w:p>
    <w:p>
      <w:r>
        <w:br/>
      </w:r>
    </w:p>
    <w:p>
      <w:r>
        <w:t>Scenario 1, Case 4, Victim: SBFD (UL),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[2.3, 0.34], and Median is 1.32. Besides, 0 companies provide NaN or N/A</w:t>
      </w:r>
    </w:p>
    <w:p>
      <w:r>
        <w:tab/>
        <w:t>for ACIR is +2 dB, throughput loss is in the range [2.3, 0.27], and Median is 1.28. Besides, 0 companies provide NaN or N/A</w:t>
      </w:r>
    </w:p>
    <w:p>
      <w:r>
        <w:tab/>
        <w:t>for ACIR is +4 dB, throughput loss is in the range [2.3, 0.25], and Median is 1.27. Besides, 0 companies provide NaN or N/A</w:t>
      </w:r>
    </w:p>
    <w:p>
      <w:r>
        <w:tab/>
        <w:t>for ACIR is +6 dB, throughput loss is in the range [2.3, 0.25], and Median is 1.27. Besides, 0 companies provide NaN or N/A</w:t>
      </w:r>
    </w:p>
    <w:p>
      <w:r>
        <w:tab/>
        <w:t>for ACIR is +8 dB, throughput loss is in the range [2.29, 0.25], and Median is 1.27.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[0.57, 0.57], and Median is 0.57. Besides, 1 companies provide NaN or N/A</w:t>
      </w:r>
    </w:p>
    <w:p>
      <w:r>
        <w:tab/>
        <w:t>for ACIR is +2 dB, throughput loss is in the range [0.57, 0.57], and Median is 0.57. Besides, 1 companies provide NaN or N/A</w:t>
      </w:r>
    </w:p>
    <w:p>
      <w:r>
        <w:tab/>
        <w:t>for ACIR is +4 dB, throughput loss is in the range [0.57, 0.57], and Median is 0.57. Besides, 1 companies provide NaN or N/A</w:t>
      </w:r>
    </w:p>
    <w:p>
      <w:r>
        <w:tab/>
        <w:t>for ACIR is +6 dB, throughput loss is in the range [0.57, 0.57], and Median is 0.57. Besides, 1 companies provide NaN or N/A</w:t>
      </w:r>
    </w:p>
    <w:p>
      <w:r>
        <w:tab/>
        <w:t>for ACIR is +8 dB, throughput loss is in the range [0.57, 0.57], and Median is 0.57. Besides, 1 companies provide NaN or N/A</w:t>
      </w:r>
    </w:p>
    <w:p>
      <w:r>
        <w:br/>
      </w:r>
    </w:p>
    <w:p>
      <w:r>
        <w:t>Scenario 1, Case 4, Victim: SBFD (UL),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[2.35, 2.35], and Median is 2.35. Besides, 0 companies provide NaN or N/A</w:t>
      </w:r>
    </w:p>
    <w:p>
      <w:r>
        <w:tab/>
        <w:t>for ACIR is +2 dB, throughput loss is in the range [2.35, 2.35], and Median is 2.35. Besides, 0 companies provide NaN or N/A</w:t>
      </w:r>
    </w:p>
    <w:p>
      <w:r>
        <w:tab/>
        <w:t>for ACIR is +4 dB, throughput loss is in the range [2.34, 2.34], and Median is 2.34. Besides, 0 companies provide NaN or N/A</w:t>
      </w:r>
    </w:p>
    <w:p>
      <w:r>
        <w:tab/>
        <w:t>for ACIR is +6 dB, throughput loss is in the range [2.34, 2.34], and Median is 2.34. Besides, 0 companies provide NaN or N/A</w:t>
      </w:r>
    </w:p>
    <w:p>
      <w:r>
        <w:tab/>
        <w:t>for ACIR is +8 dB, throughput loss is in the range [2.34, 2.34], and Median is 2.34.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[0.5, 0.5], and Median is 0.5. Besides, 0 companies provide NaN or N/A</w:t>
      </w:r>
    </w:p>
    <w:p>
      <w:r>
        <w:tab/>
        <w:t>for ACIR is +2 dB, throughput loss is in the range [0.5, 0.5], and Median is 0.5. Besides, 0 companies provide NaN or N/A</w:t>
      </w:r>
    </w:p>
    <w:p>
      <w:r>
        <w:tab/>
        <w:t>for ACIR is +4 dB, throughput loss is in the range [0.5, 0.5], and Median is 0.5. Besides, 0 companies provide NaN or N/A</w:t>
      </w:r>
    </w:p>
    <w:p>
      <w:r>
        <w:tab/>
        <w:t>for ACIR is +6 dB, throughput loss is in the range [0.5, 0.5], and Median is 0.5. Besides, 0 companies provide NaN or N/A</w:t>
      </w:r>
    </w:p>
    <w:p>
      <w:r>
        <w:tab/>
        <w:t>for ACIR is +8 dB, throughput loss is in the range [0.5, 0.5], and Median is 0.5. Besides, 0 companies provide NaN or N/A</w:t>
      </w:r>
    </w:p>
    <w:p>
      <w:r>
        <w:br/>
      </w:r>
    </w:p>
    <w:p>
      <w:r>
        <w:t>Scenario 1, Case 4, Victim: SBFD (UL),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[2.75, 2.75], and Median is 2.75. Besides, 0 companies provide NaN or N/A</w:t>
      </w:r>
    </w:p>
    <w:p>
      <w:r>
        <w:tab/>
        <w:t>for ACIR is +2 dB, throughput loss is in the range [2.75, 2.75], and Median is 2.75. Besides, 0 companies provide NaN or N/A</w:t>
      </w:r>
    </w:p>
    <w:p>
      <w:r>
        <w:tab/>
        <w:t>for ACIR is +4 dB, throughput loss is in the range [2.75, 2.75], and Median is 2.75. Besides, 0 companies provide NaN or N/A</w:t>
      </w:r>
    </w:p>
    <w:p>
      <w:r>
        <w:tab/>
        <w:t>for ACIR is +6 dB, throughput loss is in the range [2.75, 2.75], and Median is 2.75. Besides, 0 companies provide NaN or N/A</w:t>
      </w:r>
    </w:p>
    <w:p>
      <w:r>
        <w:tab/>
        <w:t>for ACIR is +8 dB, throughput loss is in the range [2.75, 2.75], and Median is 2.75.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[0.56, 0.56], and Median is 0.56. Besides, 0 companies provide NaN or N/A</w:t>
      </w:r>
    </w:p>
    <w:p>
      <w:r>
        <w:tab/>
        <w:t>for ACIR is +2 dB, throughput loss is in the range [0.56, 0.56], and Median is 0.56. Besides, 0 companies provide NaN or N/A</w:t>
      </w:r>
    </w:p>
    <w:p>
      <w:r>
        <w:tab/>
        <w:t>for ACIR is +4 dB, throughput loss is in the range [0.56, 0.56], and Median is 0.56. Besides, 0 companies provide NaN or N/A</w:t>
      </w:r>
    </w:p>
    <w:p>
      <w:r>
        <w:tab/>
        <w:t>for ACIR is +6 dB, throughput loss is in the range [0.56, 0.56], and Median is 0.56. Besides, 0 companies provide NaN or N/A</w:t>
      </w:r>
    </w:p>
    <w:p>
      <w:r>
        <w:tab/>
        <w:t>for ACIR is +8 dB, throughput loss is in the range [0.56, 0.56], and Median is 0.56. Besides, 0 companies provide NaN or N/A</w:t>
      </w:r>
    </w:p>
    <w:p>
      <w:r>
        <w:br/>
      </w:r>
    </w:p>
    <w:p>
      <w:r>
        <w:t>Scenario 1, Case 4, Victim: SBFD (UL),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[2.81, 2.81], and Median is 2.81. Besides, 0 companies provide NaN or N/A</w:t>
      </w:r>
    </w:p>
    <w:p>
      <w:r>
        <w:tab/>
        <w:t>for ACIR is +2 dB, throughput loss is in the range [2.81, 2.81], and Median is 2.81. Besides, 0 companies provide NaN or N/A</w:t>
      </w:r>
    </w:p>
    <w:p>
      <w:r>
        <w:tab/>
        <w:t>for ACIR is +4 dB, throughput loss is in the range [2.81, 2.81], and Median is 2.81. Besides, 0 companies provide NaN or N/A</w:t>
      </w:r>
    </w:p>
    <w:p>
      <w:r>
        <w:tab/>
        <w:t>for ACIR is +6 dB, throughput loss is in the range [2.81, 2.81], and Median is 2.81. Besides, 0 companies provide NaN or N/A</w:t>
      </w:r>
    </w:p>
    <w:p>
      <w:r>
        <w:tab/>
        <w:t>for ACIR is +8 dB, throughput loss is in the range [2.8, 2.8], and Median is 2.8.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0.6], and Median is 0.6. Besides, 0 companies provide NaN or N/A</w:t>
      </w:r>
    </w:p>
    <w:p>
      <w:r>
        <w:tab/>
        <w:t>for ACIR is +2 dB, throughput loss is in the range [0.6, 0.6], and Median is 0.6. Besides, 0 companies provide NaN or N/A</w:t>
      </w:r>
    </w:p>
    <w:p>
      <w:r>
        <w:tab/>
        <w:t>for ACIR is +4 dB, throughput loss is in the range [0.6, 0.6], and Median is 0.6. Besides, 0 companies provide NaN or N/A</w:t>
      </w:r>
    </w:p>
    <w:p>
      <w:r>
        <w:tab/>
        <w:t>for ACIR is +6 dB, throughput loss is in the range [0.6, 0.6], and Median is 0.6. Besides, 0 companies provide NaN or N/A</w:t>
      </w:r>
    </w:p>
    <w:p>
      <w:r>
        <w:tab/>
        <w:t>for ACIR is +8 dB, throughput loss is in the range [0.6, 0.6], and Median is 0.6. Besides, 0 companies provide NaN or N/A</w:t>
      </w:r>
    </w:p>
    <w:p>
      <w:r>
        <w:br/>
      </w:r>
    </w:p>
    <w:p>
      <w:r>
        <w:t>Scenario 1, Case 4, Victim: SBFD (UL),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[2.82, 2.82], and Median is 2.82. Besides, 0 companies provide NaN or N/A</w:t>
      </w:r>
    </w:p>
    <w:p>
      <w:r>
        <w:tab/>
        <w:t>for ACIR is +2 dB, throughput loss is in the range [2.82, 2.82], and Median is 2.82. Besides, 0 companies provide NaN or N/A</w:t>
      </w:r>
    </w:p>
    <w:p>
      <w:r>
        <w:tab/>
        <w:t>for ACIR is +4 dB, throughput loss is in the range [2.82, 2.82], and Median is 2.82. Besides, 0 companies provide NaN or N/A</w:t>
      </w:r>
    </w:p>
    <w:p>
      <w:r>
        <w:tab/>
        <w:t>for ACIR is +6 dB, throughput loss is in the range [2.82, 2.82], and Median is 2.82. Besides, 0 companies provide NaN or N/A</w:t>
      </w:r>
    </w:p>
    <w:p>
      <w:r>
        <w:tab/>
        <w:t>for ACIR is +8 dB, throughput loss is in the range [2.82, 2.82], and Median is 2.82.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0.6], and Median is 0.6. Besides, 0 companies provide NaN or N/A</w:t>
      </w:r>
    </w:p>
    <w:p>
      <w:r>
        <w:tab/>
        <w:t>for ACIR is +2 dB, throughput loss is in the range [0.6, 0.6], and Median is 0.6. Besides, 0 companies provide NaN or N/A</w:t>
      </w:r>
    </w:p>
    <w:p>
      <w:r>
        <w:tab/>
        <w:t>for ACIR is +4 dB, throughput loss is in the range [0.6, 0.6], and Median is 0.6. Besides, 0 companies provide NaN or N/A</w:t>
      </w:r>
    </w:p>
    <w:p>
      <w:r>
        <w:tab/>
        <w:t>for ACIR is +6 dB, throughput loss is in the range [0.6, 0.6], and Median is 0.6. Besides, 0 companies provide NaN or N/A</w:t>
      </w:r>
    </w:p>
    <w:p>
      <w:r>
        <w:tab/>
        <w:t>for ACIR is +8 dB, throughput loss is in the range [0.6, 0.6], and Median is 0.6. Besides, 0 companies provide NaN or N/A</w:t>
      </w:r>
    </w:p>
    <w:p>
      <w:r>
        <w:br/>
      </w:r>
    </w:p>
    <w:p>
      <w:r>
        <w:t>Scenario 1, Case 4, Victim: SBFD (UL),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[2.84, 2.84], and Median is 2.84. Besides, 0 companies provide NaN or N/A</w:t>
      </w:r>
    </w:p>
    <w:p>
      <w:r>
        <w:tab/>
        <w:t>for ACIR is +2 dB, throughput loss is in the range [2.84, 2.84], and Median is 2.84. Besides, 0 companies provide NaN or N/A</w:t>
      </w:r>
    </w:p>
    <w:p>
      <w:r>
        <w:tab/>
        <w:t>for ACIR is +4 dB, throughput loss is in the range [2.84, 2.84], and Median is 2.84. Besides, 0 companies provide NaN or N/A</w:t>
      </w:r>
    </w:p>
    <w:p>
      <w:r>
        <w:tab/>
        <w:t>for ACIR is +6 dB, throughput loss is in the range [2.84, 2.84], and Median is 2.84. Besides, 0 companies provide NaN or N/A</w:t>
      </w:r>
    </w:p>
    <w:p>
      <w:r>
        <w:tab/>
        <w:t>for ACIR is +8 dB, throughput loss is in the range [2.84, 2.84], and Median is 2.84.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[0.66, 0.66], and Median is 0.66. Besides, 0 companies provide NaN or N/A</w:t>
      </w:r>
    </w:p>
    <w:p>
      <w:r>
        <w:tab/>
        <w:t>for ACIR is +2 dB, throughput loss is in the range [0.66, 0.66], and Median is 0.66. Besides, 0 companies provide NaN or N/A</w:t>
      </w:r>
    </w:p>
    <w:p>
      <w:r>
        <w:tab/>
        <w:t>for ACIR is +4 dB, throughput loss is in the range [0.66, 0.66], and Median is 0.66. Besides, 0 companies provide NaN or N/A</w:t>
      </w:r>
    </w:p>
    <w:p>
      <w:r>
        <w:tab/>
        <w:t>for ACIR is +6 dB, throughput loss is in the range [0.66, 0.66], and Median is 0.66. Besides, 0 companies provide NaN or N/A</w:t>
      </w:r>
    </w:p>
    <w:p>
      <w:r>
        <w:tab/>
        <w:t>for ACIR is +8 dB, throughput loss is in the range [0.66, 0.66], and Median is 0.66. Besides, 0 companies provide NaN or N/A</w:t>
      </w:r>
    </w:p>
    <w:p>
      <w:r>
        <w:br/>
      </w:r>
    </w:p>
    <w:p>
      <w:r>
        <w:t>Scenario 1, Case 4, Victim: SBFD (UL),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[2.82, 2.82], and Median is 2.82. Besides, 0 companies provide NaN or N/A</w:t>
      </w:r>
    </w:p>
    <w:p>
      <w:r>
        <w:tab/>
        <w:t>for ACIR is +2 dB, throughput loss is in the range [2.82, 2.82], and Median is 2.82. Besides, 0 companies provide NaN or N/A</w:t>
      </w:r>
    </w:p>
    <w:p>
      <w:r>
        <w:tab/>
        <w:t>for ACIR is +4 dB, throughput loss is in the range [2.82, 2.82], and Median is 2.82. Besides, 0 companies provide NaN or N/A</w:t>
      </w:r>
    </w:p>
    <w:p>
      <w:r>
        <w:tab/>
        <w:t>for ACIR is +6 dB, throughput loss is in the range [2.82, 2.82], and Median is 2.82. Besides, 0 companies provide NaN or N/A</w:t>
      </w:r>
    </w:p>
    <w:p>
      <w:r>
        <w:tab/>
        <w:t>for ACIR is +8 dB, throughput loss is in the range [2.82, 2.82], and Median is 2.82.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0.6], and Median is 0.6. Besides, 0 companies provide NaN or N/A</w:t>
      </w:r>
    </w:p>
    <w:p>
      <w:r>
        <w:tab/>
        <w:t>for ACIR is +2 dB, throughput loss is in the range [0.6, 0.6], and Median is 0.6. Besides, 0 companies provide NaN or N/A</w:t>
      </w:r>
    </w:p>
    <w:p>
      <w:r>
        <w:tab/>
        <w:t>for ACIR is +4 dB, throughput loss is in the range [0.6, 0.6], and Median is 0.6. Besides, 0 companies provide NaN or N/A</w:t>
      </w:r>
    </w:p>
    <w:p>
      <w:r>
        <w:tab/>
        <w:t>for ACIR is +6 dB, throughput loss is in the range [0.6, 0.6], and Median is 0.6. Besides, 0 companies provide NaN or N/A</w:t>
      </w:r>
    </w:p>
    <w:p>
      <w:r>
        <w:tab/>
        <w:t>for ACIR is +8 dB, throughput loss is in the range [0.6, 0.6], and Median is 0.6. Besides, 0 companies provide NaN or N/A</w:t>
      </w:r>
    </w:p>
    <w:p>
      <w:r>
        <w:br/>
      </w:r>
    </w:p>
    <w:p>
      <w:r>
        <w:t>Scenario 1, Case 4, Victim: SBFD (UL),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1, Case 4, Victim: SBFD (UL),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[2.87, 0.4], and Median is 1.63. Besides, 0 companies provide NaN or N/A</w:t>
      </w:r>
    </w:p>
    <w:p>
      <w:r>
        <w:tab/>
        <w:t>for ACIR is +2 dB, throughput loss is in the range [2.87, 0.31], and Median is 1.59. Besides, 0 companies provide NaN or N/A</w:t>
      </w:r>
    </w:p>
    <w:p>
      <w:r>
        <w:tab/>
        <w:t>for ACIR is +4 dB, throughput loss is in the range [2.87, 0.28], and Median is 1.57. Besides, 0 companies provide NaN or N/A</w:t>
      </w:r>
    </w:p>
    <w:p>
      <w:r>
        <w:tab/>
        <w:t>for ACIR is +6 dB, throughput loss is in the range [2.87, 0.27], and Median is 1.57. Besides, 0 companies provide NaN or N/A</w:t>
      </w:r>
    </w:p>
    <w:p>
      <w:r>
        <w:tab/>
        <w:t>for ACIR is +8 dB, throughput loss is in the range [2.87, 0.27], and Median is 1.57.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[0.59, 0.59], and Median is 0.59. Besides, 1 companies provide NaN or N/A</w:t>
      </w:r>
    </w:p>
    <w:p>
      <w:r>
        <w:tab/>
        <w:t>for ACIR is +2 dB, throughput loss is in the range [0.59, 0.59], and Median is 0.59. Besides, 1 companies provide NaN or N/A</w:t>
      </w:r>
    </w:p>
    <w:p>
      <w:r>
        <w:tab/>
        <w:t>for ACIR is +4 dB, throughput loss is in the range [0.59, 0.59], and Median is 0.59. Besides, 1 companies provide NaN or N/A</w:t>
      </w:r>
    </w:p>
    <w:p>
      <w:r>
        <w:tab/>
        <w:t>for ACIR is +6 dB, throughput loss is in the range [0.59, 0.59], and Median is 0.59. Besides, 1 companies provide NaN or N/A</w:t>
      </w:r>
    </w:p>
    <w:p>
      <w:r>
        <w:tab/>
        <w:t>for ACIR is +8 dB, throughput loss is in the range [0.59, 0.59], and Median is 0.59. Besides, 1 companies provide NaN or N/A</w:t>
      </w:r>
    </w:p>
    <w:p>
      <w:r>
        <w:br/>
      </w:r>
    </w:p>
    <w:p>
      <w:r>
        <w:t>Scenario 1, Case 4, Victim: SBFD (UL),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[2.78, 2.78], and Median is 2.78. Besides, 0 companies provide NaN or N/A</w:t>
      </w:r>
    </w:p>
    <w:p>
      <w:r>
        <w:tab/>
        <w:t>for ACIR is +2 dB, throughput loss is in the range [2.78, 2.78], and Median is 2.78. Besides, 0 companies provide NaN or N/A</w:t>
      </w:r>
    </w:p>
    <w:p>
      <w:r>
        <w:tab/>
        <w:t>for ACIR is +4 dB, throughput loss is in the range [2.78, 2.78], and Median is 2.78. Besides, 0 companies provide NaN or N/A</w:t>
      </w:r>
    </w:p>
    <w:p>
      <w:r>
        <w:tab/>
        <w:t>for ACIR is +6 dB, throughput loss is in the range [2.78, 2.78], and Median is 2.78. Besides, 0 companies provide NaN or N/A</w:t>
      </w:r>
    </w:p>
    <w:p>
      <w:r>
        <w:tab/>
        <w:t>for ACIR is +8 dB, throughput loss is in the range [2.77, 2.77], and Median is 2.77.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0.6], and Median is 0.6. Besides, 0 companies provide NaN or N/A</w:t>
      </w:r>
    </w:p>
    <w:p>
      <w:r>
        <w:tab/>
        <w:t>for ACIR is +2 dB, throughput loss is in the range [0.6, 0.6], and Median is 0.6. Besides, 0 companies provide NaN or N/A</w:t>
      </w:r>
    </w:p>
    <w:p>
      <w:r>
        <w:tab/>
        <w:t>for ACIR is +4 dB, throughput loss is in the range [0.6, 0.6], and Median is 0.6. Besides, 0 companies provide NaN or N/A</w:t>
      </w:r>
    </w:p>
    <w:p>
      <w:r>
        <w:tab/>
        <w:t>for ACIR is +6 dB, throughput loss is in the range [0.6, 0.6], and Median is 0.6. Besides, 0 companies provide NaN or N/A</w:t>
      </w:r>
    </w:p>
    <w:p>
      <w:r>
        <w:tab/>
        <w:t>for ACIR is +8 dB, throughput loss is in the range [0.6, 0.6], and Median is 0.6. Besides, 0 companies provide NaN or N/A</w:t>
      </w:r>
    </w:p>
    <w:p>
      <w:r>
        <w:br/>
      </w:r>
    </w:p>
    <w:p>
      <w:r>
        <w:t>Scenario 1, Case 4, Victim: SBFD (UL),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[2.82, 2.82], and Median is 2.82. Besides, 0 companies provide NaN or N/A</w:t>
      </w:r>
    </w:p>
    <w:p>
      <w:r>
        <w:tab/>
        <w:t>for ACIR is +2 dB, throughput loss is in the range [2.82, 2.82], and Median is 2.82. Besides, 0 companies provide NaN or N/A</w:t>
      </w:r>
    </w:p>
    <w:p>
      <w:r>
        <w:tab/>
        <w:t>for ACIR is +4 dB, throughput loss is in the range [2.82, 2.82], and Median is 2.82. Besides, 0 companies provide NaN or N/A</w:t>
      </w:r>
    </w:p>
    <w:p>
      <w:r>
        <w:tab/>
        <w:t>for ACIR is +6 dB, throughput loss is in the range [2.82, 2.82], and Median is 2.82. Besides, 0 companies provide NaN or N/A</w:t>
      </w:r>
    </w:p>
    <w:p>
      <w:r>
        <w:tab/>
        <w:t>for ACIR is +8 dB, throughput loss is in the range [2.82, 2.82], and Median is 2.82.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0.6], and Median is 0.6. Besides, 0 companies provide NaN or N/A</w:t>
      </w:r>
    </w:p>
    <w:p>
      <w:r>
        <w:tab/>
        <w:t>for ACIR is +2 dB, throughput loss is in the range [0.6, 0.6], and Median is 0.6. Besides, 0 companies provide NaN or N/A</w:t>
      </w:r>
    </w:p>
    <w:p>
      <w:r>
        <w:tab/>
        <w:t>for ACIR is +4 dB, throughput loss is in the range [0.6, 0.6], and Median is 0.6. Besides, 0 companies provide NaN or N/A</w:t>
      </w:r>
    </w:p>
    <w:p>
      <w:r>
        <w:tab/>
        <w:t>for ACIR is +6 dB, throughput loss is in the range [0.6, 0.6], and Median is 0.6. Besides, 0 companies provide NaN or N/A</w:t>
      </w:r>
    </w:p>
    <w:p>
      <w:r>
        <w:tab/>
        <w:t>for ACIR is +8 dB, throughput loss is in the range [0.6, 0.6], and Median is 0.6. Besides, 0 companies provide NaN or N/A</w:t>
      </w:r>
    </w:p>
    <w:p>
      <w:r>
        <w:br/>
      </w:r>
    </w:p>
    <w:p>
      <w:r>
        <w:t>Scenario 1, Case 4, Victim: SBFD (UL),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[2.81, 2.81], and Median is 2.81. Besides, 0 companies provide NaN or N/A</w:t>
      </w:r>
    </w:p>
    <w:p>
      <w:r>
        <w:tab/>
        <w:t>for ACIR is +2 dB, throughput loss is in the range [2.81, 2.81], and Median is 2.81. Besides, 0 companies provide NaN or N/A</w:t>
      </w:r>
    </w:p>
    <w:p>
      <w:r>
        <w:tab/>
        <w:t>for ACIR is +4 dB, throughput loss is in the range [2.81, 2.81], and Median is 2.81. Besides, 0 companies provide NaN or N/A</w:t>
      </w:r>
    </w:p>
    <w:p>
      <w:r>
        <w:tab/>
        <w:t>for ACIR is +6 dB, throughput loss is in the range [2.81, 2.81], and Median is 2.81. Besides, 0 companies provide NaN or N/A</w:t>
      </w:r>
    </w:p>
    <w:p>
      <w:r>
        <w:tab/>
        <w:t>for ACIR is +8 dB, throughput loss is in the range [2.81, 2.81], and Median is 2.81.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[0.59, 0.59], and Median is 0.59. Besides, 0 companies provide NaN or N/A</w:t>
      </w:r>
    </w:p>
    <w:p>
      <w:r>
        <w:tab/>
        <w:t>for ACIR is +2 dB, throughput loss is in the range [0.59, 0.59], and Median is 0.59. Besides, 0 companies provide NaN or N/A</w:t>
      </w:r>
    </w:p>
    <w:p>
      <w:r>
        <w:tab/>
        <w:t>for ACIR is +4 dB, throughput loss is in the range [0.59, 0.59], and Median is 0.59. Besides, 0 companies provide NaN or N/A</w:t>
      </w:r>
    </w:p>
    <w:p>
      <w:r>
        <w:tab/>
        <w:t>for ACIR is +6 dB, throughput loss is in the range [0.59, 0.59], and Median is 0.59. Besides, 0 companies provide NaN or N/A</w:t>
      </w:r>
    </w:p>
    <w:p>
      <w:r>
        <w:tab/>
        <w:t>for ACIR is +8 dB, throughput loss is in the range [0.59, 0.59], and Median is 0.59. Besides, 0 companies provide NaN or N/A</w:t>
      </w:r>
    </w:p>
    <w:p>
      <w:r>
        <w:br/>
      </w:r>
    </w:p>
    <w:p>
      <w:r>
        <w:t>Scenario 1, Case 4, Victim: SBFD (UL),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[2.82, 2.82], and Median is 2.82. Besides, 0 companies provide NaN or N/A</w:t>
      </w:r>
    </w:p>
    <w:p>
      <w:r>
        <w:tab/>
        <w:t>for ACIR is +2 dB, throughput loss is in the range [2.82, 2.82], and Median is 2.82. Besides, 0 companies provide NaN or N/A</w:t>
      </w:r>
    </w:p>
    <w:p>
      <w:r>
        <w:tab/>
        <w:t>for ACIR is +4 dB, throughput loss is in the range [2.82, 2.82], and Median is 2.82. Besides, 0 companies provide NaN or N/A</w:t>
      </w:r>
    </w:p>
    <w:p>
      <w:r>
        <w:tab/>
        <w:t>for ACIR is +6 dB, throughput loss is in the range [2.81, 2.81], and Median is 2.81. Besides, 0 companies provide NaN or N/A</w:t>
      </w:r>
    </w:p>
    <w:p>
      <w:r>
        <w:tab/>
        <w:t>for ACIR is +8 dB, throughput loss is in the range [2.81, 2.81], and Median is 2.81.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[0.62, 0.62], and Median is 0.62. Besides, 0 companies provide NaN or N/A</w:t>
      </w:r>
    </w:p>
    <w:p>
      <w:r>
        <w:tab/>
        <w:t>for ACIR is +2 dB, throughput loss is in the range [0.62, 0.62], and Median is 0.62. Besides, 0 companies provide NaN or N/A</w:t>
      </w:r>
    </w:p>
    <w:p>
      <w:r>
        <w:tab/>
        <w:t>for ACIR is +4 dB, throughput loss is in the range [0.62, 0.62], and Median is 0.62. Besides, 0 companies provide NaN or N/A</w:t>
      </w:r>
    </w:p>
    <w:p>
      <w:r>
        <w:tab/>
        <w:t>for ACIR is +6 dB, throughput loss is in the range [0.62, 0.62], and Median is 0.62. Besides, 0 companies provide NaN or N/A</w:t>
      </w:r>
    </w:p>
    <w:p>
      <w:r>
        <w:tab/>
        <w:t>for ACIR is +8 dB, throughput loss is in the range [0.62, 0.62], and Median is 0.62. Besides, 0 companies provide NaN or N/A</w:t>
      </w:r>
    </w:p>
    <w:p>
      <w:r>
        <w:br/>
      </w:r>
    </w:p>
    <w:p>
      <w:r>
        <w:t>Scenario 1, Case 4, Victim: SBFD (UL),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[2.91, 2.91], and Median is 2.91. Besides, 0 companies provide NaN or N/A</w:t>
      </w:r>
    </w:p>
    <w:p>
      <w:r>
        <w:tab/>
        <w:t>for ACIR is +2 dB, throughput loss is in the range [2.91, 2.91], and Median is 2.91. Besides, 0 companies provide NaN or N/A</w:t>
      </w:r>
    </w:p>
    <w:p>
      <w:r>
        <w:tab/>
        <w:t>for ACIR is +4 dB, throughput loss is in the range [2.91, 2.91], and Median is 2.91. Besides, 0 companies provide NaN or N/A</w:t>
      </w:r>
    </w:p>
    <w:p>
      <w:r>
        <w:tab/>
        <w:t>for ACIR is +6 dB, throughput loss is in the range [2.91, 2.91], and Median is 2.91. Besides, 0 companies provide NaN or N/A</w:t>
      </w:r>
    </w:p>
    <w:p>
      <w:r>
        <w:tab/>
        <w:t>for ACIR is +8 dB, throughput loss is in the range [2.9, 2.9], and Median is 2.9.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[0.61, 0.61], and Median is 0.61. Besides, 0 companies provide NaN or N/A</w:t>
      </w:r>
    </w:p>
    <w:p>
      <w:r>
        <w:tab/>
        <w:t>for ACIR is +2 dB, throughput loss is in the range [0.61, 0.61], and Median is 0.61. Besides, 0 companies provide NaN or N/A</w:t>
      </w:r>
    </w:p>
    <w:p>
      <w:r>
        <w:tab/>
        <w:t>for ACIR is +4 dB, throughput loss is in the range [0.61, 0.61], and Median is 0.61. Besides, 0 companies provide NaN or N/A</w:t>
      </w:r>
    </w:p>
    <w:p>
      <w:r>
        <w:tab/>
        <w:t>for ACIR is +6 dB, throughput loss is in the range [0.61, 0.61], and Median is 0.61. Besides, 0 companies provide NaN or N/A</w:t>
      </w:r>
    </w:p>
    <w:p>
      <w:r>
        <w:tab/>
        <w:t>for ACIR is +8 dB, throughput loss is in the range [0.61, 0.61], and Median is 0.61. Besides, 0 companies provide NaN or N/A</w:t>
      </w:r>
    </w:p>
    <w:p>
      <w:r>
        <w:br/>
      </w:r>
    </w:p>
    <w:p>
      <w:r>
        <w:t>Scenario 1, Case 4, Victim: SBFD (UL),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[2.84, 2.84], and Median is 2.84. Besides, 0 companies provide NaN or N/A</w:t>
      </w:r>
    </w:p>
    <w:p>
      <w:r>
        <w:tab/>
        <w:t>for ACIR is +2 dB, throughput loss is in the range [2.84, 2.84], and Median is 2.84. Besides, 0 companies provide NaN or N/A</w:t>
      </w:r>
    </w:p>
    <w:p>
      <w:r>
        <w:tab/>
        <w:t>for ACIR is +4 dB, throughput loss is in the range [2.84, 2.84], and Median is 2.84. Besides, 0 companies provide NaN or N/A</w:t>
      </w:r>
    </w:p>
    <w:p>
      <w:r>
        <w:tab/>
        <w:t>for ACIR is +6 dB, throughput loss is in the range [2.84, 2.84], and Median is 2.84. Besides, 0 companies provide NaN or N/A</w:t>
      </w:r>
    </w:p>
    <w:p>
      <w:r>
        <w:tab/>
        <w:t>for ACIR is +8 dB, throughput loss is in the range [2.84, 2.84], and Median is 2.84.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[0.56, 0.56], and Median is 0.56. Besides, 0 companies provide NaN or N/A</w:t>
      </w:r>
    </w:p>
    <w:p>
      <w:r>
        <w:tab/>
        <w:t>for ACIR is +2 dB, throughput loss is in the range [0.56, 0.56], and Median is 0.56. Besides, 0 companies provide NaN or N/A</w:t>
      </w:r>
    </w:p>
    <w:p>
      <w:r>
        <w:tab/>
        <w:t>for ACIR is +4 dB, throughput loss is in the range [0.55, 0.55], and Median is 0.55. Besides, 0 companies provide NaN or N/A</w:t>
      </w:r>
    </w:p>
    <w:p>
      <w:r>
        <w:tab/>
        <w:t>for ACIR is +6 dB, throughput loss is in the range [0.55, 0.55], and Median is 0.55. Besides, 0 companies provide NaN or N/A</w:t>
      </w:r>
    </w:p>
    <w:p>
      <w:r>
        <w:tab/>
        <w:t>for ACIR is +8 dB, throughput loss is in the range [0.55, 0.55], and Median is 0.55. Besides, 0 companies provide NaN or N/A</w:t>
      </w:r>
    </w:p>
    <w:p>
      <w:r>
        <w:br/>
      </w:r>
    </w:p>
    <w:p>
      <w:r>
        <w:t>Scenario 1, Case 4, Victim: SBFD (UL),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[2.82, 2.82], and Median is 2.82. Besides, 0 companies provide NaN or N/A</w:t>
      </w:r>
    </w:p>
    <w:p>
      <w:r>
        <w:tab/>
        <w:t>for ACIR is +2 dB, throughput loss is in the range [2.81, 2.81], and Median is 2.81. Besides, 0 companies provide NaN or N/A</w:t>
      </w:r>
    </w:p>
    <w:p>
      <w:r>
        <w:tab/>
        <w:t>for ACIR is +4 dB, throughput loss is in the range [2.81, 2.81], and Median is 2.81. Besides, 0 companies provide NaN or N/A</w:t>
      </w:r>
    </w:p>
    <w:p>
      <w:r>
        <w:tab/>
        <w:t>for ACIR is +6 dB, throughput loss is in the range [2.81, 2.81], and Median is 2.81. Besides, 0 companies provide NaN or N/A</w:t>
      </w:r>
    </w:p>
    <w:p>
      <w:r>
        <w:tab/>
        <w:t>for ACIR is +8 dB, throughput loss is in the range [2.81, 2.81], and Median is 2.81.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[0.58, 0.58], and Median is 0.58. Besides, 0 companies provide NaN or N/A</w:t>
      </w:r>
    </w:p>
    <w:p>
      <w:r>
        <w:tab/>
        <w:t>for ACIR is +2 dB, throughput loss is in the range [0.58, 0.58], and Median is 0.58. Besides, 0 companies provide NaN or N/A</w:t>
      </w:r>
    </w:p>
    <w:p>
      <w:r>
        <w:tab/>
        <w:t>for ACIR is +4 dB, throughput loss is in the range [0.58, 0.58], and Median is 0.58. Besides, 0 companies provide NaN or N/A</w:t>
      </w:r>
    </w:p>
    <w:p>
      <w:r>
        <w:tab/>
        <w:t>for ACIR is +6 dB, throughput loss is in the range [0.58, 0.58], and Median is 0.58. Besides, 0 companies provide NaN or N/A</w:t>
      </w:r>
    </w:p>
    <w:p>
      <w:r>
        <w:tab/>
        <w:t>for ACIR is +8 dB, throughput loss is in the range [0.58, 0.58], and Median is 0.58. Besides, 0 companies provide NaN or N/A</w:t>
      </w:r>
    </w:p>
    <w:p>
      <w:r>
        <w:br/>
      </w:r>
    </w:p>
    <w:p>
      <w:r>
        <w:t>Scenario 1, Case 4, Victim: SBFD (UL),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[2.84, 2.84], and Median is 2.84. Besides, 0 companies provide NaN or N/A</w:t>
      </w:r>
    </w:p>
    <w:p>
      <w:r>
        <w:tab/>
        <w:t>for ACIR is +2 dB, throughput loss is in the range [2.84, 2.84], and Median is 2.84. Besides, 0 companies provide NaN or N/A</w:t>
      </w:r>
    </w:p>
    <w:p>
      <w:r>
        <w:tab/>
        <w:t>for ACIR is +4 dB, throughput loss is in the range [2.84, 2.84], and Median is 2.84. Besides, 0 companies provide NaN or N/A</w:t>
      </w:r>
    </w:p>
    <w:p>
      <w:r>
        <w:tab/>
        <w:t>for ACIR is +6 dB, throughput loss is in the range [2.84, 2.84], and Median is 2.84. Besides, 0 companies provide NaN or N/A</w:t>
      </w:r>
    </w:p>
    <w:p>
      <w:r>
        <w:tab/>
        <w:t>for ACIR is +8 dB, throughput loss is in the range [2.84, 2.84], and Median is 2.84.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0.6], and Median is 0.6. Besides, 0 companies provide NaN or N/A</w:t>
      </w:r>
    </w:p>
    <w:p>
      <w:r>
        <w:tab/>
        <w:t>for ACIR is +2 dB, throughput loss is in the range [0.6, 0.6], and Median is 0.6. Besides, 0 companies provide NaN or N/A</w:t>
      </w:r>
    </w:p>
    <w:p>
      <w:r>
        <w:tab/>
        <w:t>for ACIR is +4 dB, throughput loss is in the range [0.6, 0.6], and Median is 0.6. Besides, 0 companies provide NaN or N/A</w:t>
      </w:r>
    </w:p>
    <w:p>
      <w:r>
        <w:tab/>
        <w:t>for ACIR is +6 dB, throughput loss is in the range [0.6, 0.6], and Median is 0.6. Besides, 0 companies provide NaN or N/A</w:t>
      </w:r>
    </w:p>
    <w:p>
      <w:r>
        <w:tab/>
        <w:t>for ACIR is +8 dB, throughput loss is in the range [0.6, 0.6], and Median is 0.6. Besides, 0 companies provide NaN or N/A</w:t>
      </w:r>
    </w:p>
    <w:p>
      <w:r>
        <w:br/>
      </w:r>
    </w:p>
    <w:p>
      <w:r>
        <w:t>Scenario 1, Case 4, Victim: SBFD (UL),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[2.88, 2.88], and Median is 2.88. Besides, 0 companies provide NaN or N/A</w:t>
      </w:r>
    </w:p>
    <w:p>
      <w:r>
        <w:tab/>
        <w:t>for ACIR is +2 dB, throughput loss is in the range [2.88, 2.88], and Median is 2.88. Besides, 0 companies provide NaN or N/A</w:t>
      </w:r>
    </w:p>
    <w:p>
      <w:r>
        <w:tab/>
        <w:t>for ACIR is +4 dB, throughput loss is in the range [2.88, 2.88], and Median is 2.88. Besides, 0 companies provide NaN or N/A</w:t>
      </w:r>
    </w:p>
    <w:p>
      <w:r>
        <w:tab/>
        <w:t>for ACIR is +6 dB, throughput loss is in the range [2.88, 2.88], and Median is 2.88. Besides, 0 companies provide NaN or N/A</w:t>
      </w:r>
    </w:p>
    <w:p>
      <w:r>
        <w:tab/>
        <w:t>for ACIR is +8 dB, throughput loss is in the range [2.88, 2.88], and Median is 2.88.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[0.61, 0.61], and Median is 0.61. Besides, 0 companies provide NaN or N/A</w:t>
      </w:r>
    </w:p>
    <w:p>
      <w:r>
        <w:tab/>
        <w:t>for ACIR is +2 dB, throughput loss is in the range [0.61, 0.61], and Median is 0.61. Besides, 0 companies provide NaN or N/A</w:t>
      </w:r>
    </w:p>
    <w:p>
      <w:r>
        <w:tab/>
        <w:t>for ACIR is +4 dB, throughput loss is in the range [0.61, 0.61], and Median is 0.61. Besides, 0 companies provide NaN or N/A</w:t>
      </w:r>
    </w:p>
    <w:p>
      <w:r>
        <w:tab/>
        <w:t>for ACIR is +6 dB, throughput loss is in the range [0.61, 0.61], and Median is 0.61. Besides, 0 companies provide NaN or N/A</w:t>
      </w:r>
    </w:p>
    <w:p>
      <w:r>
        <w:tab/>
        <w:t>for ACIR is +8 dB, throughput loss is in the range [0.61, 0.61], and Median is 0.61. Besides, 0 companies provide NaN or N/A</w:t>
      </w:r>
    </w:p>
    <w:p>
      <w:r>
        <w:br/>
      </w:r>
    </w:p>
    <w:p>
      <w:r>
        <w:t>Scenario 1, Case 4, Victim: SBFD (UL), Antenna config: 2, Grid shift: 1.0, SBFD gNB Tx power: 49, enhanced NF: no.  6 companies show simulation results</w:t>
      </w:r>
    </w:p>
    <w:p>
      <w:r>
        <w:tab/>
        <w:t>At cell center</w:t>
      </w:r>
    </w:p>
    <w:p>
      <w:r>
        <w:tab/>
        <w:t>for ACIR is Relative ACIR, throughput loss is in the range [3.78, 0.38], and Median is 0.96. Besides, 0 companies provide NaN or N/A</w:t>
      </w:r>
    </w:p>
    <w:p>
      <w:r>
        <w:tab/>
        <w:t>for ACIR is +2 dB, throughput loss is in the range [3.02, 0.26], and Median is 1.1. Besides, 0 companies provide NaN or N/A</w:t>
      </w:r>
    </w:p>
    <w:p>
      <w:r>
        <w:tab/>
        <w:t>for ACIR is +4 dB, throughput loss is in the range [2.79, 0.17], and Median is 0.83. Besides, 0 companies provide NaN or N/A</w:t>
      </w:r>
    </w:p>
    <w:p>
      <w:r>
        <w:tab/>
        <w:t>for ACIR is +6 dB, throughput loss is in the range [2.79, 0.11], and Median is 0.62. Besides, 0 companies provide NaN or N/A</w:t>
      </w:r>
    </w:p>
    <w:p>
      <w:r>
        <w:tab/>
        <w:t>for ACIR is +8 dB, throughput loss is in the range [2.78, 0.06], and Median is 0.46.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[10.82, 0.38], and Median is 1.32. Besides, 0 companies provide NaN or N/A</w:t>
      </w:r>
    </w:p>
    <w:p>
      <w:r>
        <w:tab/>
        <w:t>for ACIR is +2 dB, throughput loss is in the range [5.15, 0.0], and Median is 0.6. Besides, 0 companies provide NaN or N/A</w:t>
      </w:r>
    </w:p>
    <w:p>
      <w:r>
        <w:tab/>
        <w:t>for ACIR is +4 dB, throughput loss is in the range [3.53, 0.0], and Median is 0.6. Besides, 0 companies provide NaN or N/A</w:t>
      </w:r>
    </w:p>
    <w:p>
      <w:r>
        <w:tab/>
        <w:t>for ACIR is +6 dB, throughput loss is in the range [2.43, 0.0], and Median is 0.15. Besides, 0 companies provide NaN or N/A</w:t>
      </w:r>
    </w:p>
    <w:p>
      <w:r>
        <w:tab/>
        <w:t>for ACIR is +8 dB, throughput loss is in the range [1.41, 0.0], and Median is 0.1. Besides, 0 companies provide NaN or N/A</w:t>
      </w:r>
    </w:p>
    <w:p>
      <w:r>
        <w:br/>
      </w:r>
    </w:p>
    <w:p>
      <w:r>
        <w:t>Scenario 1, Case 4, Victim: SBFD (UL), Antenna config: 2, Grid shift: 1.0, SBFD gNB Tx power: 49, enhanced NF: yes.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[2.82, 1.46], and Median is 2.14. Besides, 0 companies provide NaN or N/A</w:t>
      </w:r>
    </w:p>
    <w:p>
      <w:r>
        <w:tab/>
        <w:t>for ACIR is +2 dB, throughput loss is in the range [2.81, 1.12], and Median is 1.97. Besides, 0 companies provide NaN or N/A</w:t>
      </w:r>
    </w:p>
    <w:p>
      <w:r>
        <w:tab/>
        <w:t>for ACIR is +4 dB, throughput loss is in the range [2.81, 0.85], and Median is 1.83. Besides, 0 companies provide NaN or N/A</w:t>
      </w:r>
    </w:p>
    <w:p>
      <w:r>
        <w:tab/>
        <w:t>for ACIR is +6 dB, throughput loss is in the range [2.81, 0.64], and Median is 1.73. Besides, 0 companies provide NaN or N/A</w:t>
      </w:r>
    </w:p>
    <w:p>
      <w:r>
        <w:tab/>
        <w:t>for ACIR is +8 dB, throughput loss is in the range [2.81, 0.47], and Median is 1.64.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[7.33, 0.6], and Median is 3.96. Besides, 0 companies provide NaN or N/A</w:t>
      </w:r>
    </w:p>
    <w:p>
      <w:r>
        <w:tab/>
        <w:t>for ACIR is +2 dB, throughput loss is in the range [4.94, 0.59], and Median is 2.77. Besides, 0 companies provide NaN or N/A</w:t>
      </w:r>
    </w:p>
    <w:p>
      <w:r>
        <w:tab/>
        <w:t>for ACIR is +4 dB, throughput loss is in the range [3.35, 0.59], and Median is 1.97. Besides, 0 companies provide NaN or N/A</w:t>
      </w:r>
    </w:p>
    <w:p>
      <w:r>
        <w:tab/>
        <w:t>for ACIR is +6 dB, throughput loss is in the range [2.19, 0.59], and Median is 1.39. Besides, 0 companies provide NaN or N/A</w:t>
      </w:r>
    </w:p>
    <w:p>
      <w:r>
        <w:tab/>
        <w:t>for ACIR is +8 dB, throughput loss is in the range [1.45, 0.59], and Median is 1.02. Besides, 0 companies provide NaN or N/A</w:t>
      </w:r>
    </w:p>
    <w:p>
      <w:r>
        <w:br/>
      </w:r>
    </w:p>
    <w:p>
      <w:r>
        <w:t>Scenario 1, Case 4, Victim: SBFD (UL),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[2.87, 0.44], and Median is 1.65. Besides, 0 companies provide NaN or N/A</w:t>
      </w:r>
    </w:p>
    <w:p>
      <w:r>
        <w:tab/>
        <w:t>for ACIR is +2 dB, throughput loss is in the range [2.87, 0.36], and Median is 1.61. Besides, 0 companies provide NaN or N/A</w:t>
      </w:r>
    </w:p>
    <w:p>
      <w:r>
        <w:tab/>
        <w:t>for ACIR is +4 dB, throughput loss is in the range [2.87, 0.33], and Median is 1.6. Besides, 0 companies provide NaN or N/A</w:t>
      </w:r>
    </w:p>
    <w:p>
      <w:r>
        <w:tab/>
        <w:t>for ACIR is +6 dB, throughput loss is in the range [2.86, 0.33], and Median is 1.6. Besides, 0 companies provide NaN or N/A</w:t>
      </w:r>
    </w:p>
    <w:p>
      <w:r>
        <w:tab/>
        <w:t>for ACIR is +8 dB, throughput loss is in the range [2.86, 0.33], and Median is 1.6.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[0.61, 0.61], and Median is 0.61. Besides, 1 companies provide NaN or N/A</w:t>
      </w:r>
    </w:p>
    <w:p>
      <w:r>
        <w:tab/>
        <w:t>for ACIR is +2 dB, throughput loss is in the range [0.61, 0.61], and Median is 0.61. Besides, 1 companies provide NaN or N/A</w:t>
      </w:r>
    </w:p>
    <w:p>
      <w:r>
        <w:tab/>
        <w:t>for ACIR is +4 dB, throughput loss is in the range [0.61, 0.61], and Median is 0.61. Besides, 1 companies provide NaN or N/A</w:t>
      </w:r>
    </w:p>
    <w:p>
      <w:r>
        <w:tab/>
        <w:t>for ACIR is +6 dB, throughput loss is in the range [0.61, 0.61], and Median is 0.61. Besides, 1 companies provide NaN or N/A</w:t>
      </w:r>
    </w:p>
    <w:p>
      <w:r>
        <w:tab/>
        <w:t>for ACIR is +8 dB, throughput loss is in the range [0.61, 0.61], and Median is 0.61. Besides, 1 companies provide NaN or N/A</w:t>
      </w:r>
    </w:p>
    <w:p>
      <w:r>
        <w:br/>
      </w:r>
    </w:p>
    <w:p>
      <w:r>
        <w:t>Scenario 1, Case 4, Victim: SBFD (UL),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[2.86, 2.86], and Median is 2.86. Besides, 0 companies provide NaN or N/A</w:t>
      </w:r>
    </w:p>
    <w:p>
      <w:r>
        <w:tab/>
        <w:t>for ACIR is +2 dB, throughput loss is in the range [2.85, 2.85], and Median is 2.85. Besides, 0 companies provide NaN or N/A</w:t>
      </w:r>
    </w:p>
    <w:p>
      <w:r>
        <w:tab/>
        <w:t>for ACIR is +4 dB, throughput loss is in the range [2.85, 2.85], and Median is 2.85. Besides, 0 companies provide NaN or N/A</w:t>
      </w:r>
    </w:p>
    <w:p>
      <w:r>
        <w:tab/>
        <w:t>for ACIR is +6 dB, throughput loss is in the range [2.85, 2.85], and Median is 2.85. Besides, 0 companies provide NaN or N/A</w:t>
      </w:r>
    </w:p>
    <w:p>
      <w:r>
        <w:tab/>
        <w:t>for ACIR is +8 dB, throughput loss is in the range [2.85, 2.85], and Median is 2.85.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0.6], and Median is 0.6. Besides, 0 companies provide NaN or N/A</w:t>
      </w:r>
    </w:p>
    <w:p>
      <w:r>
        <w:tab/>
        <w:t>for ACIR is +2 dB, throughput loss is in the range [0.6, 0.6], and Median is 0.6. Besides, 0 companies provide NaN or N/A</w:t>
      </w:r>
    </w:p>
    <w:p>
      <w:r>
        <w:tab/>
        <w:t>for ACIR is +4 dB, throughput loss is in the range [0.59, 0.59], and Median is 0.59. Besides, 0 companies provide NaN or N/A</w:t>
      </w:r>
    </w:p>
    <w:p>
      <w:r>
        <w:tab/>
        <w:t>for ACIR is +6 dB, throughput loss is in the range [0.59, 0.59], and Median is 0.59. Besides, 0 companies provide NaN or N/A</w:t>
      </w:r>
    </w:p>
    <w:p>
      <w:r>
        <w:tab/>
        <w:t>for ACIR is +8 dB, throughput loss is in the range [0.59, 0.59], and Median is 0.59. Besides, 0 companies provide NaN or N/A</w:t>
      </w:r>
    </w:p>
    <w:p>
      <w:r>
        <w:br/>
      </w:r>
    </w:p>
    <w:p>
      <w:r>
        <w:t>Scenario 2, Case 1, Victim: NR TDD DL,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[4.37, 4.37], and Median is 4.37. Besides, 0 companies provide NaN or N/A</w:t>
      </w:r>
    </w:p>
    <w:p>
      <w:r>
        <w:tab/>
        <w:t>for ACIR is +2 dB, throughput loss is in the range [2.64, 2.64], and Median is 2.64. Besides, 0 companies provide NaN or N/A</w:t>
      </w:r>
    </w:p>
    <w:p>
      <w:r>
        <w:tab/>
        <w:t>for ACIR is +4 dB, throughput loss is in the range [1.15, 1.15], and Median is 1.15. Besides, 0 companies provide NaN or N/A</w:t>
      </w:r>
    </w:p>
    <w:p>
      <w:r>
        <w:tab/>
        <w:t>for ACIR is +6 dB, throughput loss is in the range [-0.11, -0.11], and Median is -0.11. Besides, 0 companies provide NaN or N/A</w:t>
      </w:r>
    </w:p>
    <w:p>
      <w:r>
        <w:tab/>
        <w:t>for ACIR is +8 dB, throughput loss is in the range [-1.16, -1.16], and Median is -1.16.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[31.72, 31.72], and Median is 31.72. Besides, 0 companies provide NaN or N/A</w:t>
      </w:r>
    </w:p>
    <w:p>
      <w:r>
        <w:tab/>
        <w:t>for ACIR is +2 dB, throughput loss is in the range [24.56, 24.56], and Median is 24.56. Besides, 0 companies provide NaN or N/A</w:t>
      </w:r>
    </w:p>
    <w:p>
      <w:r>
        <w:tab/>
        <w:t>for ACIR is +4 dB, throughput loss is in the range [16.61, 16.61], and Median is 16.61. Besides, 0 companies provide NaN or N/A</w:t>
      </w:r>
    </w:p>
    <w:p>
      <w:r>
        <w:tab/>
        <w:t>for ACIR is +6 dB, throughput loss is in the range [10.99, 10.99], and Median is 10.99. Besides, 0 companies provide NaN or N/A</w:t>
      </w:r>
    </w:p>
    <w:p>
      <w:r>
        <w:tab/>
        <w:t>for ACIR is +8 dB, throughput loss is in the range [5.24, 5.24], and Median is 5.24. Besides, 0 companies provide NaN or N/A</w:t>
      </w:r>
    </w:p>
    <w:p>
      <w:r>
        <w:br/>
      </w:r>
    </w:p>
    <w:p>
      <w:r>
        <w:t>Scenario 2, Case 1, Victim: NR TDD DL,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[4.55, 4.55], and Median is 4.55. Besides, 0 companies provide NaN or N/A</w:t>
      </w:r>
    </w:p>
    <w:p>
      <w:r>
        <w:tab/>
        <w:t>for ACIR is +2 dB, throughput loss is in the range [2.83, 2.83], and Median is 2.83. Besides, 0 companies provide NaN or N/A</w:t>
      </w:r>
    </w:p>
    <w:p>
      <w:r>
        <w:tab/>
        <w:t>for ACIR is +4 dB, throughput loss is in the range [1.35, 1.35], and Median is 1.35. Besides, 0 companies provide NaN or N/A</w:t>
      </w:r>
    </w:p>
    <w:p>
      <w:r>
        <w:tab/>
        <w:t>for ACIR is +6 dB, throughput loss is in the range [0.1, 0.1], and Median is 0.1. Besides, 0 companies provide NaN or N/A</w:t>
      </w:r>
    </w:p>
    <w:p>
      <w:r>
        <w:tab/>
        <w:t>for ACIR is +8 dB, throughput loss is in the range [-0.94, -0.94], and Median is -0.94.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[30.16, 30.16], and Median is 30.16. Besides, 0 companies provide NaN or N/A</w:t>
      </w:r>
    </w:p>
    <w:p>
      <w:r>
        <w:tab/>
        <w:t>for ACIR is +2 dB, throughput loss is in the range [21.77, 21.77], and Median is 21.77. Besides, 0 companies provide NaN or N/A</w:t>
      </w:r>
    </w:p>
    <w:p>
      <w:r>
        <w:tab/>
        <w:t>for ACIR is +4 dB, throughput loss is in the range [15.52, 15.52], and Median is 15.52. Besides, 0 companies provide NaN or N/A</w:t>
      </w:r>
    </w:p>
    <w:p>
      <w:r>
        <w:tab/>
        <w:t>for ACIR is +6 dB, throughput loss is in the range [7.93, 7.93], and Median is 7.93. Besides, 0 companies provide NaN or N/A</w:t>
      </w:r>
    </w:p>
    <w:p>
      <w:r>
        <w:tab/>
        <w:t>for ACIR is +8 dB, throughput loss is in the range [3.09, 3.09], and Median is 3.09. Besides, 0 companies provide NaN or N/A</w:t>
      </w:r>
    </w:p>
    <w:p>
      <w:r>
        <w:br/>
      </w:r>
    </w:p>
    <w:p>
      <w:r>
        <w:t>Scenario 2, Case 1, Victim: NR TDD DL,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[2.42, 2.42], and Median is 2.42. Besides, 0 companies provide NaN or N/A</w:t>
      </w:r>
    </w:p>
    <w:p>
      <w:r>
        <w:tab/>
        <w:t>for ACIR is +2 dB, throughput loss is in the range [0.94, 0.94], and Median is 0.94. Besides, 0 companies provide NaN or N/A</w:t>
      </w:r>
    </w:p>
    <w:p>
      <w:r>
        <w:tab/>
        <w:t>for ACIR is +4 dB, throughput loss is in the range [-0.31, -0.31], and Median is -0.31. Besides, 0 companies provide NaN or N/A</w:t>
      </w:r>
    </w:p>
    <w:p>
      <w:r>
        <w:tab/>
        <w:t>for ACIR is +6 dB, throughput loss is in the range [-1.35, -1.35], and Median is -1.35. Besides, 0 companies provide NaN or N/A</w:t>
      </w:r>
    </w:p>
    <w:p>
      <w:r>
        <w:tab/>
        <w:t>for ACIR is +8 dB, throughput loss is in the range [-2.19, -2.19], and Median is -2.19.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[15.27, 15.27], and Median is 15.27. Besides, 0 companies provide NaN or N/A</w:t>
      </w:r>
    </w:p>
    <w:p>
      <w:r>
        <w:tab/>
        <w:t>for ACIR is +2 dB, throughput loss is in the range [8.79, 8.79], and Median is 8.79. Besides, 0 companies provide NaN or N/A</w:t>
      </w:r>
    </w:p>
    <w:p>
      <w:r>
        <w:tab/>
        <w:t>for ACIR is +4 dB, throughput loss is in the range [5.31, 5.31], and Median is 5.31. Besides, 0 companies provide NaN or N/A</w:t>
      </w:r>
    </w:p>
    <w:p>
      <w:r>
        <w:tab/>
        <w:t>for ACIR is +6 dB, throughput loss is in the range [1.28, 1.28], and Median is 1.28. Besides, 0 companies provide NaN or N/A</w:t>
      </w:r>
    </w:p>
    <w:p>
      <w:r>
        <w:tab/>
        <w:t>for ACIR is +8 dB, throughput loss is in the range [-2.86, -2.86], and Median is -2.86. Besides, 0 companies provide NaN or N/A</w:t>
      </w:r>
    </w:p>
    <w:p>
      <w:r>
        <w:br/>
      </w:r>
    </w:p>
    <w:p>
      <w:r>
        <w:t>Scenario 2, Case 1, Victim: NR TDD DL,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[5.29, 5.29], and Median is 5.29. Besides, 0 companies provide NaN or N/A</w:t>
      </w:r>
    </w:p>
    <w:p>
      <w:r>
        <w:tab/>
        <w:t>for ACIR is +2 dB, throughput loss is in the range [3.46, 3.46], and Median is 3.46. Besides, 0 companies provide NaN or N/A</w:t>
      </w:r>
    </w:p>
    <w:p>
      <w:r>
        <w:tab/>
        <w:t>for ACIR is +4 dB, throughput loss is in the range [1.87, 1.87], and Median is 1.87. Besides, 0 companies provide NaN or N/A</w:t>
      </w:r>
    </w:p>
    <w:p>
      <w:r>
        <w:tab/>
        <w:t>for ACIR is +6 dB, throughput loss is in the range [0.52, 0.52], and Median is 0.52. Besides, 0 companies provide NaN or N/A</w:t>
      </w:r>
    </w:p>
    <w:p>
      <w:r>
        <w:tab/>
        <w:t>for ACIR is +8 dB, throughput loss is in the range [-0.62, -0.62], and Median is -0.62.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[27.05, 27.05], and Median is 27.05. Besides, 0 companies provide NaN or N/A</w:t>
      </w:r>
    </w:p>
    <w:p>
      <w:r>
        <w:tab/>
        <w:t>for ACIR is +2 dB, throughput loss is in the range [19.4, 19.4], and Median is 19.4. Besides, 0 companies provide NaN or N/A</w:t>
      </w:r>
    </w:p>
    <w:p>
      <w:r>
        <w:tab/>
        <w:t>for ACIR is +4 dB, throughput loss is in the range [13.04, 13.04], and Median is 13.04. Besides, 0 companies provide NaN or N/A</w:t>
      </w:r>
    </w:p>
    <w:p>
      <w:r>
        <w:tab/>
        <w:t>for ACIR is +6 dB, throughput loss is in the range [6.09, 6.09], and Median is 6.09. Besides, 0 companies provide NaN or N/A</w:t>
      </w:r>
    </w:p>
    <w:p>
      <w:r>
        <w:tab/>
        <w:t>for ACIR is +8 dB, throughput loss is in the range [-0.1, -0.1], and Median is -0.1. Besides, 0 companies provide NaN or N/A</w:t>
      </w:r>
    </w:p>
    <w:p>
      <w:r>
        <w:br/>
      </w:r>
    </w:p>
    <w:p>
      <w:r>
        <w:t>Scenario 2, Case 1, Victim: NR TDD DL,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[4.16, 4.16], and Median is 4.16. Besides, 0 companies provide NaN or N/A</w:t>
      </w:r>
    </w:p>
    <w:p>
      <w:r>
        <w:tab/>
        <w:t>for ACIR is +2 dB, throughput loss is in the range [2.4, 2.4], and Median is 2.4. Besides, 0 companies provide NaN or N/A</w:t>
      </w:r>
    </w:p>
    <w:p>
      <w:r>
        <w:tab/>
        <w:t>for ACIR is +4 dB, throughput loss is in the range [0.89, 0.89], and Median is 0.89. Besides, 0 companies provide NaN or N/A</w:t>
      </w:r>
    </w:p>
    <w:p>
      <w:r>
        <w:tab/>
        <w:t>for ACIR is +6 dB, throughput loss is in the range [-0.4, -0.4], and Median is -0.4. Besides, 0 companies provide NaN or N/A</w:t>
      </w:r>
    </w:p>
    <w:p>
      <w:r>
        <w:tab/>
        <w:t>for ACIR is +8 dB, throughput loss is in the range [-1.47, -1.47], and Median is -1.47.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[26.89, 26.89], and Median is 26.89. Besides, 0 companies provide NaN or N/A</w:t>
      </w:r>
    </w:p>
    <w:p>
      <w:r>
        <w:tab/>
        <w:t>for ACIR is +2 dB, throughput loss is in the range [19.64, 19.64], and Median is 19.64. Besides, 0 companies provide NaN or N/A</w:t>
      </w:r>
    </w:p>
    <w:p>
      <w:r>
        <w:tab/>
        <w:t>for ACIR is +4 dB, throughput loss is in the range [13.16, 13.16], and Median is 13.16. Besides, 0 companies provide NaN or N/A</w:t>
      </w:r>
    </w:p>
    <w:p>
      <w:r>
        <w:tab/>
        <w:t>for ACIR is +6 dB, throughput loss is in the range [6.47, 6.47], and Median is 6.47. Besides, 0 companies provide NaN or N/A</w:t>
      </w:r>
    </w:p>
    <w:p>
      <w:r>
        <w:tab/>
        <w:t>for ACIR is +8 dB, throughput loss is in the range [2.23, 2.23], and Median is 2.23. Besides, 0 companies provide NaN or N/A</w:t>
      </w:r>
    </w:p>
    <w:p>
      <w:r>
        <w:br/>
      </w:r>
    </w:p>
    <w:p>
      <w:r>
        <w:t>Scenario 2, Case 1, Victim: NR TDD DL,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[4.32, 4.32], and Median is 4.32. Besides, 0 companies provide NaN or N/A</w:t>
      </w:r>
    </w:p>
    <w:p>
      <w:r>
        <w:tab/>
        <w:t>for ACIR is +2 dB, throughput loss is in the range [2.5, 2.5], and Median is 2.5. Besides, 0 companies provide NaN or N/A</w:t>
      </w:r>
    </w:p>
    <w:p>
      <w:r>
        <w:tab/>
        <w:t>for ACIR is +4 dB, throughput loss is in the range [0.93, 0.93], and Median is 0.93. Besides, 0 companies provide NaN or N/A</w:t>
      </w:r>
    </w:p>
    <w:p>
      <w:r>
        <w:tab/>
        <w:t>for ACIR is +6 dB, throughput loss is in the range [-0.41, -0.41], and Median is -0.41. Besides, 0 companies provide NaN or N/A</w:t>
      </w:r>
    </w:p>
    <w:p>
      <w:r>
        <w:tab/>
        <w:t>for ACIR is +8 dB, throughput loss is in the range [-1.53, -1.53], and Median is -1.53.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[28.62, 28.62], and Median is 28.62. Besides, 0 companies provide NaN or N/A</w:t>
      </w:r>
    </w:p>
    <w:p>
      <w:r>
        <w:tab/>
        <w:t>for ACIR is +2 dB, throughput loss is in the range [20.6, 20.6], and Median is 20.6. Besides, 0 companies provide NaN or N/A</w:t>
      </w:r>
    </w:p>
    <w:p>
      <w:r>
        <w:tab/>
        <w:t>for ACIR is +4 dB, throughput loss is in the range [13.77, 13.77], and Median is 13.77. Besides, 0 companies provide NaN or N/A</w:t>
      </w:r>
    </w:p>
    <w:p>
      <w:r>
        <w:tab/>
        <w:t>for ACIR is +6 dB, throughput loss is in the range [6.87, 6.87], and Median is 6.87. Besides, 0 companies provide NaN or N/A</w:t>
      </w:r>
    </w:p>
    <w:p>
      <w:r>
        <w:tab/>
        <w:t>for ACIR is +8 dB, throughput loss is in the range [1.16, 1.16], and Median is 1.16. Besides, 0 companies provide NaN or N/A</w:t>
      </w:r>
    </w:p>
    <w:p>
      <w:r>
        <w:br/>
      </w:r>
    </w:p>
    <w:p>
      <w:r>
        <w:t>Scenario 2, Case 1, Victim: NR TDD DL,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[5.25, 2.32], and Median is 3.78. Besides, 0 companies provide NaN or N/A</w:t>
      </w:r>
    </w:p>
    <w:p>
      <w:r>
        <w:tab/>
        <w:t>for ACIR is +2 dB, throughput loss is in the range [3.81, 0.78], and Median is 2.29. Besides, 0 companies provide NaN or N/A</w:t>
      </w:r>
    </w:p>
    <w:p>
      <w:r>
        <w:tab/>
        <w:t>for ACIR is +4 dB, throughput loss is in the range [2.56, -0.52], and Median is 1.02. Besides, 0 companies provide NaN or N/A</w:t>
      </w:r>
    </w:p>
    <w:p>
      <w:r>
        <w:tab/>
        <w:t>for ACIR is +6 dB, throughput loss is in the range [1.5, -1.62], and Median is -0.06. Besides, 0 companies provide NaN or N/A</w:t>
      </w:r>
    </w:p>
    <w:p>
      <w:r>
        <w:tab/>
        <w:t>for ACIR is +8 dB, throughput loss is in the range [0.64, -2.52], and Median is -0.94.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[30.7, 13.96], and Median is 22.33. Besides, 0 companies provide NaN or N/A</w:t>
      </w:r>
    </w:p>
    <w:p>
      <w:r>
        <w:tab/>
        <w:t>for ACIR is +2 dB, throughput loss is in the range [28.26, 7.87], and Median is 18.07. Besides, 0 companies provide NaN or N/A</w:t>
      </w:r>
    </w:p>
    <w:p>
      <w:r>
        <w:tab/>
        <w:t>for ACIR is +4 dB, throughput loss is in the range [20.91, 2.68], and Median is 11.79. Besides, 0 companies provide NaN or N/A</w:t>
      </w:r>
    </w:p>
    <w:p>
      <w:r>
        <w:tab/>
        <w:t>for ACIR is +6 dB, throughput loss is in the range [14.32, -2.51], and Median is 5.91. Besides, 0 companies provide NaN or N/A</w:t>
      </w:r>
    </w:p>
    <w:p>
      <w:r>
        <w:tab/>
        <w:t>for ACIR is +8 dB, throughput loss is in the range [10.96, -5.01], and Median is 2.98. Besides, 0 companies provide NaN or N/A</w:t>
      </w:r>
    </w:p>
    <w:p>
      <w:r>
        <w:br/>
      </w:r>
    </w:p>
    <w:p>
      <w:r>
        <w:t>Scenario 2, Case 1, Victim: NR TDD DL,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[4.79, 4.79], and Median is 4.79. Besides, 0 companies provide NaN or N/A</w:t>
      </w:r>
    </w:p>
    <w:p>
      <w:r>
        <w:tab/>
        <w:t>for ACIR is +2 dB, throughput loss is in the range [2.94, 2.94], and Median is 2.94. Besides, 0 companies provide NaN or N/A</w:t>
      </w:r>
    </w:p>
    <w:p>
      <w:r>
        <w:tab/>
        <w:t>for ACIR is +4 dB, throughput loss is in the range [1.32, 1.32], and Median is 1.32. Besides, 0 companies provide NaN or N/A</w:t>
      </w:r>
    </w:p>
    <w:p>
      <w:r>
        <w:tab/>
        <w:t>for ACIR is +6 dB, throughput loss is in the range [-0.06, -0.06], and Median is -0.06. Besides, 0 companies provide NaN or N/A</w:t>
      </w:r>
    </w:p>
    <w:p>
      <w:r>
        <w:tab/>
        <w:t>for ACIR is +8 dB, throughput loss is in the range [-1.23, -1.23], and Median is -1.23.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[25.12, 25.12], and Median is 25.12. Besides, 0 companies provide NaN or N/A</w:t>
      </w:r>
    </w:p>
    <w:p>
      <w:r>
        <w:tab/>
        <w:t>for ACIR is +2 dB, throughput loss is in the range [17.23, 17.23], and Median is 17.23. Besides, 0 companies provide NaN or N/A</w:t>
      </w:r>
    </w:p>
    <w:p>
      <w:r>
        <w:tab/>
        <w:t>for ACIR is +4 dB, throughput loss is in the range [11.26, 11.26], and Median is 11.26. Besides, 0 companies provide NaN or N/A</w:t>
      </w:r>
    </w:p>
    <w:p>
      <w:r>
        <w:tab/>
        <w:t>for ACIR is +6 dB, throughput loss is in the range [4.52, 4.52], and Median is 4.52. Besides, 0 companies provide NaN or N/A</w:t>
      </w:r>
    </w:p>
    <w:p>
      <w:r>
        <w:tab/>
        <w:t>for ACIR is +8 dB, throughput loss is in the range [0.93, 0.93], and Median is 0.93. Besides, 0 companies provide NaN or N/A</w:t>
      </w:r>
    </w:p>
    <w:p>
      <w:r>
        <w:br/>
      </w:r>
    </w:p>
    <w:p>
      <w:r>
        <w:t>Scenario 2, Case 1, Victim: NR TDD DL,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[3.0, 3.0], and Median is 3.0. Besides, 0 companies provide NaN or N/A</w:t>
      </w:r>
    </w:p>
    <w:p>
      <w:r>
        <w:tab/>
        <w:t>for ACIR is +2 dB, throughput loss is in the range [1.21, 1.21], and Median is 1.21. Besides, 0 companies provide NaN or N/A</w:t>
      </w:r>
    </w:p>
    <w:p>
      <w:r>
        <w:tab/>
        <w:t>for ACIR is +4 dB, throughput loss is in the range [-0.34, -0.34], and Median is -0.34. Besides, 0 companies provide NaN or N/A</w:t>
      </w:r>
    </w:p>
    <w:p>
      <w:r>
        <w:tab/>
        <w:t>for ACIR is +6 dB, throughput loss is in the range [-1.66, -1.66], and Median is -1.66. Besides, 0 companies provide NaN or N/A</w:t>
      </w:r>
    </w:p>
    <w:p>
      <w:r>
        <w:tab/>
        <w:t>for ACIR is +8 dB, throughput loss is in the range [-2.76, -2.76], and Median is -2.76.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[22.93, 22.93], and Median is 22.93. Besides, 0 companies provide NaN or N/A</w:t>
      </w:r>
    </w:p>
    <w:p>
      <w:r>
        <w:tab/>
        <w:t>for ACIR is +2 dB, throughput loss is in the range [15.28, 15.28], and Median is 15.28. Besides, 0 companies provide NaN or N/A</w:t>
      </w:r>
    </w:p>
    <w:p>
      <w:r>
        <w:tab/>
        <w:t>for ACIR is +4 dB, throughput loss is in the range [7.83, 7.83], and Median is 7.83. Besides, 0 companies provide NaN or N/A</w:t>
      </w:r>
    </w:p>
    <w:p>
      <w:r>
        <w:tab/>
        <w:t>for ACIR is +6 dB, throughput loss is in the range [0.98, 0.98], and Median is 0.98. Besides, 0 companies provide NaN or N/A</w:t>
      </w:r>
    </w:p>
    <w:p>
      <w:r>
        <w:tab/>
        <w:t>for ACIR is +8 dB, throughput loss is in the range [-4.72, -4.72], and Median is -4.72. Besides, 0 companies provide NaN or N/A</w:t>
      </w:r>
    </w:p>
    <w:p>
      <w:r>
        <w:br/>
      </w:r>
    </w:p>
    <w:p>
      <w:r>
        <w:t>Scenario 2, Case 1, Victim: NR TDD DL,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[3.43, 3.43], and Median is 3.43. Besides, 0 companies provide NaN or N/A</w:t>
      </w:r>
    </w:p>
    <w:p>
      <w:r>
        <w:tab/>
        <w:t>for ACIR is +2 dB, throughput loss is in the range [1.61, 1.61], and Median is 1.61.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[-1.33, -1.33], and Median is -1.33. Besides, 0 companies provide NaN or N/A</w:t>
      </w:r>
    </w:p>
    <w:p>
      <w:r>
        <w:tab/>
        <w:t>for ACIR is +8 dB, throughput loss is in the range [-2.47, -2.47], and Median is -2.47.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[23.37, 23.37], and Median is 23.37. Besides, 0 companies provide NaN or N/A</w:t>
      </w:r>
    </w:p>
    <w:p>
      <w:r>
        <w:tab/>
        <w:t>for ACIR is +2 dB, throughput loss is in the range [13.9, 13.9], and Median is 13.9. Besides, 0 companies provide NaN or N/A</w:t>
      </w:r>
    </w:p>
    <w:p>
      <w:r>
        <w:tab/>
        <w:t>for ACIR is +4 dB, throughput loss is in the range [5.84, 5.84], and Median is 5.84. Besides, 0 companies provide NaN or N/A</w:t>
      </w:r>
    </w:p>
    <w:p>
      <w:r>
        <w:tab/>
        <w:t>for ACIR is +6 dB, throughput loss is in the range [-0.06, -0.06], and Median is -0.06. Besides, 0 companies provide NaN or N/A</w:t>
      </w:r>
    </w:p>
    <w:p>
      <w:r>
        <w:tab/>
        <w:t>for ACIR is +8 dB, throughput loss is in the range [-3.46, -3.46], and Median is -3.46. Besides, 0 companies provide NaN or N/A</w:t>
      </w:r>
    </w:p>
    <w:p>
      <w:r>
        <w:br/>
      </w:r>
    </w:p>
    <w:p>
      <w:r>
        <w:t>Scenario 2, Case 1, Victim: NR TDD DL,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[1.39, 1.39], and Median is 1.39. Besides, 0 companies provide NaN or N/A</w:t>
      </w:r>
    </w:p>
    <w:p>
      <w:r>
        <w:tab/>
        <w:t>for ACIR is +2 dB, throughput loss is in the range [-0.31, -0.31], and Median is -0.31. Besides, 0 companies provide NaN or N/A</w:t>
      </w:r>
    </w:p>
    <w:p>
      <w:r>
        <w:tab/>
        <w:t>for ACIR is +4 dB, throughput loss is in the range [-1.76, -1.76], and Median is -1.76. Besides, 0 companies provide NaN or N/A</w:t>
      </w:r>
    </w:p>
    <w:p>
      <w:r>
        <w:tab/>
        <w:t>for ACIR is +6 dB, throughput loss is in the range [-2.98, -2.98], and Median is -2.98. Besides, 0 companies provide NaN or N/A</w:t>
      </w:r>
    </w:p>
    <w:p>
      <w:r>
        <w:tab/>
        <w:t>for ACIR is +8 dB, throughput loss is in the range [-3.99, -3.99], and Median is -3.99.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[9.48, 9.48], and Median is 9.48. Besides, 0 companies provide NaN or N/A</w:t>
      </w:r>
    </w:p>
    <w:p>
      <w:r>
        <w:tab/>
        <w:t>for ACIR is +2 dB, throughput loss is in the range [1.92, 1.92], and Median is 1.92. Besides, 0 companies provide NaN or N/A</w:t>
      </w:r>
    </w:p>
    <w:p>
      <w:r>
        <w:tab/>
        <w:t>for ACIR is +4 dB, throughput loss is in the range [-4.54, -4.54], and Median is -4.54. Besides, 0 companies provide NaN or N/A</w:t>
      </w:r>
    </w:p>
    <w:p>
      <w:r>
        <w:tab/>
        <w:t>for ACIR is +6 dB, throughput loss is in the range [-10.83, -10.83], and Median is -10.83. Besides, 0 companies provide NaN or N/A</w:t>
      </w:r>
    </w:p>
    <w:p>
      <w:r>
        <w:tab/>
        <w:t>for ACIR is +8 dB, throughput loss is in the range [-14.18, -14.18], and Median is -14.18. Besides, 0 companies provide NaN or N/A</w:t>
      </w:r>
    </w:p>
    <w:p>
      <w:r>
        <w:br/>
      </w:r>
    </w:p>
    <w:p>
      <w:r>
        <w:t>Scenario 2, Case 1, Victim: NR TDD DL,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[3.88, 3.88], and Median is 3.88. Besides, 0 companies provide NaN or N/A</w:t>
      </w:r>
    </w:p>
    <w:p>
      <w:r>
        <w:tab/>
        <w:t>for ACIR is +2 dB, throughput loss is in the range [1.88, 1.88], and Median is 1.88. Besides, 0 companies provide NaN or N/A</w:t>
      </w:r>
    </w:p>
    <w:p>
      <w:r>
        <w:tab/>
        <w:t>for ACIR is +4 dB, throughput loss is in the range [0.16, 0.16], and Median is 0.16. Besides, 0 companies provide NaN or N/A</w:t>
      </w:r>
    </w:p>
    <w:p>
      <w:r>
        <w:tab/>
        <w:t>for ACIR is +6 dB, throughput loss is in the range [-1.31, -1.31], and Median is -1.31. Besides, 0 companies provide NaN or N/A</w:t>
      </w:r>
    </w:p>
    <w:p>
      <w:r>
        <w:tab/>
        <w:t>for ACIR is +8 dB, throughput loss is in the range [-2.55, -2.55], and Median is -2.55.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[19.7, 19.7], and Median is 19.7. Besides, 0 companies provide NaN or N/A</w:t>
      </w:r>
    </w:p>
    <w:p>
      <w:r>
        <w:tab/>
        <w:t>for ACIR is +2 dB, throughput loss is in the range [11.94, 11.94], and Median is 11.94. Besides, 0 companies provide NaN or N/A</w:t>
      </w:r>
    </w:p>
    <w:p>
      <w:r>
        <w:tab/>
        <w:t>for ACIR is +4 dB, throughput loss is in the range [5.06, 5.06], and Median is 5.06. Besides, 0 companies provide NaN or N/A</w:t>
      </w:r>
    </w:p>
    <w:p>
      <w:r>
        <w:tab/>
        <w:t>for ACIR is +6 dB, throughput loss is in the range [0.26, 0.26], and Median is 0.26. Besides, 0 companies provide NaN or N/A</w:t>
      </w:r>
    </w:p>
    <w:p>
      <w:r>
        <w:tab/>
        <w:t>for ACIR is +8 dB, throughput loss is in the range [-5.37, -5.37], and Median is -5.37. Besides, 0 companies provide NaN or N/A</w:t>
      </w:r>
    </w:p>
    <w:p>
      <w:r>
        <w:br/>
      </w:r>
    </w:p>
    <w:p>
      <w:r>
        <w:t>Scenario 2, Case 1, Victim: NR TDD DL,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[2.12, 2.12], and Median is 2.12. Besides, 0 companies provide NaN or N/A</w:t>
      </w:r>
    </w:p>
    <w:p>
      <w:r>
        <w:tab/>
        <w:t>for ACIR is +2 dB, throughput loss is in the range [0.5, 0.5], and Median is 0.5. Besides, 0 companies provide NaN or N/A</w:t>
      </w:r>
    </w:p>
    <w:p>
      <w:r>
        <w:tab/>
        <w:t>for ACIR is +4 dB, throughput loss is in the range [-0.91, -0.91], and Median is -0.91. Besides, 0 companies provide NaN or N/A</w:t>
      </w:r>
    </w:p>
    <w:p>
      <w:r>
        <w:tab/>
        <w:t>for ACIR is +6 dB, throughput loss is in the range [-2.09, -2.09], and Median is -2.09. Besides, 0 companies provide NaN or N/A</w:t>
      </w:r>
    </w:p>
    <w:p>
      <w:r>
        <w:tab/>
        <w:t>for ACIR is +8 dB, throughput loss is in the range [-3.08, -3.08], and Median is -3.08.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[13.38, 13.38], and Median is 13.38. Besides, 0 companies provide NaN or N/A</w:t>
      </w:r>
    </w:p>
    <w:p>
      <w:r>
        <w:tab/>
        <w:t>for ACIR is +2 dB, throughput loss is in the range [5.68, 5.68], and Median is 5.68. Besides, 0 companies provide NaN or N/A</w:t>
      </w:r>
    </w:p>
    <w:p>
      <w:r>
        <w:tab/>
        <w:t>for ACIR is +4 dB, throughput loss is in the range [-3.48, -3.48], and Median is -3.48. Besides, 0 companies provide NaN or N/A</w:t>
      </w:r>
    </w:p>
    <w:p>
      <w:r>
        <w:tab/>
        <w:t>for ACIR is +6 dB, throughput loss is in the range [-10.62, -10.62], and Median is -10.62. Besides, 0 companies provide NaN or N/A</w:t>
      </w:r>
    </w:p>
    <w:p>
      <w:r>
        <w:tab/>
        <w:t>for ACIR is +8 dB, throughput loss is in the range [-16.62, -16.62], and Median is -16.62. Besides, 0 companies provide NaN or N/A</w:t>
      </w:r>
    </w:p>
    <w:p>
      <w:r>
        <w:br/>
      </w:r>
    </w:p>
    <w:p>
      <w:r>
        <w:t>Scenario 2, Case 1, Victim: NR TDD DL,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[1.72, 1.72], and Median is 1.72.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[-1.38, -1.38], and Median is -1.38. Besides, 0 companies provide NaN or N/A</w:t>
      </w:r>
    </w:p>
    <w:p>
      <w:r>
        <w:tab/>
        <w:t>for ACIR is +6 dB, throughput loss is in the range [-2.6, -2.6], and Median is -2.6. Besides, 0 companies provide NaN or N/A</w:t>
      </w:r>
    </w:p>
    <w:p>
      <w:r>
        <w:tab/>
        <w:t>for ACIR is +8 dB, throughput loss is in the range [-3.61, -3.61], and Median is -3.61.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[12.22, 12.22], and Median is 12.22. Besides, 0 companies provide NaN or N/A</w:t>
      </w:r>
    </w:p>
    <w:p>
      <w:r>
        <w:tab/>
        <w:t>for ACIR is +2 dB, throughput loss is in the range [3.64, 3.64], and Median is 3.64. Besides, 0 companies provide NaN or N/A</w:t>
      </w:r>
    </w:p>
    <w:p>
      <w:r>
        <w:tab/>
        <w:t>for ACIR is +4 dB, throughput loss is in the range [-2.53, -2.53], and Median is -2.53. Besides, 0 companies provide NaN or N/A</w:t>
      </w:r>
    </w:p>
    <w:p>
      <w:r>
        <w:tab/>
        <w:t>for ACIR is +6 dB, throughput loss is in the range [-9.44, -9.44], and Median is -9.44. Besides, 0 companies provide NaN or N/A</w:t>
      </w:r>
    </w:p>
    <w:p>
      <w:r>
        <w:tab/>
        <w:t>for ACIR is +8 dB, throughput loss is in the range [-13.88, -13.88], and Median is -13.88. Besides, 0 companies provide NaN or N/A</w:t>
      </w:r>
    </w:p>
    <w:p>
      <w:r>
        <w:br/>
      </w:r>
    </w:p>
    <w:p>
      <w:r>
        <w:t>Scenario 2, Case 1, Victim: NR TDD DL,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[0.36, 0.36], and Median is 0.36. Besides, 0 companies provide NaN or N/A</w:t>
      </w:r>
    </w:p>
    <w:p>
      <w:r>
        <w:tab/>
        <w:t>for ACIR is +2 dB, throughput loss is in the range [-1.2, -1.2], and Median is -1.2. Besides, 0 companies provide NaN or N/A</w:t>
      </w:r>
    </w:p>
    <w:p>
      <w:r>
        <w:tab/>
        <w:t>for ACIR is +4 dB, throughput loss is in the range [-2.53, -2.53], and Median is -2.53. Besides, 0 companies provide NaN or N/A</w:t>
      </w:r>
    </w:p>
    <w:p>
      <w:r>
        <w:tab/>
        <w:t>for ACIR is +6 dB, throughput loss is in the range [-3.65, -3.65], and Median is -3.65. Besides, 0 companies provide NaN or N/A</w:t>
      </w:r>
    </w:p>
    <w:p>
      <w:r>
        <w:tab/>
        <w:t>for ACIR is +8 dB, throughput loss is in the range [-4.57, -4.57], and Median is -4.57.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[0.8, 0.8], and Median is 0.8. Besides, 0 companies provide NaN or N/A</w:t>
      </w:r>
    </w:p>
    <w:p>
      <w:r>
        <w:tab/>
        <w:t>for ACIR is +2 dB, throughput loss is in the range [-5.51, -5.51], and Median is -5.51. Besides, 0 companies provide NaN or N/A</w:t>
      </w:r>
    </w:p>
    <w:p>
      <w:r>
        <w:tab/>
        <w:t>for ACIR is +4 dB, throughput loss is in the range [-9.92, -9.92], and Median is -9.92. Besides, 0 companies provide NaN or N/A</w:t>
      </w:r>
    </w:p>
    <w:p>
      <w:r>
        <w:tab/>
        <w:t>for ACIR is +6 dB, throughput loss is in the range [-14.39, -14.39], and Median is -14.39. Besides, 0 companies provide NaN or N/A</w:t>
      </w:r>
    </w:p>
    <w:p>
      <w:r>
        <w:tab/>
        <w:t>for ACIR is +8 dB, throughput loss is in the range [-19.71, -19.71], and Median is -19.71. Besides, 0 companies provide NaN or N/A</w:t>
      </w:r>
    </w:p>
    <w:p>
      <w:r>
        <w:br/>
      </w:r>
    </w:p>
    <w:p>
      <w:r>
        <w:t>Scenario 2, Case 1, Victim: NR TDD DL,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[2.85, 2.85], and Median is 2.85. Besides, 0 companies provide NaN or N/A</w:t>
      </w:r>
    </w:p>
    <w:p>
      <w:r>
        <w:tab/>
        <w:t>for ACIR is +2 dB, throughput loss is in the range [1.04, 1.04], and Median is 1.04. Besides, 0 companies provide NaN or N/A</w:t>
      </w:r>
    </w:p>
    <w:p>
      <w:r>
        <w:tab/>
        <w:t>for ACIR is +4 dB, throughput loss is in the range [-0.52, -0.52], and Median is -0.52. Besides, 0 companies provide NaN or N/A</w:t>
      </w:r>
    </w:p>
    <w:p>
      <w:r>
        <w:tab/>
        <w:t>for ACIR is +6 dB, throughput loss is in the range [-1.84, -1.84], and Median is -1.84. Besides, 0 companies provide NaN or N/A</w:t>
      </w:r>
    </w:p>
    <w:p>
      <w:r>
        <w:tab/>
        <w:t>for ACIR is +8 dB, throughput loss is in the range [-2.93, -2.93], and Median is -2.93.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[16.81, 16.81], and Median is 16.81. Besides, 0 companies provide NaN or N/A</w:t>
      </w:r>
    </w:p>
    <w:p>
      <w:r>
        <w:tab/>
        <w:t>for ACIR is +2 dB, throughput loss is in the range [8.35, 8.35], and Median is 8.35. Besides, 0 companies provide NaN or N/A</w:t>
      </w:r>
    </w:p>
    <w:p>
      <w:r>
        <w:tab/>
        <w:t>for ACIR is +4 dB, throughput loss is in the range [0.27, 0.27], and Median is 0.27. Besides, 0 companies provide NaN or N/A</w:t>
      </w:r>
    </w:p>
    <w:p>
      <w:r>
        <w:tab/>
        <w:t>for ACIR is +6 dB, throughput loss is in the range [-3.7, -3.7], and Median is -3.7. Besides, 0 companies provide NaN or N/A</w:t>
      </w:r>
    </w:p>
    <w:p>
      <w:r>
        <w:tab/>
        <w:t>for ACIR is +8 dB, throughput loss is in the range [-7.99, -7.99], and Median is -7.99. Besides, 0 companies provide NaN or N/A</w:t>
      </w:r>
    </w:p>
    <w:p>
      <w:r>
        <w:br/>
      </w:r>
    </w:p>
    <w:p>
      <w:r>
        <w:t>Scenario 2, Case 1, Victim: NR TDD DL,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[4.36, 4.36], and Median is 4.36. Besides, 0 companies provide NaN or N/A</w:t>
      </w:r>
    </w:p>
    <w:p>
      <w:r>
        <w:tab/>
        <w:t>for ACIR is +2 dB, throughput loss is in the range [2.62, 2.62], and Median is 2.62. Besides, 0 companies provide NaN or N/A</w:t>
      </w:r>
    </w:p>
    <w:p>
      <w:r>
        <w:tab/>
        <w:t>for ACIR is +4 dB, throughput loss is in the range [1.12, 1.12], and Median is 1.12. Besides, 0 companies provide NaN or N/A</w:t>
      </w:r>
    </w:p>
    <w:p>
      <w:r>
        <w:tab/>
        <w:t>for ACIR is +6 dB, throughput loss is in the range [-0.16, -0.16], and Median is -0.16. Besides, 0 companies provide NaN or N/A</w:t>
      </w:r>
    </w:p>
    <w:p>
      <w:r>
        <w:tab/>
        <w:t>for ACIR is +8 dB, throughput loss is in the range [-1.23, -1.23], and Median is -1.23.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[18.76, 18.76], and Median is 18.76. Besides, 0 companies provide NaN or N/A</w:t>
      </w:r>
    </w:p>
    <w:p>
      <w:r>
        <w:tab/>
        <w:t>for ACIR is +2 dB, throughput loss is in the range [9.68, 9.68], and Median is 9.68. Besides, 0 companies provide NaN or N/A</w:t>
      </w:r>
    </w:p>
    <w:p>
      <w:r>
        <w:tab/>
        <w:t>for ACIR is +4 dB, throughput loss is in the range [3.79, 3.79], and Median is 3.79. Besides, 0 companies provide NaN or N/A</w:t>
      </w:r>
    </w:p>
    <w:p>
      <w:r>
        <w:tab/>
        <w:t>for ACIR is +6 dB, throughput loss is in the range [-2.48, -2.48], and Median is -2.48. Besides, 0 companies provide NaN or N/A</w:t>
      </w:r>
    </w:p>
    <w:p>
      <w:r>
        <w:tab/>
        <w:t>for ACIR is +8 dB, throughput loss is in the range [-8.41, -8.41], and Median is -8.41. Besides, 0 companies provide NaN or N/A</w:t>
      </w:r>
    </w:p>
    <w:p>
      <w:r>
        <w:br/>
      </w:r>
    </w:p>
    <w:p>
      <w:r>
        <w:t>Scenario 2, Case 1, Victim: NR TDD DL,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[4.67, 4.67], and Median is 4.67. Besides, 0 companies provide NaN or N/A</w:t>
      </w:r>
    </w:p>
    <w:p>
      <w:r>
        <w:tab/>
        <w:t>for ACIR is +2 dB, throughput loss is in the range [2.95, 2.95], and Median is 2.95. Besides, 0 companies provide NaN or N/A</w:t>
      </w:r>
    </w:p>
    <w:p>
      <w:r>
        <w:tab/>
        <w:t>for ACIR is +4 dB, throughput loss is in the range [1.46, 1.46], and Median is 1.46. Besides, 0 companies provide NaN or N/A</w:t>
      </w:r>
    </w:p>
    <w:p>
      <w:r>
        <w:tab/>
        <w:t>for ACIR is +6 dB, throughput loss is in the range [0.2, 0.2], and Median is 0.2. Besides, 0 companies provide NaN or N/A</w:t>
      </w:r>
    </w:p>
    <w:p>
      <w:r>
        <w:tab/>
        <w:t>for ACIR is +8 dB, throughput loss is in the range [-0.86, -0.86], and Median is -0.86.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[19.31, 19.31], and Median is 19.31. Besides, 0 companies provide NaN or N/A</w:t>
      </w:r>
    </w:p>
    <w:p>
      <w:r>
        <w:tab/>
        <w:t>for ACIR is +2 dB, throughput loss is in the range [13.09, 13.09], and Median is 13.09. Besides, 0 companies provide NaN or N/A</w:t>
      </w:r>
    </w:p>
    <w:p>
      <w:r>
        <w:tab/>
        <w:t>for ACIR is +4 dB, throughput loss is in the range [6.02, 6.02], and Median is 6.02. Besides, 0 companies provide NaN or N/A</w:t>
      </w:r>
    </w:p>
    <w:p>
      <w:r>
        <w:tab/>
        <w:t>for ACIR is +6 dB, throughput loss is in the range [1.09, 1.09], and Median is 1.09. Besides, 0 companies provide NaN or N/A</w:t>
      </w:r>
    </w:p>
    <w:p>
      <w:r>
        <w:tab/>
        <w:t>for ACIR is +8 dB, throughput loss is in the range [-4.48, -4.48], and Median is -4.48. Besides, 0 companies provide NaN or N/A</w:t>
      </w:r>
    </w:p>
    <w:p>
      <w:r>
        <w:br/>
      </w:r>
    </w:p>
    <w:p>
      <w:r>
        <w:t>Scenario 2, Case 1, Victim: NR TDD DL,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[3.42, 2.58], and Median is 3.0. Besides, 0 companies provide NaN or N/A</w:t>
      </w:r>
    </w:p>
    <w:p>
      <w:r>
        <w:tab/>
        <w:t>for ACIR is +2 dB, throughput loss is in the range [2.06, 1.11], and Median is 1.59. Besides, 0 companies provide NaN or N/A</w:t>
      </w:r>
    </w:p>
    <w:p>
      <w:r>
        <w:tab/>
        <w:t>for ACIR is +4 dB, throughput loss is in the range [0.9, -0.15], and Median is 0.37. Besides, 0 companies provide NaN or N/A</w:t>
      </w:r>
    </w:p>
    <w:p>
      <w:r>
        <w:tab/>
        <w:t>for ACIR is +6 dB, throughput loss is in the range [-0.07, -1.21], and Median is -0.64. Besides, 0 companies provide NaN or N/A</w:t>
      </w:r>
    </w:p>
    <w:p>
      <w:r>
        <w:tab/>
        <w:t>for ACIR is +8 dB, throughput loss is in the range [-0.9, -2.09], and Median is -1.49.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[26.64, 9.39], and Median is 18.02. Besides, 0 companies provide NaN or N/A</w:t>
      </w:r>
    </w:p>
    <w:p>
      <w:r>
        <w:tab/>
        <w:t>for ACIR is +2 dB, throughput loss is in the range [22.35, 0.86], and Median is 11.61. Besides, 0 companies provide NaN or N/A</w:t>
      </w:r>
    </w:p>
    <w:p>
      <w:r>
        <w:tab/>
        <w:t>for ACIR is +4 dB, throughput loss is in the range [9.94, -5.2], and Median is 2.37. Besides, 0 companies provide NaN or N/A</w:t>
      </w:r>
    </w:p>
    <w:p>
      <w:r>
        <w:tab/>
        <w:t>for ACIR is +6 dB, throughput loss is in the range [0.52, -9.39], and Median is -4.43. Besides, 0 companies provide NaN or N/A</w:t>
      </w:r>
    </w:p>
    <w:p>
      <w:r>
        <w:tab/>
        <w:t>for ACIR is +8 dB, throughput loss is in the range [-5.28, -13.38], and Median is -9.33. Besides, 0 companies provide NaN or N/A</w:t>
      </w:r>
    </w:p>
    <w:p>
      <w:r>
        <w:br/>
      </w:r>
    </w:p>
    <w:p>
      <w:r>
        <w:t>Scenario 2, Case 1, Victim: NR TDD DL,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[4.77, 4.77], and Median is 4.77. Besides, 0 companies provide NaN or N/A</w:t>
      </w:r>
    </w:p>
    <w:p>
      <w:r>
        <w:tab/>
        <w:t>for ACIR is +2 dB, throughput loss is in the range [2.99, 2.99], and Median is 2.99. Besides, 0 companies provide NaN or N/A</w:t>
      </w:r>
    </w:p>
    <w:p>
      <w:r>
        <w:tab/>
        <w:t>for ACIR is +4 dB, throughput loss is in the range [1.45, 1.45], and Median is 1.45. Besides, 0 companies provide NaN or N/A</w:t>
      </w:r>
    </w:p>
    <w:p>
      <w:r>
        <w:tab/>
        <w:t>for ACIR is +6 dB, throughput loss is in the range [0.13, 0.13], and Median is 0.13. Besides, 0 companies provide NaN or N/A</w:t>
      </w:r>
    </w:p>
    <w:p>
      <w:r>
        <w:tab/>
        <w:t>for ACIR is +8 dB, throughput loss is in the range [-0.96, -0.96], and Median is -0.96.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[23.2, 23.2], and Median is 23.2. Besides, 0 companies provide NaN or N/A</w:t>
      </w:r>
    </w:p>
    <w:p>
      <w:r>
        <w:tab/>
        <w:t>for ACIR is +2 dB, throughput loss is in the range [14.09, 14.09], and Median is 14.09. Besides, 0 companies provide NaN or N/A</w:t>
      </w:r>
    </w:p>
    <w:p>
      <w:r>
        <w:tab/>
        <w:t>for ACIR is +4 dB, throughput loss is in the range [5.71, 5.71], and Median is 5.71. Besides, 0 companies provide NaN or N/A</w:t>
      </w:r>
    </w:p>
    <w:p>
      <w:r>
        <w:tab/>
        <w:t>for ACIR is +6 dB, throughput loss is in the range [-0.48, -0.48], and Median is -0.48. Besides, 0 companies provide NaN or N/A</w:t>
      </w:r>
    </w:p>
    <w:p>
      <w:r>
        <w:tab/>
        <w:t>for ACIR is +8 dB, throughput loss is in the range [-4.66, -4.66], and Median is -4.66. Besides, 0 companies provide NaN or N/A</w:t>
      </w:r>
    </w:p>
    <w:p>
      <w:r>
        <w:br/>
      </w:r>
    </w:p>
    <w:p>
      <w:r>
        <w:t>Scenario 2, Case 1, Victim: NR TDD DL,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[5.4, 5.4], and Median is 5.4. Besides, 0 companies provide NaN or N/A</w:t>
      </w:r>
    </w:p>
    <w:p>
      <w:r>
        <w:tab/>
        <w:t>for ACIR is +2 dB, throughput loss is in the range [3.54, 3.54], and Median is 3.54. Besides, 0 companies provide NaN or N/A</w:t>
      </w:r>
    </w:p>
    <w:p>
      <w:r>
        <w:tab/>
        <w:t>for ACIR is +4 dB, throughput loss is in the range [1.93, 1.93], and Median is 1.93. Besides, 0 companies provide NaN or N/A</w:t>
      </w:r>
    </w:p>
    <w:p>
      <w:r>
        <w:tab/>
        <w:t>for ACIR is +6 dB, throughput loss is in the range [0.55, 0.55], and Median is 0.55. Besides, 0 companies provide NaN or N/A</w:t>
      </w:r>
    </w:p>
    <w:p>
      <w:r>
        <w:tab/>
        <w:t>for ACIR is +8 dB, throughput loss is in the range [-0.62, -0.62], and Median is -0.62.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[31.17, 31.17], and Median is 31.17. Besides, 0 companies provide NaN or N/A</w:t>
      </w:r>
    </w:p>
    <w:p>
      <w:r>
        <w:tab/>
        <w:t>for ACIR is +2 dB, throughput loss is in the range [23.72, 23.72], and Median is 23.72. Besides, 0 companies provide NaN or N/A</w:t>
      </w:r>
    </w:p>
    <w:p>
      <w:r>
        <w:tab/>
        <w:t>for ACIR is +4 dB, throughput loss is in the range [15.33, 15.33], and Median is 15.33. Besides, 0 companies provide NaN or N/A</w:t>
      </w:r>
    </w:p>
    <w:p>
      <w:r>
        <w:tab/>
        <w:t>for ACIR is +6 dB, throughput loss is in the range [8.92, 8.92], and Median is 8.92. Besides, 0 companies provide NaN or N/A</w:t>
      </w:r>
    </w:p>
    <w:p>
      <w:r>
        <w:tab/>
        <w:t>for ACIR is +8 dB, throughput loss is in the range [3.75, 3.75], and Median is 3.75. Besides, 0 companies provide NaN or N/A</w:t>
      </w:r>
    </w:p>
    <w:p>
      <w:r>
        <w:br/>
      </w:r>
    </w:p>
    <w:p>
      <w:r>
        <w:t>Scenario 2, Case 1, Victim: NR TDD DL,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[5.54, 5.54], and Median is 5.54. Besides, 0 companies provide NaN or N/A</w:t>
      </w:r>
    </w:p>
    <w:p>
      <w:r>
        <w:tab/>
        <w:t>for ACIR is +2 dB, throughput loss is in the range [3.68, 3.68], and Median is 3.68. Besides, 0 companies provide NaN or N/A</w:t>
      </w:r>
    </w:p>
    <w:p>
      <w:r>
        <w:tab/>
        <w:t>for ACIR is +4 dB, throughput loss is in the range [2.07, 2.07], and Median is 2.07. Besides, 0 companies provide NaN or N/A</w:t>
      </w:r>
    </w:p>
    <w:p>
      <w:r>
        <w:tab/>
        <w:t>for ACIR is +6 dB, throughput loss is in the range [0.69, 0.69], and Median is 0.69. Besides, 0 companies provide NaN or N/A</w:t>
      </w:r>
    </w:p>
    <w:p>
      <w:r>
        <w:tab/>
        <w:t>for ACIR is +8 dB, throughput loss is in the range [-0.48, -0.48], and Median is -0.48.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[30.06, 30.06], and Median is 30.06. Besides, 0 companies provide NaN or N/A</w:t>
      </w:r>
    </w:p>
    <w:p>
      <w:r>
        <w:tab/>
        <w:t>for ACIR is +2 dB, throughput loss is in the range [21.92, 21.92], and Median is 21.92. Besides, 0 companies provide NaN or N/A</w:t>
      </w:r>
    </w:p>
    <w:p>
      <w:r>
        <w:tab/>
        <w:t>for ACIR is +4 dB, throughput loss is in the range [15.18, 15.18], and Median is 15.18. Besides, 0 companies provide NaN or N/A</w:t>
      </w:r>
    </w:p>
    <w:p>
      <w:r>
        <w:tab/>
        <w:t>for ACIR is +6 dB, throughput loss is in the range [9.25, 9.25], and Median is 9.25. Besides, 0 companies provide NaN or N/A</w:t>
      </w:r>
    </w:p>
    <w:p>
      <w:r>
        <w:tab/>
        <w:t>for ACIR is +8 dB, throughput loss is in the range [3.76, 3.76], and Median is 3.76. Besides, 0 companies provide NaN or N/A</w:t>
      </w:r>
    </w:p>
    <w:p>
      <w:r>
        <w:br/>
      </w:r>
    </w:p>
    <w:p>
      <w:r>
        <w:t>Scenario 2, Case 1, Victim: NR TDD DL,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[3.77, 3.77], and Median is 3.77. Besides, 0 companies provide NaN or N/A</w:t>
      </w:r>
    </w:p>
    <w:p>
      <w:r>
        <w:tab/>
        <w:t>for ACIR is +2 dB, throughput loss is in the range [2.08, 2.08], and Median is 2.08. Besides, 0 companies provide NaN or N/A</w:t>
      </w:r>
    </w:p>
    <w:p>
      <w:r>
        <w:tab/>
        <w:t>for ACIR is +4 dB, throughput loss is in the range [0.62, 0.62], and Median is 0.62. Besides, 0 companies provide NaN or N/A</w:t>
      </w:r>
    </w:p>
    <w:p>
      <w:r>
        <w:tab/>
        <w:t>for ACIR is +6 dB, throughput loss is in the range [-0.62, -0.62], and Median is -0.62. Besides, 0 companies provide NaN or N/A</w:t>
      </w:r>
    </w:p>
    <w:p>
      <w:r>
        <w:tab/>
        <w:t>for ACIR is +8 dB, throughput loss is in the range [-1.66, -1.66], and Median is -1.66.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[20.73, 20.73], and Median is 20.73. Besides, 0 companies provide NaN or N/A</w:t>
      </w:r>
    </w:p>
    <w:p>
      <w:r>
        <w:tab/>
        <w:t>for ACIR is +2 dB, throughput loss is in the range [13.65, 13.65], and Median is 13.65. Besides, 0 companies provide NaN or N/A</w:t>
      </w:r>
    </w:p>
    <w:p>
      <w:r>
        <w:tab/>
        <w:t>for ACIR is +4 dB, throughput loss is in the range [6.76, 6.76], and Median is 6.76. Besides, 0 companies provide NaN or N/A</w:t>
      </w:r>
    </w:p>
    <w:p>
      <w:r>
        <w:tab/>
        <w:t>for ACIR is +6 dB, throughput loss is in the range [1.49, 1.49], and Median is 1.49. Besides, 0 companies provide NaN or N/A</w:t>
      </w:r>
    </w:p>
    <w:p>
      <w:r>
        <w:tab/>
        <w:t>for ACIR is +8 dB, throughput loss is in the range [-1.23, -1.23], and Median is -1.23. Besides, 0 companies provide NaN or N/A</w:t>
      </w:r>
    </w:p>
    <w:p>
      <w:r>
        <w:br/>
      </w:r>
    </w:p>
    <w:p>
      <w:r>
        <w:t>Scenario 2, Case 1, Victim: NR TDD DL,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[3.85, 3.85], and Median is 3.85. Besides, 0 companies provide NaN or N/A</w:t>
      </w:r>
    </w:p>
    <w:p>
      <w:r>
        <w:tab/>
        <w:t>for ACIR is +2 dB, throughput loss is in the range [2.21, 2.21], and Median is 2.21. Besides, 0 companies provide NaN or N/A</w:t>
      </w:r>
    </w:p>
    <w:p>
      <w:r>
        <w:tab/>
        <w:t>for ACIR is +4 dB, throughput loss is in the range [0.8, 0.8], and Median is 0.8. Besides, 0 companies provide NaN or N/A</w:t>
      </w:r>
    </w:p>
    <w:p>
      <w:r>
        <w:tab/>
        <w:t>for ACIR is +6 dB, throughput loss is in the range [-0.4, -0.4], and Median is -0.4. Besides, 0 companies provide NaN or N/A</w:t>
      </w:r>
    </w:p>
    <w:p>
      <w:r>
        <w:tab/>
        <w:t>for ACIR is +8 dB, throughput loss is in the range [-1.39, -1.39], and Median is -1.39.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[18.44, 18.44], and Median is 18.44. Besides, 0 companies provide NaN or N/A</w:t>
      </w:r>
    </w:p>
    <w:p>
      <w:r>
        <w:tab/>
        <w:t>for ACIR is +2 dB, throughput loss is in the range [12.43, 12.43], and Median is 12.43. Besides, 0 companies provide NaN or N/A</w:t>
      </w:r>
    </w:p>
    <w:p>
      <w:r>
        <w:tab/>
        <w:t>for ACIR is +4 dB, throughput loss is in the range [7.42, 7.42], and Median is 7.42. Besides, 0 companies provide NaN or N/A</w:t>
      </w:r>
    </w:p>
    <w:p>
      <w:r>
        <w:tab/>
        <w:t>for ACIR is +6 dB, throughput loss is in the range [2.73, 2.73], and Median is 2.73. Besides, 0 companies provide NaN or N/A</w:t>
      </w:r>
    </w:p>
    <w:p>
      <w:r>
        <w:tab/>
        <w:t>for ACIR is +8 dB, throughput loss is in the range [-1.14, -1.14], and Median is -1.14. Besides, 0 companies provide NaN or N/A</w:t>
      </w:r>
    </w:p>
    <w:p>
      <w:r>
        <w:br/>
      </w:r>
    </w:p>
    <w:p>
      <w:r>
        <w:t>Scenario 2, Case 1, Victim: NR TDD DL,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[5.19, 5.19], and Median is 5.19. Besides, 0 companies provide NaN or N/A</w:t>
      </w:r>
    </w:p>
    <w:p>
      <w:r>
        <w:tab/>
        <w:t>for ACIR is +2 dB, throughput loss is in the range [3.32, 3.32], and Median is 3.32. Besides, 0 companies provide NaN or N/A</w:t>
      </w:r>
    </w:p>
    <w:p>
      <w:r>
        <w:tab/>
        <w:t>for ACIR is +4 dB, throughput loss is in the range [1.7, 1.7], and Median is 1.7. Besides, 0 companies provide NaN or N/A</w:t>
      </w:r>
    </w:p>
    <w:p>
      <w:r>
        <w:tab/>
        <w:t>for ACIR is +6 dB, throughput loss is in the range [0.31, 0.31], and Median is 0.31. Besides, 0 companies provide NaN or N/A</w:t>
      </w:r>
    </w:p>
    <w:p>
      <w:r>
        <w:tab/>
        <w:t>for ACIR is +8 dB, throughput loss is in the range [-0.87, -0.87], and Median is -0.87.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[25.56, 25.56], and Median is 25.56. Besides, 0 companies provide NaN or N/A</w:t>
      </w:r>
    </w:p>
    <w:p>
      <w:r>
        <w:tab/>
        <w:t>for ACIR is +2 dB, throughput loss is in the range [16.37, 16.37], and Median is 16.37. Besides, 0 companies provide NaN or N/A</w:t>
      </w:r>
    </w:p>
    <w:p>
      <w:r>
        <w:tab/>
        <w:t>for ACIR is +4 dB, throughput loss is in the range [9.04, 9.04], and Median is 9.04. Besides, 0 companies provide NaN or N/A</w:t>
      </w:r>
    </w:p>
    <w:p>
      <w:r>
        <w:tab/>
        <w:t>for ACIR is +6 dB, throughput loss is in the range [4.43, 4.43], and Median is 4.43. Besides, 0 companies provide NaN or N/A</w:t>
      </w:r>
    </w:p>
    <w:p>
      <w:r>
        <w:tab/>
        <w:t>for ACIR is +8 dB, throughput loss is in the range [-0.21, -0.21], and Median is -0.21. Besides, 0 companies provide NaN or N/A</w:t>
      </w:r>
    </w:p>
    <w:p>
      <w:r>
        <w:br/>
      </w:r>
    </w:p>
    <w:p>
      <w:r>
        <w:t>Scenario 2, Case 1, Victim: NR TDD DL,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[5.44, 5.44], and Median is 5.44. Besides, 0 companies provide NaN or N/A</w:t>
      </w:r>
    </w:p>
    <w:p>
      <w:r>
        <w:tab/>
        <w:t>for ACIR is +2 dB, throughput loss is in the range [3.51, 3.51], and Median is 3.51. Besides, 0 companies provide NaN or N/A</w:t>
      </w:r>
    </w:p>
    <w:p>
      <w:r>
        <w:tab/>
        <w:t>for ACIR is +4 dB, throughput loss is in the range [1.84, 1.84], and Median is 1.84. Besides, 0 companies provide NaN or N/A</w:t>
      </w:r>
    </w:p>
    <w:p>
      <w:r>
        <w:tab/>
        <w:t>for ACIR is +6 dB, throughput loss is in the range [0.39, 0.39], and Median is 0.39. Besides, 0 companies provide NaN or N/A</w:t>
      </w:r>
    </w:p>
    <w:p>
      <w:r>
        <w:tab/>
        <w:t>for ACIR is +8 dB, throughput loss is in the range [-0.83, -0.83], and Median is -0.83.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[29.56, 29.56], and Median is 29.56. Besides, 0 companies provide NaN or N/A</w:t>
      </w:r>
    </w:p>
    <w:p>
      <w:r>
        <w:tab/>
        <w:t>for ACIR is +2 dB, throughput loss is in the range [20.57, 20.57], and Median is 20.57. Besides, 0 companies provide NaN or N/A</w:t>
      </w:r>
    </w:p>
    <w:p>
      <w:r>
        <w:tab/>
        <w:t>for ACIR is +4 dB, throughput loss is in the range [12.98, 12.98], and Median is 12.98. Besides, 0 companies provide NaN or N/A</w:t>
      </w:r>
    </w:p>
    <w:p>
      <w:r>
        <w:tab/>
        <w:t>for ACIR is +6 dB, throughput loss is in the range [7.18, 7.18], and Median is 7.18. Besides, 0 companies provide NaN or N/A</w:t>
      </w:r>
    </w:p>
    <w:p>
      <w:r>
        <w:tab/>
        <w:t>for ACIR is +8 dB, throughput loss is in the range [1.81, 1.81], and Median is 1.81. Besides, 0 companies provide NaN or N/A</w:t>
      </w:r>
    </w:p>
    <w:p>
      <w:r>
        <w:br/>
      </w:r>
    </w:p>
    <w:p>
      <w:r>
        <w:t>Scenario 2, Case 1, Victim: NR TDD DL,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[5.66, 3.63], and Median is 4.65. Besides, 0 companies provide NaN or N/A</w:t>
      </w:r>
    </w:p>
    <w:p>
      <w:r>
        <w:tab/>
        <w:t>for ACIR is +2 dB, throughput loss is in the range [4.17, 1.86], and Median is 3.01. Besides, 0 companies provide NaN or N/A</w:t>
      </w:r>
    </w:p>
    <w:p>
      <w:r>
        <w:tab/>
        <w:t>for ACIR is +4 dB, throughput loss is in the range [2.9, 0.34], and Median is 1.62. Besides, 0 companies provide NaN or N/A</w:t>
      </w:r>
    </w:p>
    <w:p>
      <w:r>
        <w:tab/>
        <w:t>for ACIR is +6 dB, throughput loss is in the range [1.8, -0.96], and Median is 0.42. Besides, 0 companies provide NaN or N/A</w:t>
      </w:r>
    </w:p>
    <w:p>
      <w:r>
        <w:tab/>
        <w:t>for ACIR is +8 dB, throughput loss is in the range [0.89, -2.05], and Median is -0.58.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[30.99, 21.93], and Median is 26.46. Besides, 0 companies provide NaN or N/A</w:t>
      </w:r>
    </w:p>
    <w:p>
      <w:r>
        <w:tab/>
        <w:t>for ACIR is +2 dB, throughput loss is in the range [27.66, 13.6], and Median is 20.63. Besides, 0 companies provide NaN or N/A</w:t>
      </w:r>
    </w:p>
    <w:p>
      <w:r>
        <w:tab/>
        <w:t>for ACIR is +4 dB, throughput loss is in the range [19.87, 5.35], and Median is 12.61. Besides, 0 companies provide NaN or N/A</w:t>
      </w:r>
    </w:p>
    <w:p>
      <w:r>
        <w:tab/>
        <w:t>for ACIR is +6 dB, throughput loss is in the range [12.23, -1.35], and Median is 5.44. Besides, 0 companies provide NaN or N/A</w:t>
      </w:r>
    </w:p>
    <w:p>
      <w:r>
        <w:tab/>
        <w:t>for ACIR is +8 dB, throughput loss is in the range [10.3, -6.03], and Median is 2.14. Besides, 0 companies provide NaN or N/A</w:t>
      </w:r>
    </w:p>
    <w:p>
      <w:r>
        <w:br/>
      </w:r>
    </w:p>
    <w:p>
      <w:r>
        <w:t>Scenario 2, Case 1, Victim: NR TDD DL,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[3.99, 3.99], and Median is 3.99. Besides, 0 companies provide NaN or N/A</w:t>
      </w:r>
    </w:p>
    <w:p>
      <w:r>
        <w:tab/>
        <w:t>for ACIR is +2 dB, throughput loss is in the range [2.23, 2.23], and Median is 2.23. Besides, 0 companies provide NaN or N/A</w:t>
      </w:r>
    </w:p>
    <w:p>
      <w:r>
        <w:tab/>
        <w:t>for ACIR is +4 dB, throughput loss is in the range [0.72, 0.72], and Median is 0.72. Besides, 0 companies provide NaN or N/A</w:t>
      </w:r>
    </w:p>
    <w:p>
      <w:r>
        <w:tab/>
        <w:t>for ACIR is +6 dB, throughput loss is in the range [-0.56, -0.56], and Median is -0.56. Besides, 0 companies provide NaN or N/A</w:t>
      </w:r>
    </w:p>
    <w:p>
      <w:r>
        <w:tab/>
        <w:t>for ACIR is +8 dB, throughput loss is in the range [-1.62, -1.62], and Median is -1.62.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[20.79, 20.79], and Median is 20.79. Besides, 0 companies provide NaN or N/A</w:t>
      </w:r>
    </w:p>
    <w:p>
      <w:r>
        <w:tab/>
        <w:t>for ACIR is +2 dB, throughput loss is in the range [14.55, 14.55], and Median is 14.55. Besides, 0 companies provide NaN or N/A</w:t>
      </w:r>
    </w:p>
    <w:p>
      <w:r>
        <w:tab/>
        <w:t>for ACIR is +4 dB, throughput loss is in the range [8.7, 8.7], and Median is 8.7. Besides, 0 companies provide NaN or N/A</w:t>
      </w:r>
    </w:p>
    <w:p>
      <w:r>
        <w:tab/>
        <w:t>for ACIR is +6 dB, throughput loss is in the range [3.05, 3.05], and Median is 3.05. Besides, 0 companies provide NaN or N/A</w:t>
      </w:r>
    </w:p>
    <w:p>
      <w:r>
        <w:tab/>
        <w:t>for ACIR is +8 dB, throughput loss is in the range [-2.24, -2.24], and Median is -2.24. Besides, 0 companies provide NaN or N/A</w:t>
      </w:r>
    </w:p>
    <w:p>
      <w:r>
        <w:br/>
      </w:r>
    </w:p>
    <w:p>
      <w:r>
        <w:t>Scenario 2, Case 1, Victim: NR TDD DL,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[4.71, 4.71], and Median is 4.71. Besides, 0 companies provide NaN or N/A</w:t>
      </w:r>
    </w:p>
    <w:p>
      <w:r>
        <w:tab/>
        <w:t>for ACIR is +2 dB, throughput loss is in the range [2.71, 2.71], and Median is 2.71. Besides, 0 companies provide NaN or N/A</w:t>
      </w:r>
    </w:p>
    <w:p>
      <w:r>
        <w:tab/>
        <w:t>for ACIR is +4 dB, throughput loss is in the range [0.96, 0.96], and Median is 0.96. Besides, 0 companies provide NaN or N/A</w:t>
      </w:r>
    </w:p>
    <w:p>
      <w:r>
        <w:tab/>
        <w:t>for ACIR is +6 dB, throughput loss is in the range [-0.55, -0.55], and Median is -0.55. Besides, 0 companies provide NaN or N/A</w:t>
      </w:r>
    </w:p>
    <w:p>
      <w:r>
        <w:tab/>
        <w:t>for ACIR is +8 dB, throughput loss is in the range [-1.83, -1.83], and Median is -1.83.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[28.84, 28.84], and Median is 28.84. Besides, 0 companies provide NaN or N/A</w:t>
      </w:r>
    </w:p>
    <w:p>
      <w:r>
        <w:tab/>
        <w:t>for ACIR is +2 dB, throughput loss is in the range [17.86, 17.86], and Median is 17.86. Besides, 0 companies provide NaN or N/A</w:t>
      </w:r>
    </w:p>
    <w:p>
      <w:r>
        <w:tab/>
        <w:t>for ACIR is +4 dB, throughput loss is in the range [10.18, 10.18], and Median is 10.18. Besides, 0 companies provide NaN or N/A</w:t>
      </w:r>
    </w:p>
    <w:p>
      <w:r>
        <w:tab/>
        <w:t>for ACIR is +6 dB, throughput loss is in the range [2.31, 2.31], and Median is 2.31. Besides, 0 companies provide NaN or N/A</w:t>
      </w:r>
    </w:p>
    <w:p>
      <w:r>
        <w:tab/>
        <w:t>for ACIR is +8 dB, throughput loss is in the range [-3.88, -3.88], and Median is -3.88. Besides, 0 companies provide NaN or N/A</w:t>
      </w:r>
    </w:p>
    <w:p>
      <w:r>
        <w:br/>
      </w:r>
    </w:p>
    <w:p>
      <w:r>
        <w:t>Scenario 2, Case 1, Victim: NR TDD DL,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[4.6, 4.6], and Median is 4.6. Besides, 0 companies provide NaN or N/A</w:t>
      </w:r>
    </w:p>
    <w:p>
      <w:r>
        <w:tab/>
        <w:t>for ACIR is +2 dB, throughput loss is in the range [2.61, 2.61], and Median is 2.61. Besides, 0 companies provide NaN or N/A</w:t>
      </w:r>
    </w:p>
    <w:p>
      <w:r>
        <w:tab/>
        <w:t>for ACIR is +4 dB, throughput loss is in the range [0.88, 0.88], and Median is 0.88. Besides, 0 companies provide NaN or N/A</w:t>
      </w:r>
    </w:p>
    <w:p>
      <w:r>
        <w:tab/>
        <w:t>for ACIR is +6 dB, throughput loss is in the range [-0.62, -0.62], and Median is -0.62. Besides, 0 companies provide NaN or N/A</w:t>
      </w:r>
    </w:p>
    <w:p>
      <w:r>
        <w:tab/>
        <w:t>for ACIR is +8 dB, throughput loss is in the range [-1.89, -1.89], and Median is -1.89.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[27.12, 27.12], and Median is 27.12. Besides, 0 companies provide NaN or N/A</w:t>
      </w:r>
    </w:p>
    <w:p>
      <w:r>
        <w:tab/>
        <w:t>for ACIR is +2 dB, throughput loss is in the range [16.11, 16.11], and Median is 16.11. Besides, 0 companies provide NaN or N/A</w:t>
      </w:r>
    </w:p>
    <w:p>
      <w:r>
        <w:tab/>
        <w:t>for ACIR is +4 dB, throughput loss is in the range [8.21, 8.21], and Median is 8.21. Besides, 0 companies provide NaN or N/A</w:t>
      </w:r>
    </w:p>
    <w:p>
      <w:r>
        <w:tab/>
        <w:t>for ACIR is +6 dB, throughput loss is in the range [1.61, 1.61], and Median is 1.61. Besides, 0 companies provide NaN or N/A</w:t>
      </w:r>
    </w:p>
    <w:p>
      <w:r>
        <w:tab/>
        <w:t>for ACIR is +8 dB, throughput loss is in the range [-3.85, -3.85], and Median is -3.85. Besides, 0 companies provide NaN or N/A</w:t>
      </w:r>
    </w:p>
    <w:p>
      <w:r>
        <w:br/>
      </w:r>
    </w:p>
    <w:p>
      <w:r>
        <w:t>Scenario 2, Case 1, Victim: NR TDD DL,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[3.38, 3.38], and Median is 3.38. Besides, 0 companies provide NaN or N/A</w:t>
      </w:r>
    </w:p>
    <w:p>
      <w:r>
        <w:tab/>
        <w:t>for ACIR is +2 dB, throughput loss is in the range [1.45, 1.45], and Median is 1.45. Besides, 0 companies provide NaN or N/A</w:t>
      </w:r>
    </w:p>
    <w:p>
      <w:r>
        <w:tab/>
        <w:t>for ACIR is +4 dB, throughput loss is in the range [-0.21, -0.21], and Median is -0.21. Besides, 0 companies provide NaN or N/A</w:t>
      </w:r>
    </w:p>
    <w:p>
      <w:r>
        <w:tab/>
        <w:t>for ACIR is +6 dB, throughput loss is in the range [-1.64, -1.64], and Median is -1.64. Besides, 0 companies provide NaN or N/A</w:t>
      </w:r>
    </w:p>
    <w:p>
      <w:r>
        <w:tab/>
        <w:t>for ACIR is +8 dB, throughput loss is in the range [-2.85, -2.85], and Median is -2.85.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[16.11, 16.11], and Median is 16.11. Besides, 0 companies provide NaN or N/A</w:t>
      </w:r>
    </w:p>
    <w:p>
      <w:r>
        <w:tab/>
        <w:t>for ACIR is +2 dB, throughput loss is in the range [8.22, 8.22], and Median is 8.22. Besides, 0 companies provide NaN or N/A</w:t>
      </w:r>
    </w:p>
    <w:p>
      <w:r>
        <w:tab/>
        <w:t>for ACIR is +4 dB, throughput loss is in the range [0.76, 0.76], and Median is 0.76. Besides, 0 companies provide NaN or N/A</w:t>
      </w:r>
    </w:p>
    <w:p>
      <w:r>
        <w:tab/>
        <w:t>for ACIR is +6 dB, throughput loss is in the range [-7.12, -7.12], and Median is -7.12. Besides, 0 companies provide NaN or N/A</w:t>
      </w:r>
    </w:p>
    <w:p>
      <w:r>
        <w:tab/>
        <w:t>for ACIR is +8 dB, throughput loss is in the range [-10.78, -10.78], and Median is -10.78. Besides, 0 companies provide NaN or N/A</w:t>
      </w:r>
    </w:p>
    <w:p>
      <w:r>
        <w:br/>
      </w:r>
    </w:p>
    <w:p>
      <w:r>
        <w:t>Scenario 2, Case 1, Victim: NR TDD DL,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[2.98, 2.98], and Median is 2.98. Besides, 0 companies provide NaN or N/A</w:t>
      </w:r>
    </w:p>
    <w:p>
      <w:r>
        <w:tab/>
        <w:t>for ACIR is +2 dB, throughput loss is in the range [1.14, 1.14], and Median is 1.14. Besides, 0 companies provide NaN or N/A</w:t>
      </w:r>
    </w:p>
    <w:p>
      <w:r>
        <w:tab/>
        <w:t>for ACIR is +4 dB, throughput loss is in the range [-0.46, -0.46], and Median is -0.46. Besides, 0 companies provide NaN or N/A</w:t>
      </w:r>
    </w:p>
    <w:p>
      <w:r>
        <w:tab/>
        <w:t>for ACIR is +6 dB, throughput loss is in the range [-1.83, -1.83], and Median is -1.83. Besides, 0 companies provide NaN or N/A</w:t>
      </w:r>
    </w:p>
    <w:p>
      <w:r>
        <w:tab/>
        <w:t>for ACIR is +8 dB, throughput loss is in the range [-2.97, -2.97], and Median is -2.97.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[15.52, 15.52], and Median is 15.52. Besides, 0 companies provide NaN or N/A</w:t>
      </w:r>
    </w:p>
    <w:p>
      <w:r>
        <w:tab/>
        <w:t>for ACIR is +2 dB, throughput loss is in the range [6.25, 6.25], and Median is 6.25. Besides, 0 companies provide NaN or N/A</w:t>
      </w:r>
    </w:p>
    <w:p>
      <w:r>
        <w:tab/>
        <w:t>for ACIR is +4 dB, throughput loss is in the range [-0.42, -0.42], and Median is -0.42. Besides, 0 companies provide NaN or N/A</w:t>
      </w:r>
    </w:p>
    <w:p>
      <w:r>
        <w:tab/>
        <w:t>for ACIR is +6 dB, throughput loss is in the range [-6.43, -6.43], and Median is -6.43. Besides, 0 companies provide NaN or N/A</w:t>
      </w:r>
    </w:p>
    <w:p>
      <w:r>
        <w:tab/>
        <w:t>for ACIR is +8 dB, throughput loss is in the range [-11.53, -11.53], and Median is -11.53. Besides, 0 companies provide NaN or N/A</w:t>
      </w:r>
    </w:p>
    <w:p>
      <w:r>
        <w:br/>
      </w:r>
    </w:p>
    <w:p>
      <w:r>
        <w:t>Scenario 2, Case 1, Victim: NR TDD DL,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[3.19, 3.19], and Median is 3.19. Besides, 0 companies provide NaN or N/A</w:t>
      </w:r>
    </w:p>
    <w:p>
      <w:r>
        <w:tab/>
        <w:t>for ACIR is +2 dB, throughput loss is in the range [1.39, 1.39], and Median is 1.39. Besides, 0 companies provide NaN or N/A</w:t>
      </w:r>
    </w:p>
    <w:p>
      <w:r>
        <w:tab/>
        <w:t>for ACIR is +4 dB, throughput loss is in the range [-0.18, -0.18], and Median is -0.18. Besides, 0 companies provide NaN or N/A</w:t>
      </w:r>
    </w:p>
    <w:p>
      <w:r>
        <w:tab/>
        <w:t>for ACIR is +6 dB, throughput loss is in the range [-1.52, -1.52], and Median is -1.52. Besides, 0 companies provide NaN or N/A</w:t>
      </w:r>
    </w:p>
    <w:p>
      <w:r>
        <w:tab/>
        <w:t>for ACIR is +8 dB, throughput loss is in the range [-2.66, -2.66], and Median is -2.66.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[17.68, 17.68], and Median is 17.68. Besides, 0 companies provide NaN or N/A</w:t>
      </w:r>
    </w:p>
    <w:p>
      <w:r>
        <w:tab/>
        <w:t>for ACIR is +2 dB, throughput loss is in the range [6.63, 6.63], and Median is 6.63. Besides, 0 companies provide NaN or N/A</w:t>
      </w:r>
    </w:p>
    <w:p>
      <w:r>
        <w:tab/>
        <w:t>for ACIR is +4 dB, throughput loss is in the range [-0.99, -0.99], and Median is -0.99. Besides, 0 companies provide NaN or N/A</w:t>
      </w:r>
    </w:p>
    <w:p>
      <w:r>
        <w:tab/>
        <w:t>for ACIR is +6 dB, throughput loss is in the range [-7.1, -7.1], and Median is -7.1. Besides, 0 companies provide NaN or N/A</w:t>
      </w:r>
    </w:p>
    <w:p>
      <w:r>
        <w:tab/>
        <w:t>for ACIR is +8 dB, throughput loss is in the range [-11.71, -11.71], and Median is -11.71. Besides, 0 companies provide NaN or N/A</w:t>
      </w:r>
    </w:p>
    <w:p>
      <w:r>
        <w:br/>
      </w:r>
    </w:p>
    <w:p>
      <w:r>
        <w:t>Scenario 2, Case 1, Victim: NR TDD DL,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[3.35, 3.35], and Median is 3.35. Besides, 0 companies provide NaN or N/A</w:t>
      </w:r>
    </w:p>
    <w:p>
      <w:r>
        <w:tab/>
        <w:t>for ACIR is +2 dB, throughput loss is in the range [1.53, 1.53], and Median is 1.53. Besides, 0 companies provide NaN or N/A</w:t>
      </w:r>
    </w:p>
    <w:p>
      <w:r>
        <w:tab/>
        <w:t>for ACIR is +4 dB, throughput loss is in the range [-0.05, -0.05], and Median is -0.05. Besides, 0 companies provide NaN or N/A</w:t>
      </w:r>
    </w:p>
    <w:p>
      <w:r>
        <w:tab/>
        <w:t>for ACIR is +6 dB, throughput loss is in the range [-1.4, -1.4], and Median is -1.4. Besides, 0 companies provide NaN or N/A</w:t>
      </w:r>
    </w:p>
    <w:p>
      <w:r>
        <w:tab/>
        <w:t>for ACIR is +8 dB, throughput loss is in the range [-2.54, -2.54], and Median is -2.54.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[19.8, 19.8], and Median is 19.8. Besides, 0 companies provide NaN or N/A</w:t>
      </w:r>
    </w:p>
    <w:p>
      <w:r>
        <w:tab/>
        <w:t>for ACIR is +2 dB, throughput loss is in the range [10.71, 10.71], and Median is 10.71. Besides, 0 companies provide NaN or N/A</w:t>
      </w:r>
    </w:p>
    <w:p>
      <w:r>
        <w:tab/>
        <w:t>for ACIR is +4 dB, throughput loss is in the range [2.59, 2.59], and Median is 2.59. Besides, 0 companies provide NaN or N/A</w:t>
      </w:r>
    </w:p>
    <w:p>
      <w:r>
        <w:tab/>
        <w:t>for ACIR is +6 dB, throughput loss is in the range [-3.42, -3.42], and Median is -3.42. Besides, 0 companies provide NaN or N/A</w:t>
      </w:r>
    </w:p>
    <w:p>
      <w:r>
        <w:tab/>
        <w:t>for ACIR is +8 dB, throughput loss is in the range [-9.76, -9.76], and Median is -9.76. Besides, 0 companies provide NaN or N/A</w:t>
      </w:r>
    </w:p>
    <w:p>
      <w:r>
        <w:br/>
      </w:r>
    </w:p>
    <w:p>
      <w:r>
        <w:t>Scenario 2, Case 1, Victim: NR TDD DL,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[2.23, 2.23], and Median is 2.23. Besides, 0 companies provide NaN or N/A</w:t>
      </w:r>
    </w:p>
    <w:p>
      <w:r>
        <w:tab/>
        <w:t>for ACIR is +2 dB, throughput loss is in the range [0.46, 0.46], and Median is 0.46. Besides, 0 companies provide NaN or N/A</w:t>
      </w:r>
    </w:p>
    <w:p>
      <w:r>
        <w:tab/>
        <w:t>for ACIR is +4 dB, throughput loss is in the range [-1.09, -1.09], and Median is -1.09. Besides, 0 companies provide NaN or N/A</w:t>
      </w:r>
    </w:p>
    <w:p>
      <w:r>
        <w:tab/>
        <w:t>for ACIR is +6 dB, throughput loss is in the range [-2.41, -2.41], and Median is -2.41. Besides, 0 companies provide NaN or N/A</w:t>
      </w:r>
    </w:p>
    <w:p>
      <w:r>
        <w:tab/>
        <w:t>for ACIR is +8 dB, throughput loss is in the range [-3.53, -3.53], and Median is -3.53.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[10.26, 10.26], and Median is 10.26. Besides, 0 companies provide NaN or N/A</w:t>
      </w:r>
    </w:p>
    <w:p>
      <w:r>
        <w:tab/>
        <w:t>for ACIR is +2 dB, throughput loss is in the range [1.08, 1.08], and Median is 1.08. Besides, 0 companies provide NaN or N/A</w:t>
      </w:r>
    </w:p>
    <w:p>
      <w:r>
        <w:tab/>
        <w:t>for ACIR is +4 dB, throughput loss is in the range [-7.2, -7.2], and Median is -7.2. Besides, 0 companies provide NaN or N/A</w:t>
      </w:r>
    </w:p>
    <w:p>
      <w:r>
        <w:tab/>
        <w:t>for ACIR is +6 dB, throughput loss is in the range [-12.6, -12.6], and Median is -12.6. Besides, 0 companies provide NaN or N/A</w:t>
      </w:r>
    </w:p>
    <w:p>
      <w:r>
        <w:tab/>
        <w:t>for ACIR is +8 dB, throughput loss is in the range [-18.28, -18.28], and Median is -18.28. Besides, 0 companies provide NaN or N/A</w:t>
      </w:r>
    </w:p>
    <w:p>
      <w:r>
        <w:br/>
      </w:r>
    </w:p>
    <w:p>
      <w:r>
        <w:t>Scenario 2, Case 1, Victim: NR TDD DL,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[2.09, 2.09], and Median is 2.09. Besides, 0 companies provide NaN or N/A</w:t>
      </w:r>
    </w:p>
    <w:p>
      <w:r>
        <w:tab/>
        <w:t>for ACIR is +2 dB, throughput loss is in the range [0.38, 0.38], and Median is 0.38. Besides, 0 companies provide NaN or N/A</w:t>
      </w:r>
    </w:p>
    <w:p>
      <w:r>
        <w:tab/>
        <w:t>for ACIR is +4 dB, throughput loss is in the range [-1.1, -1.1], and Median is -1.1. Besides, 0 companies provide NaN or N/A</w:t>
      </w:r>
    </w:p>
    <w:p>
      <w:r>
        <w:tab/>
        <w:t>for ACIR is +6 dB, throughput loss is in the range [-2.36, -2.36], and Median is -2.36. Besides, 0 companies provide NaN or N/A</w:t>
      </w:r>
    </w:p>
    <w:p>
      <w:r>
        <w:tab/>
        <w:t>for ACIR is +8 dB, throughput loss is in the range [-3.42, -3.42], and Median is -3.42.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[9.24, 9.24], and Median is 9.24. Besides, 0 companies provide NaN or N/A</w:t>
      </w:r>
    </w:p>
    <w:p>
      <w:r>
        <w:tab/>
        <w:t>for ACIR is +2 dB, throughput loss is in the range [0.37, 0.37], and Median is 0.37. Besides, 0 companies provide NaN or N/A</w:t>
      </w:r>
    </w:p>
    <w:p>
      <w:r>
        <w:tab/>
        <w:t>for ACIR is +4 dB, throughput loss is in the range [-7.87, -7.87], and Median is -7.87. Besides, 0 companies provide NaN or N/A</w:t>
      </w:r>
    </w:p>
    <w:p>
      <w:r>
        <w:tab/>
        <w:t>for ACIR is +6 dB, throughput loss is in the range [-15.57, -15.57], and Median is -15.57. Besides, 0 companies provide NaN or N/A</w:t>
      </w:r>
    </w:p>
    <w:p>
      <w:r>
        <w:tab/>
        <w:t>for ACIR is +8 dB, throughput loss is in the range [-20.36, -20.36], and Median is -20.36. Besides, 0 companies provide NaN or N/A</w:t>
      </w:r>
    </w:p>
    <w:p>
      <w:r>
        <w:br/>
      </w:r>
    </w:p>
    <w:p>
      <w:r>
        <w:t>Scenario 2, Case 1, Victim: NR TDD DL, Antenna config: 2, Grid shift: 1.0, SBFD gNB Tx power: 49,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[6.13, -0.03], and Median is 3.23. Besides, 0 companies provide NaN or N/A</w:t>
      </w:r>
    </w:p>
    <w:p>
      <w:r>
        <w:tab/>
        <w:t>for ACIR is +2 dB, throughput loss is in the range [4.79, -0.37], and Median is 2.23. Besides, 0 companies provide NaN or N/A</w:t>
      </w:r>
    </w:p>
    <w:p>
      <w:r>
        <w:tab/>
        <w:t>for ACIR is +4 dB, throughput loss is in the range [3.63, -0.64], and Median is 1.36. Besides, 0 companies provide NaN or N/A</w:t>
      </w:r>
    </w:p>
    <w:p>
      <w:r>
        <w:tab/>
        <w:t>for ACIR is +6 dB, throughput loss is in the range [2.63, -0.84], and Median is 0.62. Besides, 0 companies provide NaN or N/A</w:t>
      </w:r>
    </w:p>
    <w:p>
      <w:r>
        <w:tab/>
        <w:t>for ACIR is +8 dB, throughput loss is in the range [1.78, -1.0], and Median is -0.02.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[29.51, 0.24], and Median is 17.11. Besides, 0 companies provide NaN or N/A</w:t>
      </w:r>
    </w:p>
    <w:p>
      <w:r>
        <w:tab/>
        <w:t>for ACIR is +2 dB, throughput loss is in the range [23.11, -1.9], and Median is 12.56. Besides, 0 companies provide NaN or N/A</w:t>
      </w:r>
    </w:p>
    <w:p>
      <w:r>
        <w:tab/>
        <w:t>for ACIR is +4 dB, throughput loss is in the range [17.7, -3.51], and Median is 7.53. Besides, 0 companies provide NaN or N/A</w:t>
      </w:r>
    </w:p>
    <w:p>
      <w:r>
        <w:tab/>
        <w:t>for ACIR is +6 dB, throughput loss is in the range [13.74, -4.52], and Median is 3.37. Besides, 0 companies provide NaN or N/A</w:t>
      </w:r>
    </w:p>
    <w:p>
      <w:r>
        <w:tab/>
        <w:t>for ACIR is +8 dB, throughput loss is in the range [7.75, -5.21], and Median is 0.13. Besides, 0 companies provide NaN or N/A</w:t>
      </w:r>
    </w:p>
    <w:p>
      <w:r>
        <w:br/>
      </w:r>
    </w:p>
    <w:p>
      <w:r>
        <w:t>Scenario 2, Case 1, Victim: NR TDD DL,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[5.25, 5.25], and Median is 5.25. Besides, 0 companies provide NaN or N/A</w:t>
      </w:r>
    </w:p>
    <w:p>
      <w:r>
        <w:tab/>
        <w:t>for ACIR is +2 dB, throughput loss is in the range [3.44, 3.44], and Median is 3.44. Besides, 0 companies provide NaN or N/A</w:t>
      </w:r>
    </w:p>
    <w:p>
      <w:r>
        <w:tab/>
        <w:t>for ACIR is +4 dB, throughput loss is in the range [1.88, 1.88], and Median is 1.88. Besides, 0 companies provide NaN or N/A</w:t>
      </w:r>
    </w:p>
    <w:p>
      <w:r>
        <w:tab/>
        <w:t>for ACIR is +6 dB, throughput loss is in the range [0.54, 0.54], and Median is 0.54. Besides, 0 companies provide NaN or N/A</w:t>
      </w:r>
    </w:p>
    <w:p>
      <w:r>
        <w:tab/>
        <w:t>for ACIR is +8 dB, throughput loss is in the range [-0.59, -0.59], and Median is -0.59.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[24.04, 24.04], and Median is 24.04. Besides, 0 companies provide NaN or N/A</w:t>
      </w:r>
    </w:p>
    <w:p>
      <w:r>
        <w:tab/>
        <w:t>for ACIR is +2 dB, throughput loss is in the range [15.75, 15.75], and Median is 15.75. Besides, 0 companies provide NaN or N/A</w:t>
      </w:r>
    </w:p>
    <w:p>
      <w:r>
        <w:tab/>
        <w:t>for ACIR is +4 dB, throughput loss is in the range [8.02, 8.02], and Median is 8.02. Besides, 0 companies provide NaN or N/A</w:t>
      </w:r>
    </w:p>
    <w:p>
      <w:r>
        <w:tab/>
        <w:t>for ACIR is +6 dB, throughput loss is in the range [1.87, 1.87], and Median is 1.87. Besides, 0 companies provide NaN or N/A</w:t>
      </w:r>
    </w:p>
    <w:p>
      <w:r>
        <w:tab/>
        <w:t>for ACIR is +8 dB, throughput loss is in the range [-3.93, -3.93], and Median is -3.93. Besides, 0 companies provide NaN or N/A</w:t>
      </w:r>
    </w:p>
    <w:p>
      <w:r>
        <w:br/>
      </w:r>
    </w:p>
    <w:p>
      <w:r>
        <w:t>Scenario 2, Case 1, Victim: NR TDD DL,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[4.13, 3.78], and Median is 3.96. Besides, 0 companies provide NaN or N/A</w:t>
      </w:r>
    </w:p>
    <w:p>
      <w:r>
        <w:tab/>
        <w:t>for ACIR is +2 dB, throughput loss is in the range [2.68, 2.15], and Median is 2.42. Besides, 0 companies provide NaN or N/A</w:t>
      </w:r>
    </w:p>
    <w:p>
      <w:r>
        <w:tab/>
        <w:t>for ACIR is +4 dB, throughput loss is in the range [1.41, 0.75], and Median is 1.08. Besides, 0 companies provide NaN or N/A</w:t>
      </w:r>
    </w:p>
    <w:p>
      <w:r>
        <w:tab/>
        <w:t>for ACIR is +6 dB, throughput loss is in the range [0.31, -0.43], and Median is -0.06. Besides, 0 companies provide NaN or N/A</w:t>
      </w:r>
    </w:p>
    <w:p>
      <w:r>
        <w:tab/>
        <w:t>for ACIR is +8 dB, throughput loss is in the range [-0.6, -1.43], and Median is -1.02.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[35.98, 16.58], and Median is 26.28. Besides, 0 companies provide NaN or N/A</w:t>
      </w:r>
    </w:p>
    <w:p>
      <w:r>
        <w:tab/>
        <w:t>for ACIR is +2 dB, throughput loss is in the range [24.54, 7.12], and Median is 15.83. Besides, 0 companies provide NaN or N/A</w:t>
      </w:r>
    </w:p>
    <w:p>
      <w:r>
        <w:tab/>
        <w:t>for ACIR is +4 dB, throughput loss is in the range [17.3, -0.13], and Median is 8.59. Besides, 0 companies provide NaN or N/A</w:t>
      </w:r>
    </w:p>
    <w:p>
      <w:r>
        <w:tab/>
        <w:t>for ACIR is +6 dB, throughput loss is in the range [5.69, -6.11], and Median is -0.21. Besides, 0 companies provide NaN or N/A</w:t>
      </w:r>
    </w:p>
    <w:p>
      <w:r>
        <w:tab/>
        <w:t>for ACIR is +8 dB, throughput loss is in the range [-0.17, -10.69], and Median is -5.43. Besides, 0 companies provide NaN or N/A</w:t>
      </w:r>
    </w:p>
    <w:p>
      <w:r>
        <w:br/>
      </w:r>
    </w:p>
    <w:p>
      <w:r>
        <w:t>Scenario 2, Case 1, Victim: NR TDD DL,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[3.88, 3.88], and Median is 3.88. Besides, 0 companies provide NaN or N/A</w:t>
      </w:r>
    </w:p>
    <w:p>
      <w:r>
        <w:tab/>
        <w:t>for ACIR is +2 dB, throughput loss is in the range [2.27, 2.27], and Median is 2.27. Besides, 0 companies provide NaN or N/A</w:t>
      </w:r>
    </w:p>
    <w:p>
      <w:r>
        <w:tab/>
        <w:t>for ACIR is +4 dB, throughput loss is in the range [0.89, 0.89], and Median is 0.89. Besides, 0 companies provide NaN or N/A</w:t>
      </w:r>
    </w:p>
    <w:p>
      <w:r>
        <w:tab/>
        <w:t>for ACIR is +6 dB, throughput loss is in the range [-0.3, -0.3], and Median is -0.3. Besides, 0 companies provide NaN or N/A</w:t>
      </w:r>
    </w:p>
    <w:p>
      <w:r>
        <w:tab/>
        <w:t>for ACIR is +8 dB, throughput loss is in the range [-1.29, -1.29], and Median is -1.29.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[13.64, 13.64], and Median is 13.64. Besides, 0 companies provide NaN or N/A</w:t>
      </w:r>
    </w:p>
    <w:p>
      <w:r>
        <w:tab/>
        <w:t>for ACIR is +2 dB, throughput loss is in the range [7.26, 7.26], and Median is 7.26. Besides, 0 companies provide NaN or N/A</w:t>
      </w:r>
    </w:p>
    <w:p>
      <w:r>
        <w:tab/>
        <w:t>for ACIR is +4 dB, throughput loss is in the range [2.6, 2.6], and Median is 2.6. Besides, 0 companies provide NaN or N/A</w:t>
      </w:r>
    </w:p>
    <w:p>
      <w:r>
        <w:tab/>
        <w:t>for ACIR is +6 dB, throughput loss is in the range [-2.83, -2.83], and Median is -2.83. Besides, 0 companies provide NaN or N/A</w:t>
      </w:r>
    </w:p>
    <w:p>
      <w:r>
        <w:tab/>
        <w:t>for ACIR is +8 dB, throughput loss is in the range [-8.02, -8.02], and Median is -8.02. Besides, 0 companies provide NaN or N/A</w:t>
      </w:r>
    </w:p>
    <w:p>
      <w:r>
        <w:br/>
      </w:r>
    </w:p>
    <w:p>
      <w:r>
        <w:t>Scenario 2, Case 2, Victim: NR TDD UL,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[59.28, 59.28], and Median is 59.28. Besides, 0 companies provide NaN or N/A</w:t>
      </w:r>
    </w:p>
    <w:p>
      <w:r>
        <w:tab/>
        <w:t>for ACIR is +2 dB, throughput loss is in the range [54.93, 54.93], and Median is 54.93. Besides, 0 companies provide NaN or N/A</w:t>
      </w:r>
    </w:p>
    <w:p>
      <w:r>
        <w:tab/>
        <w:t>for ACIR is +4 dB, throughput loss is in the range [50.5, 50.5], and Median is 50.5. Besides, 0 companies provide NaN or N/A</w:t>
      </w:r>
    </w:p>
    <w:p>
      <w:r>
        <w:tab/>
        <w:t>for ACIR is +6 dB, throughput loss is in the range [46.05, 46.05], and Median is 46.05. Besides, 0 companies provide NaN or N/A</w:t>
      </w:r>
    </w:p>
    <w:p>
      <w:r>
        <w:tab/>
        <w:t>for ACIR is +8 dB, throughput loss is in the range [41.65, 41.65], and Median is 41.65.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[57.51, 57.51], and Median is 57.51. Besides, 0 companies provide NaN or N/A</w:t>
      </w:r>
    </w:p>
    <w:p>
      <w:r>
        <w:tab/>
        <w:t>for ACIR is +2 dB, throughput loss is in the range [53.16, 53.16], and Median is 53.16. Besides, 0 companies provide NaN or N/A</w:t>
      </w:r>
    </w:p>
    <w:p>
      <w:r>
        <w:tab/>
        <w:t>for ACIR is +4 dB, throughput loss is in the range [48.77, 48.77], and Median is 48.77. Besides, 0 companies provide NaN or N/A</w:t>
      </w:r>
    </w:p>
    <w:p>
      <w:r>
        <w:tab/>
        <w:t>for ACIR is +6 dB, throughput loss is in the range [44.38, 44.38], and Median is 44.38. Besides, 0 companies provide NaN or N/A</w:t>
      </w:r>
    </w:p>
    <w:p>
      <w:r>
        <w:tab/>
        <w:t>for ACIR is +8 dB, throughput loss is in the range [40.09, 40.09], and Median is 40.09.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[66.5, 66.5], and Median is 66.5. Besides, 0 companies provide NaN or N/A</w:t>
      </w:r>
    </w:p>
    <w:p>
      <w:r>
        <w:tab/>
        <w:t>for ACIR is +2 dB, throughput loss is in the range [62.48, 62.48], and Median is 62.48. Besides, 0 companies provide NaN or N/A</w:t>
      </w:r>
    </w:p>
    <w:p>
      <w:r>
        <w:tab/>
        <w:t>for ACIR is +4 dB, throughput loss is in the range [58.31, 58.31], and Median is 58.31. Besides, 0 companies provide NaN or N/A</w:t>
      </w:r>
    </w:p>
    <w:p>
      <w:r>
        <w:tab/>
        <w:t>for ACIR is +6 dB, throughput loss is in the range [54.03, 54.03], and Median is 54.03. Besides, 0 companies provide NaN or N/A</w:t>
      </w:r>
    </w:p>
    <w:p>
      <w:r>
        <w:tab/>
        <w:t>for ACIR is +8 dB, throughput loss is in the range [49.68, 49.68], and Median is 49.68.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[65.75, 65.75], and Median is 65.75. Besides, 0 companies provide NaN or N/A</w:t>
      </w:r>
    </w:p>
    <w:p>
      <w:r>
        <w:tab/>
        <w:t>for ACIR is +2 dB, throughput loss is in the range [61.65, 61.65], and Median is 61.65. Besides, 0 companies provide NaN or N/A</w:t>
      </w:r>
    </w:p>
    <w:p>
      <w:r>
        <w:tab/>
        <w:t>for ACIR is +4 dB, throughput loss is in the range [57.43, 57.43], and Median is 57.43. Besides, 0 companies provide NaN or N/A</w:t>
      </w:r>
    </w:p>
    <w:p>
      <w:r>
        <w:tab/>
        <w:t>for ACIR is +6 dB, throughput loss is in the range [53.07, 53.07], and Median is 53.07. Besides, 0 companies provide NaN or N/A</w:t>
      </w:r>
    </w:p>
    <w:p>
      <w:r>
        <w:tab/>
        <w:t>for ACIR is +8 dB, throughput loss is in the range [48.68, 48.68], and Median is 48.68.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[46.87, 46.87], and Median is 46.87. Besides, 0 companies provide NaN or N/A</w:t>
      </w:r>
    </w:p>
    <w:p>
      <w:r>
        <w:tab/>
        <w:t>for ACIR is +2 dB, throughput loss is in the range [42.43, 42.43], and Median is 42.43. Besides, 0 companies provide NaN or N/A</w:t>
      </w:r>
    </w:p>
    <w:p>
      <w:r>
        <w:tab/>
        <w:t>for ACIR is +4 dB, throughput loss is in the range [38.1, 38.1], and Median is 38.1. Besides, 0 companies provide NaN or N/A</w:t>
      </w:r>
    </w:p>
    <w:p>
      <w:r>
        <w:tab/>
        <w:t>for ACIR is +6 dB, throughput loss is in the range [33.91, 33.91], and Median is 33.91. Besides, 0 companies provide NaN or N/A</w:t>
      </w:r>
    </w:p>
    <w:p>
      <w:r>
        <w:tab/>
        <w:t>for ACIR is +8 dB, throughput loss is in the range [29.91, 29.91], and Median is 29.91.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[46.42, 46.42], and Median is 46.42. Besides, 0 companies provide NaN or N/A</w:t>
      </w:r>
    </w:p>
    <w:p>
      <w:r>
        <w:tab/>
        <w:t>for ACIR is +2 dB, throughput loss is in the range [41.91, 41.91], and Median is 41.91. Besides, 0 companies provide NaN or N/A</w:t>
      </w:r>
    </w:p>
    <w:p>
      <w:r>
        <w:tab/>
        <w:t>for ACIR is +4 dB, throughput loss is in the range [37.49, 37.49], and Median is 37.49. Besides, 0 companies provide NaN or N/A</w:t>
      </w:r>
    </w:p>
    <w:p>
      <w:r>
        <w:tab/>
        <w:t>for ACIR is +6 dB, throughput loss is in the range [33.22, 33.22], and Median is 33.22. Besides, 0 companies provide NaN or N/A</w:t>
      </w:r>
    </w:p>
    <w:p>
      <w:r>
        <w:tab/>
        <w:t>for ACIR is +8 dB, throughput loss is in the range [29.16, 29.16], and Median is 29.16.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[55.28, 45.95], and Median is 50.61. Besides, 0 companies provide NaN or N/A</w:t>
      </w:r>
    </w:p>
    <w:p>
      <w:r>
        <w:tab/>
        <w:t>for ACIR is +2 dB, throughput loss is in the range [50.89, 41.83], and Median is 46.36. Besides, 0 companies provide NaN or N/A</w:t>
      </w:r>
    </w:p>
    <w:p>
      <w:r>
        <w:tab/>
        <w:t>for ACIR is +4 dB, throughput loss is in the range [46.46, 38.22], and Median is 42.34. Besides, 0 companies provide NaN or N/A</w:t>
      </w:r>
    </w:p>
    <w:p>
      <w:r>
        <w:tab/>
        <w:t>for ACIR is +6 dB, throughput loss is in the range [42.1, 35.19], and Median is 38.65. Besides, 0 companies provide NaN or N/A</w:t>
      </w:r>
    </w:p>
    <w:p>
      <w:r>
        <w:tab/>
        <w:t>for ACIR is +8 dB, throughput loss is in the range [37.82, 32.73], and Median is 35.27.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2, Case 2, Victim: NR TDD UL,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[55.93, 55.93], and Median is 55.93. Besides, 0 companies provide NaN or N/A</w:t>
      </w:r>
    </w:p>
    <w:p>
      <w:r>
        <w:tab/>
        <w:t>for ACIR is +2 dB, throughput loss is in the range [51.52, 51.52], and Median is 51.52. Besides, 0 companies provide NaN or N/A</w:t>
      </w:r>
    </w:p>
    <w:p>
      <w:r>
        <w:tab/>
        <w:t>for ACIR is +4 dB, throughput loss is in the range [47.07, 47.07], and Median is 47.07. Besides, 0 companies provide NaN or N/A</w:t>
      </w:r>
    </w:p>
    <w:p>
      <w:r>
        <w:tab/>
        <w:t>for ACIR is +6 dB, throughput loss is in the range [42.66, 42.66], and Median is 42.66. Besides, 0 companies provide NaN or N/A</w:t>
      </w:r>
    </w:p>
    <w:p>
      <w:r>
        <w:tab/>
        <w:t>for ACIR is +8 dB, throughput loss is in the range [38.34, 38.34], and Median is 38.34.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[29.63, 29.63], and Median is 29.63. Besides, 0 companies provide NaN or N/A</w:t>
      </w:r>
    </w:p>
    <w:p>
      <w:r>
        <w:tab/>
        <w:t>for ACIR is +2 dB, throughput loss is in the range [25.81, 25.81], and Median is 25.81. Besides, 0 companies provide NaN or N/A</w:t>
      </w:r>
    </w:p>
    <w:p>
      <w:r>
        <w:tab/>
        <w:t>for ACIR is +4 dB, throughput loss is in the range [22.26, 22.26], and Median is 22.26. Besides, 0 companies provide NaN or N/A</w:t>
      </w:r>
    </w:p>
    <w:p>
      <w:r>
        <w:tab/>
        <w:t>for ACIR is +6 dB, throughput loss is in the range [19.01, 19.01], and Median is 19.01. Besides, 0 companies provide NaN or N/A</w:t>
      </w:r>
    </w:p>
    <w:p>
      <w:r>
        <w:tab/>
        <w:t>for ACIR is +8 dB, throughput loss is in the range [16.06, 16.06], and Median is 16.06.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[30.13, 30.13], and Median is 30.13. Besides, 0 companies provide NaN or N/A</w:t>
      </w:r>
    </w:p>
    <w:p>
      <w:r>
        <w:tab/>
        <w:t>for ACIR is +2 dB, throughput loss is in the range [26.21, 26.21], and Median is 26.21. Besides, 0 companies provide NaN or N/A</w:t>
      </w:r>
    </w:p>
    <w:p>
      <w:r>
        <w:tab/>
        <w:t>for ACIR is +4 dB, throughput loss is in the range [22.55, 22.55], and Median is 22.55. Besides, 0 companies provide NaN or N/A</w:t>
      </w:r>
    </w:p>
    <w:p>
      <w:r>
        <w:tab/>
        <w:t>for ACIR is +6 dB, throughput loss is in the range [19.19, 19.19], and Median is 19.19. Besides, 0 companies provide NaN or N/A</w:t>
      </w:r>
    </w:p>
    <w:p>
      <w:r>
        <w:tab/>
        <w:t>for ACIR is +8 dB, throughput loss is in the range [16.16, 16.16], and Median is 16.16.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[36.61, 36.61], and Median is 36.61. Besides, 0 companies provide NaN or N/A</w:t>
      </w:r>
    </w:p>
    <w:p>
      <w:r>
        <w:tab/>
        <w:t>for ACIR is +2 dB, throughput loss is in the range [32.29, 32.29], and Median is 32.29. Besides, 0 companies provide NaN or N/A</w:t>
      </w:r>
    </w:p>
    <w:p>
      <w:r>
        <w:tab/>
        <w:t>for ACIR is +4 dB, throughput loss is in the range [28.19, 28.19], and Median is 28.19. Besides, 0 companies provide NaN or N/A</w:t>
      </w:r>
    </w:p>
    <w:p>
      <w:r>
        <w:tab/>
        <w:t>for ACIR is +6 dB, throughput loss is in the range [24.36, 24.36], and Median is 24.36. Besides, 0 companies provide NaN or N/A</w:t>
      </w:r>
    </w:p>
    <w:p>
      <w:r>
        <w:tab/>
        <w:t>for ACIR is +8 dB, throughput loss is in the range [20.83, 20.83], and Median is 20.83.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[37.08, 37.08], and Median is 37.08. Besides, 0 companies provide NaN or N/A</w:t>
      </w:r>
    </w:p>
    <w:p>
      <w:r>
        <w:tab/>
        <w:t>for ACIR is +2 dB, throughput loss is in the range [32.88, 32.88], and Median is 32.88. Besides, 0 companies provide NaN or N/A</w:t>
      </w:r>
    </w:p>
    <w:p>
      <w:r>
        <w:tab/>
        <w:t>for ACIR is +4 dB, throughput loss is in the range [28.88, 28.88], and Median is 28.88. Besides, 0 companies provide NaN or N/A</w:t>
      </w:r>
    </w:p>
    <w:p>
      <w:r>
        <w:tab/>
        <w:t>for ACIR is +6 dB, throughput loss is in the range [25.12, 25.12], and Median is 25.12. Besides, 0 companies provide NaN or N/A</w:t>
      </w:r>
    </w:p>
    <w:p>
      <w:r>
        <w:tab/>
        <w:t>for ACIR is +8 dB, throughput loss is in the range [21.64, 21.64], and Median is 21.64.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[11.3, 11.3], and Median is 11.3. Besides, 0 companies provide NaN or N/A</w:t>
      </w:r>
    </w:p>
    <w:p>
      <w:r>
        <w:tab/>
        <w:t>for ACIR is +2 dB, throughput loss is in the range [9.09, 9.09], and Median is 9.09. Besides, 0 companies provide NaN or N/A</w:t>
      </w:r>
    </w:p>
    <w:p>
      <w:r>
        <w:tab/>
        <w:t>for ACIR is +4 dB, throughput loss is in the range [7.2, 7.2], and Median is 7.2. Besides, 0 companies provide NaN or N/A</w:t>
      </w:r>
    </w:p>
    <w:p>
      <w:r>
        <w:tab/>
        <w:t>for ACIR is +6 dB, throughput loss is in the range [5.58, 5.58], and Median is 5.58. Besides, 0 companies provide NaN or N/A</w:t>
      </w:r>
    </w:p>
    <w:p>
      <w:r>
        <w:tab/>
        <w:t>for ACIR is +8 dB, throughput loss is in the range [4.22, 4.22], and Median is 4.22.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[11.63, 11.63], and Median is 11.63. Besides, 0 companies provide NaN or N/A</w:t>
      </w:r>
    </w:p>
    <w:p>
      <w:r>
        <w:tab/>
        <w:t>for ACIR is +2 dB, throughput loss is in the range [9.34, 9.34], and Median is 9.34. Besides, 0 companies provide NaN or N/A</w:t>
      </w:r>
    </w:p>
    <w:p>
      <w:r>
        <w:tab/>
        <w:t>for ACIR is +4 dB, throughput loss is in the range [7.38, 7.38], and Median is 7.38. Besides, 0 companies provide NaN or N/A</w:t>
      </w:r>
    </w:p>
    <w:p>
      <w:r>
        <w:tab/>
        <w:t>for ACIR is +6 dB, throughput loss is in the range [5.71, 5.71], and Median is 5.71. Besides, 0 companies provide NaN or N/A</w:t>
      </w:r>
    </w:p>
    <w:p>
      <w:r>
        <w:tab/>
        <w:t>for ACIR is +8 dB, throughput loss is in the range [4.3, 4.3], and Median is 4.3.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[16.35, 16.35], and Median is 16.35. Besides, 0 companies provide NaN or N/A</w:t>
      </w:r>
    </w:p>
    <w:p>
      <w:r>
        <w:tab/>
        <w:t>for ACIR is +2 dB, throughput loss is in the range [13.48, 13.48], and Median is 13.48. Besides, 0 companies provide NaN or N/A</w:t>
      </w:r>
    </w:p>
    <w:p>
      <w:r>
        <w:tab/>
        <w:t>for ACIR is +4 dB, throughput loss is in the range [10.96, 10.96], and Median is 10.96. Besides, 0 companies provide NaN or N/A</w:t>
      </w:r>
    </w:p>
    <w:p>
      <w:r>
        <w:tab/>
        <w:t>for ACIR is +6 dB, throughput loss is in the range [8.76, 8.76], and Median is 8.76. Besides, 0 companies provide NaN or N/A</w:t>
      </w:r>
    </w:p>
    <w:p>
      <w:r>
        <w:tab/>
        <w:t>for ACIR is +8 dB, throughput loss is in the range [6.88, 6.88], and Median is 6.88.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[16.07, 16.07], and Median is 16.07. Besides, 0 companies provide NaN or N/A</w:t>
      </w:r>
    </w:p>
    <w:p>
      <w:r>
        <w:tab/>
        <w:t>for ACIR is +2 dB, throughput loss is in the range [13.26, 13.26], and Median is 13.26. Besides, 0 companies provide NaN or N/A</w:t>
      </w:r>
    </w:p>
    <w:p>
      <w:r>
        <w:tab/>
        <w:t>for ACIR is +4 dB, throughput loss is in the range [10.78, 10.78], and Median is 10.78. Besides, 0 companies provide NaN or N/A</w:t>
      </w:r>
    </w:p>
    <w:p>
      <w:r>
        <w:tab/>
        <w:t>for ACIR is +6 dB, throughput loss is in the range [8.65, 8.65], and Median is 8.65. Besides, 0 companies provide NaN or N/A</w:t>
      </w:r>
    </w:p>
    <w:p>
      <w:r>
        <w:tab/>
        <w:t>for ACIR is +8 dB, throughput loss is in the range [6.81, 6.81], and Median is 6.81.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[5.87, 5.87], and Median is 5.87. Besides, 0 companies provide NaN or N/A</w:t>
      </w:r>
    </w:p>
    <w:p>
      <w:r>
        <w:tab/>
        <w:t>for ACIR is +2 dB, throughput loss is in the range [4.06, 4.06], and Median is 4.06. Besides, 0 companies provide NaN or N/A</w:t>
      </w:r>
    </w:p>
    <w:p>
      <w:r>
        <w:tab/>
        <w:t>for ACIR is +4 dB, throughput loss is in the range [2.56, 2.56], and Median is 2.56. Besides, 0 companies provide NaN or N/A</w:t>
      </w:r>
    </w:p>
    <w:p>
      <w:r>
        <w:tab/>
        <w:t>for ACIR is +6 dB, throughput loss is in the range [1.35, 1.35], and Median is 1.35. Besides, 0 companies provide NaN or N/A</w:t>
      </w:r>
    </w:p>
    <w:p>
      <w:r>
        <w:tab/>
        <w:t>for ACIR is +8 dB, throughput loss is in the range [0.38, 0.38], and Median is 0.38.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[5.74, 5.74], and Median is 5.74. Besides, 0 companies provide NaN or N/A</w:t>
      </w:r>
    </w:p>
    <w:p>
      <w:r>
        <w:tab/>
        <w:t>for ACIR is +2 dB, throughput loss is in the range [3.96, 3.96], and Median is 3.96. Besides, 0 companies provide NaN or N/A</w:t>
      </w:r>
    </w:p>
    <w:p>
      <w:r>
        <w:tab/>
        <w:t>for ACIR is +4 dB, throughput loss is in the range [2.5, 2.5], and Median is 2.5. Besides, 0 companies provide NaN or N/A</w:t>
      </w:r>
    </w:p>
    <w:p>
      <w:r>
        <w:tab/>
        <w:t>for ACIR is +6 dB, throughput loss is in the range [1.32, 1.32], and Median is 1.32. Besides, 0 companies provide NaN or N/A</w:t>
      </w:r>
    </w:p>
    <w:p>
      <w:r>
        <w:tab/>
        <w:t>for ACIR is +8 dB, throughput loss is in the range [0.38, 0.38], and Median is 0.38.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[22.35, 8.71], and Median is 15.53. Besides, 0 companies provide NaN or N/A</w:t>
      </w:r>
    </w:p>
    <w:p>
      <w:r>
        <w:tab/>
        <w:t>for ACIR is +2 dB, throughput loss is in the range [18.94, 6.35], and Median is 12.65. Besides, 0 companies provide NaN or N/A</w:t>
      </w:r>
    </w:p>
    <w:p>
      <w:r>
        <w:tab/>
        <w:t>for ACIR is +4 dB, throughput loss is in the range [16.1, 4.39], and Median is 10.24. Besides, 0 companies provide NaN or N/A</w:t>
      </w:r>
    </w:p>
    <w:p>
      <w:r>
        <w:tab/>
        <w:t>for ACIR is +6 dB, throughput loss is in the range [13.85, 2.77], and Median is 8.31. Besides, 0 companies provide NaN or N/A</w:t>
      </w:r>
    </w:p>
    <w:p>
      <w:r>
        <w:tab/>
        <w:t>for ACIR is +8 dB, throughput loss is in the range [12.07, 1.47], and Median is 6.77.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2, Case 2, Victim: NR TDD UL,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[8.92, 8.92], and Median is 8.92. Besides, 0 companies provide NaN or N/A</w:t>
      </w:r>
    </w:p>
    <w:p>
      <w:r>
        <w:tab/>
        <w:t>for ACIR is +2 dB, throughput loss is in the range [6.57, 6.57], and Median is 6.57. Besides, 0 companies provide NaN or N/A</w:t>
      </w:r>
    </w:p>
    <w:p>
      <w:r>
        <w:tab/>
        <w:t>for ACIR is +4 dB, throughput loss is in the range [4.61, 4.61], and Median is 4.61. Besides, 0 companies provide NaN or N/A</w:t>
      </w:r>
    </w:p>
    <w:p>
      <w:r>
        <w:tab/>
        <w:t>for ACIR is +6 dB, throughput loss is in the range [2.99, 2.99], and Median is 2.99. Besides, 0 companies provide NaN or N/A</w:t>
      </w:r>
    </w:p>
    <w:p>
      <w:r>
        <w:tab/>
        <w:t>for ACIR is +8 dB, throughput loss is in the range [1.67, 1.67], and Median is 1.67.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[53.39, 53.39], and Median is 53.39. Besides, 0 companies provide NaN or N/A</w:t>
      </w:r>
    </w:p>
    <w:p>
      <w:r>
        <w:tab/>
        <w:t>for ACIR is +2 dB, throughput loss is in the range [49.06, 49.06], and Median is 49.06. Besides, 0 companies provide NaN or N/A</w:t>
      </w:r>
    </w:p>
    <w:p>
      <w:r>
        <w:tab/>
        <w:t>for ACIR is +4 dB, throughput loss is in the range [44.76, 44.76], and Median is 44.76. Besides, 0 companies provide NaN or N/A</w:t>
      </w:r>
    </w:p>
    <w:p>
      <w:r>
        <w:tab/>
        <w:t>for ACIR is +6 dB, throughput loss is in the range [40.49, 40.49], and Median is 40.49. Besides, 0 companies provide NaN or N/A</w:t>
      </w:r>
    </w:p>
    <w:p>
      <w:r>
        <w:tab/>
        <w:t>for ACIR is +8 dB, throughput loss is in the range [36.35, 36.35], and Median is 36.35.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[53.46, 53.46], and Median is 53.46. Besides, 0 companies provide NaN or N/A</w:t>
      </w:r>
    </w:p>
    <w:p>
      <w:r>
        <w:tab/>
        <w:t>for ACIR is +2 dB, throughput loss is in the range [49.22, 49.22], and Median is 49.22. Besides, 0 companies provide NaN or N/A</w:t>
      </w:r>
    </w:p>
    <w:p>
      <w:r>
        <w:tab/>
        <w:t>for ACIR is +4 dB, throughput loss is in the range [44.98, 44.98], and Median is 44.98. Besides, 0 companies provide NaN or N/A</w:t>
      </w:r>
    </w:p>
    <w:p>
      <w:r>
        <w:tab/>
        <w:t>for ACIR is +6 dB, throughput loss is in the range [40.79, 40.79], and Median is 40.79. Besides, 0 companies provide NaN or N/A</w:t>
      </w:r>
    </w:p>
    <w:p>
      <w:r>
        <w:tab/>
        <w:t>for ACIR is +8 dB, throughput loss is in the range [36.69, 36.69], and Median is 36.69.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[60.86, 60.86], and Median is 60.86. Besides, 0 companies provide NaN or N/A</w:t>
      </w:r>
    </w:p>
    <w:p>
      <w:r>
        <w:tab/>
        <w:t>for ACIR is +2 dB, throughput loss is in the range [56.76, 56.76], and Median is 56.76. Besides, 0 companies provide NaN or N/A</w:t>
      </w:r>
    </w:p>
    <w:p>
      <w:r>
        <w:tab/>
        <w:t>for ACIR is +4 dB, throughput loss is in the range [52.57, 52.57], and Median is 52.57. Besides, 0 companies provide NaN or N/A</w:t>
      </w:r>
    </w:p>
    <w:p>
      <w:r>
        <w:tab/>
        <w:t>for ACIR is +6 dB, throughput loss is in the range [48.36, 48.36], and Median is 48.36. Besides, 0 companies provide NaN or N/A</w:t>
      </w:r>
    </w:p>
    <w:p>
      <w:r>
        <w:tab/>
        <w:t>for ACIR is +8 dB, throughput loss is in the range [44.15, 44.15], and Median is 44.15.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[61.49, 61.49], and Median is 61.49. Besides, 0 companies provide NaN or N/A</w:t>
      </w:r>
    </w:p>
    <w:p>
      <w:r>
        <w:tab/>
        <w:t>for ACIR is +2 dB, throughput loss is in the range [57.44, 57.44], and Median is 57.44. Besides, 0 companies provide NaN or N/A</w:t>
      </w:r>
    </w:p>
    <w:p>
      <w:r>
        <w:tab/>
        <w:t>for ACIR is +4 dB, throughput loss is in the range [53.29, 53.29], and Median is 53.29. Besides, 0 companies provide NaN or N/A</w:t>
      </w:r>
    </w:p>
    <w:p>
      <w:r>
        <w:tab/>
        <w:t>for ACIR is +6 dB, throughput loss is in the range [49.07, 49.07], and Median is 49.07. Besides, 0 companies provide NaN or N/A</w:t>
      </w:r>
    </w:p>
    <w:p>
      <w:r>
        <w:tab/>
        <w:t>for ACIR is +8 dB, throughput loss is in the range [44.85, 44.85], and Median is 44.85.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[42.39, 42.39], and Median is 42.39. Besides, 0 companies provide NaN or N/A</w:t>
      </w:r>
    </w:p>
    <w:p>
      <w:r>
        <w:tab/>
        <w:t>for ACIR is +2 dB, throughput loss is in the range [38.12, 38.12], and Median is 38.12. Besides, 0 companies provide NaN or N/A</w:t>
      </w:r>
    </w:p>
    <w:p>
      <w:r>
        <w:tab/>
        <w:t>for ACIR is +4 dB, throughput loss is in the range [33.99, 33.99], and Median is 33.99. Besides, 0 companies provide NaN or N/A</w:t>
      </w:r>
    </w:p>
    <w:p>
      <w:r>
        <w:tab/>
        <w:t>for ACIR is +6 dB, throughput loss is in the range [30.01, 30.01], and Median is 30.01. Besides, 0 companies provide NaN or N/A</w:t>
      </w:r>
    </w:p>
    <w:p>
      <w:r>
        <w:tab/>
        <w:t>for ACIR is +8 dB, throughput loss is in the range [26.24, 26.24], and Median is 26.24.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[42.04, 42.04], and Median is 42.04. Besides, 0 companies provide NaN or N/A</w:t>
      </w:r>
    </w:p>
    <w:p>
      <w:r>
        <w:tab/>
        <w:t>for ACIR is +2 dB, throughput loss is in the range [37.8, 37.8], and Median is 37.8. Besides, 0 companies provide NaN or N/A</w:t>
      </w:r>
    </w:p>
    <w:p>
      <w:r>
        <w:tab/>
        <w:t>for ACIR is +4 dB, throughput loss is in the range [33.69, 33.69], and Median is 33.69. Besides, 0 companies provide NaN or N/A</w:t>
      </w:r>
    </w:p>
    <w:p>
      <w:r>
        <w:tab/>
        <w:t>for ACIR is +6 dB, throughput loss is in the range [29.77, 29.77], and Median is 29.77. Besides, 0 companies provide NaN or N/A</w:t>
      </w:r>
    </w:p>
    <w:p>
      <w:r>
        <w:tab/>
        <w:t>for ACIR is +8 dB, throughput loss is in the range [26.06, 26.06], and Median is 26.06.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[50.25, 50.05], and Median is 50.15. Besides, 0 companies provide NaN or N/A</w:t>
      </w:r>
    </w:p>
    <w:p>
      <w:r>
        <w:tab/>
        <w:t>for ACIR is +2 dB, throughput loss is in the range [46.05, 45.68], and Median is 45.86. Besides, 0 companies provide NaN or N/A</w:t>
      </w:r>
    </w:p>
    <w:p>
      <w:r>
        <w:tab/>
        <w:t>for ACIR is +4 dB, throughput loss is in the range [42.31, 41.36], and Median is 41.83. Besides, 0 companies provide NaN or N/A</w:t>
      </w:r>
    </w:p>
    <w:p>
      <w:r>
        <w:tab/>
        <w:t>for ACIR is +6 dB, throughput loss is in the range [39.11, 37.14], and Median is 38.13. Besides, 0 companies provide NaN or N/A</w:t>
      </w:r>
    </w:p>
    <w:p>
      <w:r>
        <w:tab/>
        <w:t>for ACIR is +8 dB, throughput loss is in the range [36.51, 33.09], and Median is 34.8.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2, Case 2, Victim: NR TDD UL,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[50.78, 50.78], and Median is 50.78. Besides, 0 companies provide NaN or N/A</w:t>
      </w:r>
    </w:p>
    <w:p>
      <w:r>
        <w:tab/>
        <w:t>for ACIR is +2 dB, throughput loss is in the range [46.39, 46.39], and Median is 46.39. Besides, 0 companies provide NaN or N/A</w:t>
      </w:r>
    </w:p>
    <w:p>
      <w:r>
        <w:tab/>
        <w:t>for ACIR is +4 dB, throughput loss is in the range [42.05, 42.05], and Median is 42.05. Besides, 0 companies provide NaN or N/A</w:t>
      </w:r>
    </w:p>
    <w:p>
      <w:r>
        <w:tab/>
        <w:t>for ACIR is +6 dB, throughput loss is in the range [37.79, 37.79], and Median is 37.79. Besides, 0 companies provide NaN or N/A</w:t>
      </w:r>
    </w:p>
    <w:p>
      <w:r>
        <w:tab/>
        <w:t>for ACIR is +8 dB, throughput loss is in the range [33.71, 33.71], and Median is 33.71.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[25.6, 25.6], and Median is 25.6. Besides, 0 companies provide NaN or N/A</w:t>
      </w:r>
    </w:p>
    <w:p>
      <w:r>
        <w:tab/>
        <w:t>for ACIR is +2 dB, throughput loss is in the range [22.18, 22.18], and Median is 22.18. Besides, 0 companies provide NaN or N/A</w:t>
      </w:r>
    </w:p>
    <w:p>
      <w:r>
        <w:tab/>
        <w:t>for ACIR is +4 dB, throughput loss is in the range [19.03, 19.03], and Median is 19.03. Besides, 0 companies provide NaN or N/A</w:t>
      </w:r>
    </w:p>
    <w:p>
      <w:r>
        <w:tab/>
        <w:t>for ACIR is +6 dB, throughput loss is in the range [16.18, 16.18], and Median is 16.18. Besides, 0 companies provide NaN or N/A</w:t>
      </w:r>
    </w:p>
    <w:p>
      <w:r>
        <w:tab/>
        <w:t>for ACIR is +8 dB, throughput loss is in the range [13.59, 13.59], and Median is 13.59.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[25.66, 25.66], and Median is 25.66. Besides, 0 companies provide NaN or N/A</w:t>
      </w:r>
    </w:p>
    <w:p>
      <w:r>
        <w:tab/>
        <w:t>for ACIR is +2 dB, throughput loss is in the range [22.18, 22.18], and Median is 22.18. Besides, 0 companies provide NaN or N/A</w:t>
      </w:r>
    </w:p>
    <w:p>
      <w:r>
        <w:tab/>
        <w:t>for ACIR is +4 dB, throughput loss is in the range [18.98, 18.98], and Median is 18.98. Besides, 0 companies provide NaN or N/A</w:t>
      </w:r>
    </w:p>
    <w:p>
      <w:r>
        <w:tab/>
        <w:t>for ACIR is +6 dB, throughput loss is in the range [16.08, 16.08], and Median is 16.08. Besides, 0 companies provide NaN or N/A</w:t>
      </w:r>
    </w:p>
    <w:p>
      <w:r>
        <w:tab/>
        <w:t>for ACIR is +8 dB, throughput loss is in the range [13.45, 13.45], and Median is 13.45.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[32.99, 32.99], and Median is 32.99. Besides, 0 companies provide NaN or N/A</w:t>
      </w:r>
    </w:p>
    <w:p>
      <w:r>
        <w:tab/>
        <w:t>for ACIR is +2 dB, throughput loss is in the range [29.01, 29.01], and Median is 29.01. Besides, 0 companies provide NaN or N/A</w:t>
      </w:r>
    </w:p>
    <w:p>
      <w:r>
        <w:tab/>
        <w:t>for ACIR is +4 dB, throughput loss is in the range [25.27, 25.27], and Median is 25.27. Besides, 0 companies provide NaN or N/A</w:t>
      </w:r>
    </w:p>
    <w:p>
      <w:r>
        <w:tab/>
        <w:t>for ACIR is +6 dB, throughput loss is in the range [21.82, 21.82], and Median is 21.82. Besides, 0 companies provide NaN or N/A</w:t>
      </w:r>
    </w:p>
    <w:p>
      <w:r>
        <w:tab/>
        <w:t>for ACIR is +8 dB, throughput loss is in the range [18.66, 18.66], and Median is 18.66.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[32.47, 32.47], and Median is 32.47. Besides, 0 companies provide NaN or N/A</w:t>
      </w:r>
    </w:p>
    <w:p>
      <w:r>
        <w:tab/>
        <w:t>for ACIR is +2 dB, throughput loss is in the range [28.53, 28.53], and Median is 28.53. Besides, 0 companies provide NaN or N/A</w:t>
      </w:r>
    </w:p>
    <w:p>
      <w:r>
        <w:tab/>
        <w:t>for ACIR is +4 dB, throughput loss is in the range [24.86, 24.86], and Median is 24.86. Besides, 0 companies provide NaN or N/A</w:t>
      </w:r>
    </w:p>
    <w:p>
      <w:r>
        <w:tab/>
        <w:t>for ACIR is +6 dB, throughput loss is in the range [21.47, 21.47], and Median is 21.47. Besides, 0 companies provide NaN or N/A</w:t>
      </w:r>
    </w:p>
    <w:p>
      <w:r>
        <w:tab/>
        <w:t>for ACIR is +8 dB, throughput loss is in the range [18.35, 18.35], and Median is 18.35.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[9.86, 9.86], and Median is 9.86. Besides, 0 companies provide NaN or N/A</w:t>
      </w:r>
    </w:p>
    <w:p>
      <w:r>
        <w:tab/>
        <w:t>for ACIR is +2 dB, throughput loss is in the range [7.87, 7.87], and Median is 7.87. Besides, 0 companies provide NaN or N/A</w:t>
      </w:r>
    </w:p>
    <w:p>
      <w:r>
        <w:tab/>
        <w:t>for ACIR is +4 dB, throughput loss is in the range [6.15, 6.15], and Median is 6.15. Besides, 0 companies provide NaN or N/A</w:t>
      </w:r>
    </w:p>
    <w:p>
      <w:r>
        <w:tab/>
        <w:t>for ACIR is +6 dB, throughput loss is in the range [4.7, 4.7], and Median is 4.7. Besides, 0 companies provide NaN or N/A</w:t>
      </w:r>
    </w:p>
    <w:p>
      <w:r>
        <w:tab/>
        <w:t>for ACIR is +8 dB, throughput loss is in the range [3.48, 3.48], and Median is 3.48.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[9.63, 9.63], and Median is 9.63. Besides, 0 companies provide NaN or N/A</w:t>
      </w:r>
    </w:p>
    <w:p>
      <w:r>
        <w:tab/>
        <w:t>for ACIR is +2 dB, throughput loss is in the range [7.66, 7.66], and Median is 7.66. Besides, 0 companies provide NaN or N/A</w:t>
      </w:r>
    </w:p>
    <w:p>
      <w:r>
        <w:tab/>
        <w:t>for ACIR is +4 dB, throughput loss is in the range [5.98, 5.98], and Median is 5.98. Besides, 0 companies provide NaN or N/A</w:t>
      </w:r>
    </w:p>
    <w:p>
      <w:r>
        <w:tab/>
        <w:t>for ACIR is +6 dB, throughput loss is in the range [4.56, 4.56], and Median is 4.56. Besides, 0 companies provide NaN or N/A</w:t>
      </w:r>
    </w:p>
    <w:p>
      <w:r>
        <w:tab/>
        <w:t>for ACIR is +8 dB, throughput loss is in the range [3.37, 3.37], and Median is 3.37.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[13.86, 13.86], and Median is 13.86. Besides, 0 companies provide NaN or N/A</w:t>
      </w:r>
    </w:p>
    <w:p>
      <w:r>
        <w:tab/>
        <w:t>for ACIR is +2 dB, throughput loss is in the range [11.36, 11.36], and Median is 11.36. Besides, 0 companies provide NaN or N/A</w:t>
      </w:r>
    </w:p>
    <w:p>
      <w:r>
        <w:tab/>
        <w:t>for ACIR is +4 dB, throughput loss is in the range [9.2, 9.2], and Median is 9.2. Besides, 0 companies provide NaN or N/A</w:t>
      </w:r>
    </w:p>
    <w:p>
      <w:r>
        <w:tab/>
        <w:t>for ACIR is +6 dB, throughput loss is in the range [7.34, 7.34], and Median is 7.34. Besides, 0 companies provide NaN or N/A</w:t>
      </w:r>
    </w:p>
    <w:p>
      <w:r>
        <w:tab/>
        <w:t>for ACIR is +8 dB, throughput loss is in the range [5.76, 5.76], and Median is 5.76.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[13.9, 13.9], and Median is 13.9. Besides, 0 companies provide NaN or N/A</w:t>
      </w:r>
    </w:p>
    <w:p>
      <w:r>
        <w:tab/>
        <w:t>for ACIR is +2 dB, throughput loss is in the range [11.35, 11.35], and Median is 11.35. Besides, 0 companies provide NaN or N/A</w:t>
      </w:r>
    </w:p>
    <w:p>
      <w:r>
        <w:tab/>
        <w:t>for ACIR is +4 dB, throughput loss is in the range [9.14, 9.14], and Median is 9.14. Besides, 0 companies provide NaN or N/A</w:t>
      </w:r>
    </w:p>
    <w:p>
      <w:r>
        <w:tab/>
        <w:t>for ACIR is +6 dB, throughput loss is in the range [7.23, 7.23], and Median is 7.23. Besides, 0 companies provide NaN or N/A</w:t>
      </w:r>
    </w:p>
    <w:p>
      <w:r>
        <w:tab/>
        <w:t>for ACIR is +8 dB, throughput loss is in the range [5.61, 5.61], and Median is 5.61.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1.0, SBFD gNB Tx power: 49,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[19.66, 4.23], and Median is 17.07. Besides, 0 companies provide NaN or N/A</w:t>
      </w:r>
    </w:p>
    <w:p>
      <w:r>
        <w:tab/>
        <w:t>for ACIR is +2 dB, throughput loss is in the range [16.36, 2.71], and Median is 14.18. Besides, 0 companies provide NaN or N/A</w:t>
      </w:r>
    </w:p>
    <w:p>
      <w:r>
        <w:tab/>
        <w:t>for ACIR is +4 dB, throughput loss is in the range [13.5, 1.47], and Median is 11.84. Besides, 0 companies provide NaN or N/A</w:t>
      </w:r>
    </w:p>
    <w:p>
      <w:r>
        <w:tab/>
        <w:t>for ACIR is +6 dB, throughput loss is in the range [11.25, 0.48], and Median is 9.81. Besides, 0 companies provide NaN or N/A</w:t>
      </w:r>
    </w:p>
    <w:p>
      <w:r>
        <w:tab/>
        <w:t>for ACIR is +8 dB, throughput loss is in the range [9.95, -0.3], and Median is 7.81.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[88.46, 62.21], and Median is 63.53. Besides, 1 companies provide NaN or N/A</w:t>
      </w:r>
    </w:p>
    <w:p>
      <w:r>
        <w:tab/>
        <w:t>for ACIR is +2 dB, throughput loss is in the range [77.93, 49.02], and Median is 52.01. Besides, 1 companies provide NaN or N/A</w:t>
      </w:r>
    </w:p>
    <w:p>
      <w:r>
        <w:tab/>
        <w:t>for ACIR is +4 dB, throughput loss is in the range [66.02, 37.69], and Median is 45.2. Besides, 1 companies provide NaN or N/A</w:t>
      </w:r>
    </w:p>
    <w:p>
      <w:r>
        <w:tab/>
        <w:t>for ACIR is +6 dB, throughput loss is in the range [55.22, 32.04], and Median is 42.5. Besides, 1 companies provide NaN or N/A</w:t>
      </w:r>
    </w:p>
    <w:p>
      <w:r>
        <w:tab/>
        <w:t>for ACIR is +8 dB, throughput loss is in the range [42.8, 24.8], and Median is 37.5. Besides, 1 companies provide NaN or N/A</w:t>
      </w:r>
    </w:p>
    <w:p>
      <w:r>
        <w:br/>
      </w:r>
    </w:p>
    <w:p>
      <w:r>
        <w:t>Scenario 2, Case 2, Victim: NR TDD UL,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[3.8, 3.8], and Median is 3.8. Besides, 0 companies provide NaN or N/A</w:t>
      </w:r>
    </w:p>
    <w:p>
      <w:r>
        <w:tab/>
        <w:t>for ACIR is +2 dB, throughput loss is in the range [2.34, 2.34], and Median is 2.34. Besides, 0 companies provide NaN or N/A</w:t>
      </w:r>
    </w:p>
    <w:p>
      <w:r>
        <w:tab/>
        <w:t>for ACIR is +4 dB, throughput loss is in the range [1.16, 1.16], and Median is 1.16. Besides, 0 companies provide NaN or N/A</w:t>
      </w:r>
    </w:p>
    <w:p>
      <w:r>
        <w:tab/>
        <w:t>for ACIR is +6 dB, throughput loss is in the range [0.22, 0.22], and Median is 0.22. Besides, 0 companies provide NaN or N/A</w:t>
      </w:r>
    </w:p>
    <w:p>
      <w:r>
        <w:tab/>
        <w:t>for ACIR is +8 dB, throughput loss is in the range [-0.52, -0.52], and Median is -0.52.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2, Victim: NR TDD UL,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[26.46, 6.79], and Median is 16.63. Besides, 0 companies provide NaN or N/A</w:t>
      </w:r>
    </w:p>
    <w:p>
      <w:r>
        <w:tab/>
        <w:t>for ACIR is +2 dB, throughput loss is in the range [22.79, 4.76], and Median is 13.77. Besides, 0 companies provide NaN or N/A</w:t>
      </w:r>
    </w:p>
    <w:p>
      <w:r>
        <w:tab/>
        <w:t>for ACIR is +4 dB, throughput loss is in the range [19.7, 3.07], and Median is 11.39. Besides, 0 companies provide NaN or N/A</w:t>
      </w:r>
    </w:p>
    <w:p>
      <w:r>
        <w:tab/>
        <w:t>for ACIR is +6 dB, throughput loss is in the range [17.19, 1.7], and Median is 9.45. Besides, 0 companies provide NaN or N/A</w:t>
      </w:r>
    </w:p>
    <w:p>
      <w:r>
        <w:tab/>
        <w:t>for ACIR is +8 dB, throughput loss is in the range [15.25, 0.6], and Median is 7.92.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2, Case 2, Victim: NR TDD UL,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[6.94, 6.94], and Median is 6.94. Besides, 0 companies provide NaN or N/A</w:t>
      </w:r>
    </w:p>
    <w:p>
      <w:r>
        <w:tab/>
        <w:t>for ACIR is +2 dB, throughput loss is in the range [4.95, 4.95], and Median is 4.95. Besides, 0 companies provide NaN or N/A</w:t>
      </w:r>
    </w:p>
    <w:p>
      <w:r>
        <w:tab/>
        <w:t>for ACIR is +4 dB, throughput loss is in the range [3.32, 3.32], and Median is 3.32. Besides, 0 companies provide NaN or N/A</w:t>
      </w:r>
    </w:p>
    <w:p>
      <w:r>
        <w:tab/>
        <w:t>for ACIR is +6 dB, throughput loss is in the range [1.98, 1.98], and Median is 1.98. Besides, 0 companies provide NaN or N/A</w:t>
      </w:r>
    </w:p>
    <w:p>
      <w:r>
        <w:tab/>
        <w:t>for ACIR is +8 dB, throughput loss is in the range [0.91, 0.91], and Median is 0.91.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(DL),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[0.15, 0.15], and Median is 0.15. Besides, 0 companies provide NaN or N/A</w:t>
      </w:r>
    </w:p>
    <w:p>
      <w:r>
        <w:tab/>
        <w:t>for ACIR is +2 dB, throughput loss is in the range [0.12, 0.12], and Median is 0.12. Besides, 0 companies provide NaN or N/A</w:t>
      </w:r>
    </w:p>
    <w:p>
      <w:r>
        <w:tab/>
        <w:t>for ACIR is +4 dB, throughput loss is in the range [0.1, 0.1], and Median is 0.1.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2, Case 3, Victim: SBFD (DL),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[0.15, 0.15], and Median is 0.15. Besides, 0 companies provide NaN or N/A</w:t>
      </w:r>
    </w:p>
    <w:p>
      <w:r>
        <w:tab/>
        <w:t>for ACIR is +2 dB, throughput loss is in the range [0.12, 0.12], and Median is 0.12. Besides, 0 companies provide NaN or N/A</w:t>
      </w:r>
    </w:p>
    <w:p>
      <w:r>
        <w:tab/>
        <w:t>for ACIR is +4 dB, throughput loss is in the range [0.09, 0.09], and Median is 0.09.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2, Case 3, Victim: SBFD (DL),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[0.22, 0.22], and Median is 0.22. Besides, 0 companies provide NaN or N/A</w:t>
      </w:r>
    </w:p>
    <w:p>
      <w:r>
        <w:tab/>
        <w:t>for ACIR is +2 dB, throughput loss is in the range [0.18, 0.18], and Median is 0.18.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[0.11, 0.11], and Median is 0.11. Besides, 0 companies provide NaN or N/A</w:t>
      </w:r>
    </w:p>
    <w:p>
      <w:r>
        <w:tab/>
        <w:t>for ACIR is +8 dB, throughput loss is in the range [0.08, 0.08], and Median is 0.08.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2, Case 3, Victim: SBFD (DL),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[0.19, 0.19], and Median is 0.19. Besides, 0 companies provide NaN or N/A</w:t>
      </w:r>
    </w:p>
    <w:p>
      <w:r>
        <w:tab/>
        <w:t>for ACIR is +2 dB, throughput loss is in the range [0.16, 0.16], and Median is 0.16.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[0.11, 0.11], and Median is 0.11. Besides, 0 companies provide NaN or N/A</w:t>
      </w:r>
    </w:p>
    <w:p>
      <w:r>
        <w:tab/>
        <w:t>for ACIR is +8 dB, throughput loss is in the range [0.08, 0.08], and Median is 0.08.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2, Case 3, Victim: SBFD (DL),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[0.18, 0.18], and Median is 0.18. Besides, 0 companies provide NaN or N/A</w:t>
      </w:r>
    </w:p>
    <w:p>
      <w:r>
        <w:tab/>
        <w:t>for ACIR is +2 dB, throughput loss is in the range [0.14, 0.14], and Median is 0.14. Besides, 0 companies provide NaN or N/A</w:t>
      </w:r>
    </w:p>
    <w:p>
      <w:r>
        <w:tab/>
        <w:t>for ACIR is +4 dB, throughput loss is in the range [0.11, 0.11], and Median is 0.11. Besides, 0 companies provide NaN or N/A</w:t>
      </w:r>
    </w:p>
    <w:p>
      <w:r>
        <w:tab/>
        <w:t>for ACIR is +6 dB, throughput loss is in the range [0.08, 0.08], and Median is 0.08. Besides, 0 companies provide NaN or N/A</w:t>
      </w:r>
    </w:p>
    <w:p>
      <w:r>
        <w:tab/>
        <w:t>for ACIR is +8 dB, throughput loss is in the range [0.06, 0.06], and Median is 0.06.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2, Case 3, Victim: SBFD (DL),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[0.19, 0.19], and Median is 0.19. Besides, 0 companies provide NaN or N/A</w:t>
      </w:r>
    </w:p>
    <w:p>
      <w:r>
        <w:tab/>
        <w:t>for ACIR is +2 dB, throughput loss is in the range [0.14, 0.14], and Median is 0.14. Besides, 0 companies provide NaN or N/A</w:t>
      </w:r>
    </w:p>
    <w:p>
      <w:r>
        <w:tab/>
        <w:t>for ACIR is +4 dB, throughput loss is in the range [0.12, 0.12], and Median is 0.12. Besides, 0 companies provide NaN or N/A</w:t>
      </w:r>
    </w:p>
    <w:p>
      <w:r>
        <w:tab/>
        <w:t>for ACIR is +6 dB, throughput loss is in the range [0.09, 0.09], and Median is 0.09. Besides, 0 companies provide NaN or N/A</w:t>
      </w:r>
    </w:p>
    <w:p>
      <w:r>
        <w:tab/>
        <w:t>for ACIR is +8 dB, throughput loss is in the range [0.08, 0.08], and Median is 0.08.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2, Case 3, Victim: SBFD (DL),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[1.2, 0.22], and Median is 0.71. Besides, 0 companies provide NaN or N/A</w:t>
      </w:r>
    </w:p>
    <w:p>
      <w:r>
        <w:tab/>
        <w:t>for ACIR is +2 dB, throughput loss is in the range [0.87, 0.18], and Median is 0.52. Besides, 0 companies provide NaN or N/A</w:t>
      </w:r>
    </w:p>
    <w:p>
      <w:r>
        <w:tab/>
        <w:t>for ACIR is +4 dB, throughput loss is in the range [0.6, 0.14], and Median is 0.37. Besides, 0 companies provide NaN or N/A</w:t>
      </w:r>
    </w:p>
    <w:p>
      <w:r>
        <w:tab/>
        <w:t>for ACIR is +6 dB, throughput loss is in the range [0.39, 0.11], and Median is 0.25. Besides, 0 companies provide NaN or N/A</w:t>
      </w:r>
    </w:p>
    <w:p>
      <w:r>
        <w:tab/>
        <w:t>for ACIR is +8 dB, throughput loss is in the range [0.23, 0.09], and Median is 0.16.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0.05], and Median is 0.32. Besides, 0 companies provide NaN or N/A</w:t>
      </w:r>
    </w:p>
    <w:p>
      <w:r>
        <w:tab/>
        <w:t>for ACIR is +2 dB, throughput loss is in the range [0.6, 0.03], and Median is 0.32. Besides, 0 companies provide NaN or N/A</w:t>
      </w:r>
    </w:p>
    <w:p>
      <w:r>
        <w:tab/>
        <w:t>for ACIR is +4 dB, throughput loss is in the range [0.6, 0.02], and Median is 0.31. Besides, 0 companies provide NaN or N/A</w:t>
      </w:r>
    </w:p>
    <w:p>
      <w:r>
        <w:tab/>
        <w:t>for ACIR is +6 dB, throughput loss is in the range [0.6, 0.02], and Median is 0.31. Besides, 0 companies provide NaN or N/A</w:t>
      </w:r>
    </w:p>
    <w:p>
      <w:r>
        <w:tab/>
        <w:t>for ACIR is +8 dB, throughput loss is in the range [0.6, 0.01], and Median is 0.3. Besides, 0 companies provide NaN or N/A</w:t>
      </w:r>
    </w:p>
    <w:p>
      <w:r>
        <w:br/>
      </w:r>
    </w:p>
    <w:p>
      <w:r>
        <w:t>Scenario 2, Case 3, Victim: SBFD (DL),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[0.17, 0.17], and Median is 0.17. Besides, 0 companies provide NaN or N/A</w:t>
      </w:r>
    </w:p>
    <w:p>
      <w:r>
        <w:tab/>
        <w:t>for ACIR is +2 dB, throughput loss is in the range [0.14, 0.14], and Median is 0.14. Besides, 0 companies provide NaN or N/A</w:t>
      </w:r>
    </w:p>
    <w:p>
      <w:r>
        <w:tab/>
        <w:t>for ACIR is +4 dB, throughput loss is in the range [0.11, 0.11], and Median is 0.11. Besides, 0 companies provide NaN or N/A</w:t>
      </w:r>
    </w:p>
    <w:p>
      <w:r>
        <w:tab/>
        <w:t>for ACIR is +6 dB, throughput loss is in the range [0.08, 0.08], and Median is 0.08. Besides, 0 companies provide NaN or N/A</w:t>
      </w:r>
    </w:p>
    <w:p>
      <w:r>
        <w:tab/>
        <w:t>for ACIR is +8 dB, throughput loss is in the range [0.06, 0.06], and Median is 0.06.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2, Case 3, Victim: SBFD (DL),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[0.23, 0.23], and Median is 0.23. Besides, 0 companies provide NaN or N/A</w:t>
      </w:r>
    </w:p>
    <w:p>
      <w:r>
        <w:tab/>
        <w:t>for ACIR is +2 dB, throughput loss is in the range [0.18, 0.18], and Median is 0.18.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[0.1, 0.1], and Median is 0.1.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2, Case 3, Victim: SBFD (DL),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[0.21, 0.21], and Median is 0.21. Besides, 0 companies provide NaN or N/A</w:t>
      </w:r>
    </w:p>
    <w:p>
      <w:r>
        <w:tab/>
        <w:t>for ACIR is +2 dB, throughput loss is in the range [0.16, 0.16], and Median is 0.16. Besides, 0 companies provide NaN or N/A</w:t>
      </w:r>
    </w:p>
    <w:p>
      <w:r>
        <w:tab/>
        <w:t>for ACIR is +4 dB, throughput loss is in the range [0.13, 0.13], and Median is 0.13. Besides, 0 companies provide NaN or N/A</w:t>
      </w:r>
    </w:p>
    <w:p>
      <w:r>
        <w:tab/>
        <w:t>for ACIR is +6 dB, throughput loss is in the range [0.1, 0.1], and Median is 0.1.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2, Case 3, Victim: SBFD (DL),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[0.27, 0.27], and Median is 0.27. Besides, 0 companies provide NaN or N/A</w:t>
      </w:r>
    </w:p>
    <w:p>
      <w:r>
        <w:tab/>
        <w:t>for ACIR is +2 dB, throughput loss is in the range [0.23, 0.23], and Median is 0.23. Besides, 0 companies provide NaN or N/A</w:t>
      </w:r>
    </w:p>
    <w:p>
      <w:r>
        <w:tab/>
        <w:t>for ACIR is +4 dB, throughput loss is in the range [0.19, 0.19], and Median is 0.19. Besides, 0 companies provide NaN or N/A</w:t>
      </w:r>
    </w:p>
    <w:p>
      <w:r>
        <w:tab/>
        <w:t>for ACIR is +6 dB, throughput loss is in the range [0.16, 0.16], and Median is 0.16. Besides, 0 companies provide NaN or N/A</w:t>
      </w:r>
    </w:p>
    <w:p>
      <w:r>
        <w:tab/>
        <w:t>for ACIR is +8 dB, throughput loss is in the range [0.12, 0.12], and Median is 0.12.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2, Case 3, Victim: SBFD (DL),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[0.25, 0.25], and Median is 0.25. Besides, 0 companies provide NaN or N/A</w:t>
      </w:r>
    </w:p>
    <w:p>
      <w:r>
        <w:tab/>
        <w:t>for ACIR is +2 dB, throughput loss is in the range [0.2, 0.2], and Median is 0.2. Besides, 0 companies provide NaN or N/A</w:t>
      </w:r>
    </w:p>
    <w:p>
      <w:r>
        <w:tab/>
        <w:t>for ACIR is +4 dB, throughput loss is in the range [0.17, 0.17], and Median is 0.17. Besides, 0 companies provide NaN or N/A</w:t>
      </w:r>
    </w:p>
    <w:p>
      <w:r>
        <w:tab/>
        <w:t>for ACIR is +6 dB, throughput loss is in the range [0.13, 0.13], and Median is 0.13. Besides, 0 companies provide NaN or N/A</w:t>
      </w:r>
    </w:p>
    <w:p>
      <w:r>
        <w:tab/>
        <w:t>for ACIR is +8 dB, throughput loss is in the range [0.11, 0.11], and Median is 0.11.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[0.27, 0.27], and Median is 0.27. Besides, 0 companies provide NaN or N/A</w:t>
      </w:r>
    </w:p>
    <w:p>
      <w:r>
        <w:tab/>
        <w:t>for ACIR is +2 dB, throughput loss is in the range [0.21, 0.21], and Median is 0.21. Besides, 0 companies provide NaN or N/A</w:t>
      </w:r>
    </w:p>
    <w:p>
      <w:r>
        <w:tab/>
        <w:t>for ACIR is +4 dB, throughput loss is in the range [0.17, 0.17], and Median is 0.17. Besides, 0 companies provide NaN or N/A</w:t>
      </w:r>
    </w:p>
    <w:p>
      <w:r>
        <w:tab/>
        <w:t>for ACIR is +6 dB, throughput loss is in the range [0.14, 0.14], and Median is 0.14. Besides, 0 companies provide NaN or N/A</w:t>
      </w:r>
    </w:p>
    <w:p>
      <w:r>
        <w:tab/>
        <w:t>for ACIR is +8 dB, throughput loss is in the range [0.11, 0.11], and Median is 0.11.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[0.25, 0.25], and Median is 0.25. Besides, 0 companies provide NaN or N/A</w:t>
      </w:r>
    </w:p>
    <w:p>
      <w:r>
        <w:tab/>
        <w:t>for ACIR is +2 dB, throughput loss is in the range [0.21, 0.21], and Median is 0.21. Besides, 0 companies provide NaN or N/A</w:t>
      </w:r>
    </w:p>
    <w:p>
      <w:r>
        <w:tab/>
        <w:t>for ACIR is +4 dB, throughput loss is in the range [0.16, 0.16], and Median is 0.16. Besides, 0 companies provide NaN or N/A</w:t>
      </w:r>
    </w:p>
    <w:p>
      <w:r>
        <w:tab/>
        <w:t>for ACIR is +6 dB, throughput loss is in the range [0.11, 0.11], and Median is 0.11. Besides, 0 companies provide NaN or N/A</w:t>
      </w:r>
    </w:p>
    <w:p>
      <w:r>
        <w:tab/>
        <w:t>for ACIR is +8 dB, throughput loss is in the range [0.09, 0.09], and Median is 0.09.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br/>
      </w:r>
    </w:p>
    <w:p>
      <w:r>
        <w:t>Scenario 2, Case 3, Victim: SBFD (DL),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[0.28, 0.28], and Median is 0.28. Besides, 0 companies provide NaN or N/A</w:t>
      </w:r>
    </w:p>
    <w:p>
      <w:r>
        <w:tab/>
        <w:t>for ACIR is +2 dB, throughput loss is in the range [0.23, 0.23], and Median is 0.23. Besides, 0 companies provide NaN or N/A</w:t>
      </w:r>
    </w:p>
    <w:p>
      <w:r>
        <w:tab/>
        <w:t>for ACIR is +4 dB, throughput loss is in the range [0.18, 0.18], and Median is 0.18. Besides, 0 companies provide NaN or N/A</w:t>
      </w:r>
    </w:p>
    <w:p>
      <w:r>
        <w:tab/>
        <w:t>for ACIR is +6 dB, throughput loss is in the range [0.15, 0.15], and Median is 0.15. Besides, 0 companies provide NaN or N/A</w:t>
      </w:r>
    </w:p>
    <w:p>
      <w:r>
        <w:tab/>
        <w:t>for ACIR is +8 dB, throughput loss is in the range [0.11, 0.11], and Median is 0.11.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br/>
      </w:r>
    </w:p>
    <w:p>
      <w:r>
        <w:t>Scenario 2, Case 3, Victim: SBFD (DL),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[0.29, 0.29], and Median is 0.29. Besides, 0 companies provide NaN or N/A</w:t>
      </w:r>
    </w:p>
    <w:p>
      <w:r>
        <w:tab/>
        <w:t>for ACIR is +2 dB, throughput loss is in the range [0.24, 0.24], and Median is 0.24. Besides, 0 companies provide NaN or N/A</w:t>
      </w:r>
    </w:p>
    <w:p>
      <w:r>
        <w:tab/>
        <w:t>for ACIR is +4 dB, throughput loss is in the range [0.19, 0.19], and Median is 0.19. Besides, 0 companies provide NaN or N/A</w:t>
      </w:r>
    </w:p>
    <w:p>
      <w:r>
        <w:tab/>
        <w:t>for ACIR is +6 dB, throughput loss is in the range [0.14, 0.14], and Median is 0.14. Besides, 0 companies provide NaN or N/A</w:t>
      </w:r>
    </w:p>
    <w:p>
      <w:r>
        <w:tab/>
        <w:t>for ACIR is +8 dB, throughput loss is in the range [0.11, 0.11], and Median is 0.11.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[0.19, 0.19], and Median is 0.19. Besides, 0 companies provide NaN or N/A</w:t>
      </w:r>
    </w:p>
    <w:p>
      <w:r>
        <w:tab/>
        <w:t>for ACIR is +2 dB, throughput loss is in the range [0.15, 0.15], and Median is 0.15. Besides, 0 companies provide NaN or N/A</w:t>
      </w:r>
    </w:p>
    <w:p>
      <w:r>
        <w:tab/>
        <w:t>for ACIR is +4 dB, throughput loss is in the range [0.12, 0.12], and Median is 0.12. Besides, 0 companies provide NaN or N/A</w:t>
      </w:r>
    </w:p>
    <w:p>
      <w:r>
        <w:tab/>
        <w:t>for ACIR is +6 dB, throughput loss is in the range [0.09, 0.09], and Median is 0.09.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[0.17, 0.17], and Median is 0.17. Besides, 0 companies provide NaN or N/A</w:t>
      </w:r>
    </w:p>
    <w:p>
      <w:r>
        <w:tab/>
        <w:t>for ACIR is +2 dB, throughput loss is in the range [0.14, 0.14], and Median is 0.14. Besides, 0 companies provide NaN or N/A</w:t>
      </w:r>
    </w:p>
    <w:p>
      <w:r>
        <w:tab/>
        <w:t>for ACIR is +4 dB, throughput loss is in the range [0.11, 0.11], and Median is 0.11. Besides, 0 companies provide NaN or N/A</w:t>
      </w:r>
    </w:p>
    <w:p>
      <w:r>
        <w:tab/>
        <w:t>for ACIR is +6 dB, throughput loss is in the range [0.09, 0.09], and Median is 0.09. Besides, 0 companies provide NaN or N/A</w:t>
      </w:r>
    </w:p>
    <w:p>
      <w:r>
        <w:tab/>
        <w:t>for ACIR is +8 dB, throughput loss is in the range [0.08, 0.08], and Median is 0.08.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2, Case 3, Victim: SBFD (DL),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[1.92, 0.2], and Median is 1.06. Besides, 0 companies provide NaN or N/A</w:t>
      </w:r>
    </w:p>
    <w:p>
      <w:r>
        <w:tab/>
        <w:t>for ACIR is +2 dB, throughput loss is in the range [1.49, 0.16], and Median is 0.83. Besides, 0 companies provide NaN or N/A</w:t>
      </w:r>
    </w:p>
    <w:p>
      <w:r>
        <w:tab/>
        <w:t>for ACIR is +4 dB, throughput loss is in the range [1.13, 0.13], and Median is 0.63. Besides, 0 companies provide NaN or N/A</w:t>
      </w:r>
    </w:p>
    <w:p>
      <w:r>
        <w:tab/>
        <w:t>for ACIR is +6 dB, throughput loss is in the range [0.85, 0.1], and Median is 0.48. Besides, 0 companies provide NaN or N/A</w:t>
      </w:r>
    </w:p>
    <w:p>
      <w:r>
        <w:tab/>
        <w:t>for ACIR is +8 dB, throughput loss is in the range [0.62, 0.08], and Median is 0.35.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[0.07, 0.07], and Median is 0.07. Besides, 1 companies provide NaN or N/A</w:t>
      </w:r>
    </w:p>
    <w:p>
      <w:r>
        <w:tab/>
        <w:t>for ACIR is +2 dB, throughput loss is in the range [0.05, 0.05], and Median is 0.05. Besides, 1 companies provide NaN or N/A</w:t>
      </w:r>
    </w:p>
    <w:p>
      <w:r>
        <w:tab/>
        <w:t>for ACIR is +4 dB, throughput loss is in the range [0.04, 0.04], and Median is 0.04. Besides, 1 companies provide NaN or N/A</w:t>
      </w:r>
    </w:p>
    <w:p>
      <w:r>
        <w:tab/>
        <w:t>for ACIR is +6 dB, throughput loss is in the range [0.03, 0.03], and Median is 0.03. Besides, 1 companies provide NaN or N/A</w:t>
      </w:r>
    </w:p>
    <w:p>
      <w:r>
        <w:tab/>
        <w:t>for ACIR is +8 dB, throughput loss is in the range [0.02, 0.02], and Median is 0.02. Besides, 1 companies provide NaN or N/A</w:t>
      </w:r>
    </w:p>
    <w:p>
      <w:r>
        <w:br/>
      </w:r>
    </w:p>
    <w:p>
      <w:r>
        <w:t>Scenario 2, Case 3, Victim: SBFD (DL),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[0.19, 0.19], and Median is 0.19. Besides, 0 companies provide NaN or N/A</w:t>
      </w:r>
    </w:p>
    <w:p>
      <w:r>
        <w:tab/>
        <w:t>for ACIR is +2 dB, throughput loss is in the range [0.14, 0.14], and Median is 0.14. Besides, 0 companies provide NaN or N/A</w:t>
      </w:r>
    </w:p>
    <w:p>
      <w:r>
        <w:tab/>
        <w:t>for ACIR is +4 dB, throughput loss is in the range [0.11, 0.11], and Median is 0.11. Besides, 0 companies provide NaN or N/A</w:t>
      </w:r>
    </w:p>
    <w:p>
      <w:r>
        <w:tab/>
        <w:t>for ACIR is +6 dB, throughput loss is in the range [0.09, 0.09], and Median is 0.09.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[0.25, 0.25], and Median is 0.25. Besides, 0 companies provide NaN or N/A</w:t>
      </w:r>
    </w:p>
    <w:p>
      <w:r>
        <w:tab/>
        <w:t>for ACIR is +2 dB, throughput loss is in the range [0.2, 0.2], and Median is 0.2. Besides, 0 companies provide NaN or N/A</w:t>
      </w:r>
    </w:p>
    <w:p>
      <w:r>
        <w:tab/>
        <w:t>for ACIR is +4 dB, throughput loss is in the range [0.17, 0.17], and Median is 0.17. Besides, 0 companies provide NaN or N/A</w:t>
      </w:r>
    </w:p>
    <w:p>
      <w:r>
        <w:tab/>
        <w:t>for ACIR is +6 dB, throughput loss is in the range [0.12, 0.12], and Median is 0.12. Besides, 0 companies provide NaN or N/A</w:t>
      </w:r>
    </w:p>
    <w:p>
      <w:r>
        <w:tab/>
        <w:t>for ACIR is +8 dB, throughput loss is in the range [0.09, 0.09], and Median is 0.09.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[0.23, 0.23], and Median is 0.23. Besides, 0 companies provide NaN or N/A</w:t>
      </w:r>
    </w:p>
    <w:p>
      <w:r>
        <w:tab/>
        <w:t>for ACIR is +2 dB, throughput loss is in the range [0.19, 0.19], and Median is 0.19. Besides, 0 companies provide NaN or N/A</w:t>
      </w:r>
    </w:p>
    <w:p>
      <w:r>
        <w:tab/>
        <w:t>for ACIR is +4 dB, throughput loss is in the range [0.15, 0.15], and Median is 0.15. Besides, 0 companies provide NaN or N/A</w:t>
      </w:r>
    </w:p>
    <w:p>
      <w:r>
        <w:tab/>
        <w:t>for ACIR is +6 dB, throughput loss is in the range [0.12, 0.12], and Median is 0.12. Besides, 0 companies provide NaN or N/A</w:t>
      </w:r>
    </w:p>
    <w:p>
      <w:r>
        <w:tab/>
        <w:t>for ACIR is +8 dB, throughput loss is in the range [0.09, 0.09], and Median is 0.09.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[0.25, 0.25], and Median is 0.25. Besides, 0 companies provide NaN or N/A</w:t>
      </w:r>
    </w:p>
    <w:p>
      <w:r>
        <w:tab/>
        <w:t>for ACIR is +2 dB, throughput loss is in the range [0.2, 0.2], and Median is 0.2. Besides, 0 companies provide NaN or N/A</w:t>
      </w:r>
    </w:p>
    <w:p>
      <w:r>
        <w:tab/>
        <w:t>for ACIR is +4 dB, throughput loss is in the range [0.17, 0.17], and Median is 0.17. Besides, 0 companies provide NaN or N/A</w:t>
      </w:r>
    </w:p>
    <w:p>
      <w:r>
        <w:tab/>
        <w:t>for ACIR is +6 dB, throughput loss is in the range [0.13, 0.13], and Median is 0.13. Besides, 0 companies provide NaN or N/A</w:t>
      </w:r>
    </w:p>
    <w:p>
      <w:r>
        <w:tab/>
        <w:t>for ACIR is +8 dB, throughput loss is in the range [0.1, 0.1], and Median is 0.1.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[0.27, 0.27], and Median is 0.27. Besides, 0 companies provide NaN or N/A</w:t>
      </w:r>
    </w:p>
    <w:p>
      <w:r>
        <w:tab/>
        <w:t>for ACIR is +2 dB, throughput loss is in the range [0.23, 0.23], and Median is 0.23. Besides, 0 companies provide NaN or N/A</w:t>
      </w:r>
    </w:p>
    <w:p>
      <w:r>
        <w:tab/>
        <w:t>for ACIR is +4 dB, throughput loss is in the range [0.19, 0.19], and Median is 0.19. Besides, 0 companies provide NaN or N/A</w:t>
      </w:r>
    </w:p>
    <w:p>
      <w:r>
        <w:tab/>
        <w:t>for ACIR is +6 dB, throughput loss is in the range [0.15, 0.15], and Median is 0.15. Besides, 0 companies provide NaN or N/A</w:t>
      </w:r>
    </w:p>
    <w:p>
      <w:r>
        <w:tab/>
        <w:t>for ACIR is +8 dB, throughput loss is in the range [0.12, 0.12], and Median is 0.12.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[0.27, 0.27], and Median is 0.27. Besides, 0 companies provide NaN or N/A</w:t>
      </w:r>
    </w:p>
    <w:p>
      <w:r>
        <w:tab/>
        <w:t>for ACIR is +2 dB, throughput loss is in the range [0.2, 0.2], and Median is 0.2. Besides, 0 companies provide NaN or N/A</w:t>
      </w:r>
    </w:p>
    <w:p>
      <w:r>
        <w:tab/>
        <w:t>for ACIR is +4 dB, throughput loss is in the range [0.17, 0.17], and Median is 0.17. Besides, 0 companies provide NaN or N/A</w:t>
      </w:r>
    </w:p>
    <w:p>
      <w:r>
        <w:tab/>
        <w:t>for ACIR is +6 dB, throughput loss is in the range [0.14, 0.14], and Median is 0.14. Besides, 0 companies provide NaN or N/A</w:t>
      </w:r>
    </w:p>
    <w:p>
      <w:r>
        <w:tab/>
        <w:t>for ACIR is +8 dB, throughput loss is in the range [0.11, 0.11], and Median is 0.11.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2, Case 3, Victim: SBFD (DL),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[0.25, 0.25], and Median is 0.25. Besides, 0 companies provide NaN or N/A</w:t>
      </w:r>
    </w:p>
    <w:p>
      <w:r>
        <w:tab/>
        <w:t>for ACIR is +2 dB, throughput loss is in the range [0.21, 0.21], and Median is 0.21. Besides, 0 companies provide NaN or N/A</w:t>
      </w:r>
    </w:p>
    <w:p>
      <w:r>
        <w:tab/>
        <w:t>for ACIR is +4 dB, throughput loss is in the range [0.17, 0.17], and Median is 0.17. Besides, 0 companies provide NaN or N/A</w:t>
      </w:r>
    </w:p>
    <w:p>
      <w:r>
        <w:tab/>
        <w:t>for ACIR is +6 dB, throughput loss is in the range [0.13, 0.13], and Median is 0.13. Besides, 0 companies provide NaN or N/A</w:t>
      </w:r>
    </w:p>
    <w:p>
      <w:r>
        <w:tab/>
        <w:t>for ACIR is +8 dB, throughput loss is in the range [0.1, 0.1], and Median is 0.1.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[0.33, 0.28], and Median is 0.31. Besides, 0 companies provide NaN or N/A</w:t>
      </w:r>
    </w:p>
    <w:p>
      <w:r>
        <w:tab/>
        <w:t>for ACIR is +2 dB, throughput loss is in the range [0.22, 0.11], and Median is 0.16. Besides, 0 companies provide NaN or N/A</w:t>
      </w:r>
    </w:p>
    <w:p>
      <w:r>
        <w:tab/>
        <w:t>for ACIR is +4 dB, throughput loss is in the range [0.17, -0.06], and Median is 0.06. Besides, 0 companies provide NaN or N/A</w:t>
      </w:r>
    </w:p>
    <w:p>
      <w:r>
        <w:tab/>
        <w:t>for ACIR is +6 dB, throughput loss is in the range [0.15, -0.2], and Median is -0.03. Besides, 0 companies provide NaN or N/A</w:t>
      </w:r>
    </w:p>
    <w:p>
      <w:r>
        <w:tab/>
        <w:t>for ACIR is +8 dB, throughput loss is in the range [0.12, -0.3], and Median is -0.09.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[0.09, -3.46], and Median is -1.68. Besides, 0 companies provide NaN or N/A</w:t>
      </w:r>
    </w:p>
    <w:p>
      <w:r>
        <w:tab/>
        <w:t>for ACIR is +2 dB, throughput loss is in the range [0.07, -3.66], and Median is -1.8. Besides, 0 companies provide NaN or N/A</w:t>
      </w:r>
    </w:p>
    <w:p>
      <w:r>
        <w:tab/>
        <w:t>for ACIR is +4 dB, throughput loss is in the range [0.04, -3.92], and Median is -1.94. Besides, 0 companies provide NaN or N/A</w:t>
      </w:r>
    </w:p>
    <w:p>
      <w:r>
        <w:tab/>
        <w:t>for ACIR is +6 dB, throughput loss is in the range [0.03, -4.38], and Median is -2.18. Besides, 0 companies provide NaN or N/A</w:t>
      </w:r>
    </w:p>
    <w:p>
      <w:r>
        <w:tab/>
        <w:t>for ACIR is +8 dB, throughput loss is in the range [0.02, -4.35], and Median is -2.16. Besides, 0 companies provide NaN or N/A</w:t>
      </w:r>
    </w:p>
    <w:p>
      <w:r>
        <w:br/>
      </w:r>
    </w:p>
    <w:p>
      <w:r>
        <w:t>Scenario 2, Case 3, Victim: SBFD (DL),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[0.28, 0.28], and Median is 0.28. Besides, 0 companies provide NaN or N/A</w:t>
      </w:r>
    </w:p>
    <w:p>
      <w:r>
        <w:tab/>
        <w:t>for ACIR is +2 dB, throughput loss is in the range [0.22, 0.22], and Median is 0.22. Besides, 0 companies provide NaN or N/A</w:t>
      </w:r>
    </w:p>
    <w:p>
      <w:r>
        <w:tab/>
        <w:t>for ACIR is +4 dB, throughput loss is in the range [0.18, 0.18], and Median is 0.18. Besides, 0 companies provide NaN or N/A</w:t>
      </w:r>
    </w:p>
    <w:p>
      <w:r>
        <w:tab/>
        <w:t>for ACIR is +6 dB, throughput loss is in the range [0.15, 0.15], and Median is 0.15. Besides, 0 companies provide NaN or N/A</w:t>
      </w:r>
    </w:p>
    <w:p>
      <w:r>
        <w:tab/>
        <w:t>for ACIR is +8 dB, throughput loss is in the range [0.12, 0.12], and Median is 0.12.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[0.31, 0.31], and Median is 0.31. Besides, 0 companies provide NaN or N/A</w:t>
      </w:r>
    </w:p>
    <w:p>
      <w:r>
        <w:tab/>
        <w:t>for ACIR is +2 dB, throughput loss is in the range [0.25, 0.25], and Median is 0.25. Besides, 0 companies provide NaN or N/A</w:t>
      </w:r>
    </w:p>
    <w:p>
      <w:r>
        <w:tab/>
        <w:t>for ACIR is +4 dB, throughput loss is in the range [0.21, 0.21], and Median is 0.21. Besides, 0 companies provide NaN or N/A</w:t>
      </w:r>
    </w:p>
    <w:p>
      <w:r>
        <w:tab/>
        <w:t>for ACIR is +6 dB, throughput loss is in the range [0.17, 0.17], and Median is 0.17. Besides, 0 companies provide NaN or N/A</w:t>
      </w:r>
    </w:p>
    <w:p>
      <w:r>
        <w:tab/>
        <w:t>for ACIR is +8 dB, throughput loss is in the range [0.14, 0.14], and Median is 0.14.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[0.29, 0.29], and Median is 0.29. Besides, 0 companies provide NaN or N/A</w:t>
      </w:r>
    </w:p>
    <w:p>
      <w:r>
        <w:tab/>
        <w:t>for ACIR is +2 dB, throughput loss is in the range [0.24, 0.24], and Median is 0.24. Besides, 0 companies provide NaN or N/A</w:t>
      </w:r>
    </w:p>
    <w:p>
      <w:r>
        <w:tab/>
        <w:t>for ACIR is +4 dB, throughput loss is in the range [0.2, 0.2], and Median is 0.2. Besides, 0 companies provide NaN or N/A</w:t>
      </w:r>
    </w:p>
    <w:p>
      <w:r>
        <w:tab/>
        <w:t>for ACIR is +6 dB, throughput loss is in the range [0.16, 0.16], and Median is 0.16. Besides, 0 companies provide NaN or N/A</w:t>
      </w:r>
    </w:p>
    <w:p>
      <w:r>
        <w:tab/>
        <w:t>for ACIR is +8 dB, throughput loss is in the range [0.13, 0.13], and Median is 0.13.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br/>
      </w:r>
    </w:p>
    <w:p>
      <w:r>
        <w:t>Scenario 2, Case 3, Victim: SBFD (DL),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[0.33, 0.33], and Median is 0.33. Besides, 0 companies provide NaN or N/A</w:t>
      </w:r>
    </w:p>
    <w:p>
      <w:r>
        <w:tab/>
        <w:t>for ACIR is +2 dB, throughput loss is in the range [0.28, 0.28], and Median is 0.28. Besides, 0 companies provide NaN or N/A</w:t>
      </w:r>
    </w:p>
    <w:p>
      <w:r>
        <w:tab/>
        <w:t>for ACIR is +4 dB, throughput loss is in the range [0.23, 0.23], and Median is 0.23. Besides, 0 companies provide NaN or N/A</w:t>
      </w:r>
    </w:p>
    <w:p>
      <w:r>
        <w:tab/>
        <w:t>for ACIR is +6 dB, throughput loss is in the range [0.19, 0.19], and Median is 0.19. Besides, 0 companies provide NaN or N/A</w:t>
      </w:r>
    </w:p>
    <w:p>
      <w:r>
        <w:tab/>
        <w:t>for ACIR is +8 dB, throughput loss is in the range [0.16, 0.16], and Median is 0.16.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2, Case 3, Victim: SBFD (DL),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[0.33, 0.33], and Median is 0.33. Besides, 0 companies provide NaN or N/A</w:t>
      </w:r>
    </w:p>
    <w:p>
      <w:r>
        <w:tab/>
        <w:t>for ACIR is +2 dB, throughput loss is in the range [0.28, 0.28], and Median is 0.28. Besides, 0 companies provide NaN or N/A</w:t>
      </w:r>
    </w:p>
    <w:p>
      <w:r>
        <w:tab/>
        <w:t>for ACIR is +4 dB, throughput loss is in the range [0.23, 0.23], and Median is 0.23. Besides, 0 companies provide NaN or N/A</w:t>
      </w:r>
    </w:p>
    <w:p>
      <w:r>
        <w:tab/>
        <w:t>for ACIR is +6 dB, throughput loss is in the range [0.19, 0.19], and Median is 0.19. Besides, 0 companies provide NaN or N/A</w:t>
      </w:r>
    </w:p>
    <w:p>
      <w:r>
        <w:tab/>
        <w:t>for ACIR is +8 dB, throughput loss is in the range [0.15, 0.15], and Median is 0.15.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br/>
      </w:r>
    </w:p>
    <w:p>
      <w:r>
        <w:t>Scenario 2, Case 3, Victim: SBFD (DL),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[0.35, 0.35], and Median is 0.35. Besides, 0 companies provide NaN or N/A</w:t>
      </w:r>
    </w:p>
    <w:p>
      <w:r>
        <w:tab/>
        <w:t>for ACIR is +2 dB, throughput loss is in the range [0.3, 0.3], and Median is 0.3. Besides, 0 companies provide NaN or N/A</w:t>
      </w:r>
    </w:p>
    <w:p>
      <w:r>
        <w:tab/>
        <w:t>for ACIR is +4 dB, throughput loss is in the range [0.23, 0.23], and Median is 0.23. Besides, 0 companies provide NaN or N/A</w:t>
      </w:r>
    </w:p>
    <w:p>
      <w:r>
        <w:tab/>
        <w:t>for ACIR is +6 dB, throughput loss is in the range [0.2, 0.2], and Median is 0.2. Besides, 0 companies provide NaN or N/A</w:t>
      </w:r>
    </w:p>
    <w:p>
      <w:r>
        <w:tab/>
        <w:t>for ACIR is +8 dB, throughput loss is in the range [0.16, 0.16], and Median is 0.16.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br/>
      </w:r>
    </w:p>
    <w:p>
      <w:r>
        <w:t>Scenario 2, Case 3, Victim: SBFD (DL),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[0.33, 0.33], and Median is 0.33. Besides, 0 companies provide NaN or N/A</w:t>
      </w:r>
    </w:p>
    <w:p>
      <w:r>
        <w:tab/>
        <w:t>for ACIR is +2 dB, throughput loss is in the range [0.28, 0.28], and Median is 0.28. Besides, 0 companies provide NaN or N/A</w:t>
      </w:r>
    </w:p>
    <w:p>
      <w:r>
        <w:tab/>
        <w:t>for ACIR is +4 dB, throughput loss is in the range [0.23, 0.23], and Median is 0.23. Besides, 0 companies provide NaN or N/A</w:t>
      </w:r>
    </w:p>
    <w:p>
      <w:r>
        <w:tab/>
        <w:t>for ACIR is +6 dB, throughput loss is in the range [0.18, 0.18], and Median is 0.18. Besides, 0 companies provide NaN or N/A</w:t>
      </w:r>
    </w:p>
    <w:p>
      <w:r>
        <w:tab/>
        <w:t>for ACIR is +8 dB, throughput loss is in the range [0.15, 0.15], and Median is 0.15.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br/>
      </w:r>
    </w:p>
    <w:p>
      <w:r>
        <w:t>Scenario 2, Case 3, Victim: SBFD (DL),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[0.37, 0.37], and Median is 0.37. Besides, 0 companies provide NaN or N/A</w:t>
      </w:r>
    </w:p>
    <w:p>
      <w:r>
        <w:tab/>
        <w:t>for ACIR is +2 dB, throughput loss is in the range [0.3, 0.3], and Median is 0.3. Besides, 0 companies provide NaN or N/A</w:t>
      </w:r>
    </w:p>
    <w:p>
      <w:r>
        <w:tab/>
        <w:t>for ACIR is +4 dB, throughput loss is in the range [0.25, 0.25], and Median is 0.25. Besides, 0 companies provide NaN or N/A</w:t>
      </w:r>
    </w:p>
    <w:p>
      <w:r>
        <w:tab/>
        <w:t>for ACIR is +6 dB, throughput loss is in the range [0.21, 0.21], and Median is 0.21. Besides, 0 companies provide NaN or N/A</w:t>
      </w:r>
    </w:p>
    <w:p>
      <w:r>
        <w:tab/>
        <w:t>for ACIR is +8 dB, throughput loss is in the range [0.18, 0.18], and Median is 0.18.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[0.14, 0.14], and Median is 0.14.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br/>
      </w:r>
    </w:p>
    <w:p>
      <w:r>
        <w:t>Scenario 2, Case 3, Victim: SBFD (DL),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[0.36, 0.36], and Median is 0.36. Besides, 0 companies provide NaN or N/A</w:t>
      </w:r>
    </w:p>
    <w:p>
      <w:r>
        <w:tab/>
        <w:t>for ACIR is +2 dB, throughput loss is in the range [0.3, 0.3], and Median is 0.3. Besides, 0 companies provide NaN or N/A</w:t>
      </w:r>
    </w:p>
    <w:p>
      <w:r>
        <w:tab/>
        <w:t>for ACIR is +4 dB, throughput loss is in the range [0.24, 0.24], and Median is 0.24. Besides, 0 companies provide NaN or N/A</w:t>
      </w:r>
    </w:p>
    <w:p>
      <w:r>
        <w:tab/>
        <w:t>for ACIR is +6 dB, throughput loss is in the range [0.19, 0.19], and Median is 0.19. Besides, 0 companies provide NaN or N/A</w:t>
      </w:r>
    </w:p>
    <w:p>
      <w:r>
        <w:tab/>
        <w:t>for ACIR is +8 dB, throughput loss is in the range [0.16, 0.16], and Median is 0.16.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[0.14, 0.14], and Median is 0.14.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br/>
      </w:r>
    </w:p>
    <w:p>
      <w:r>
        <w:t>Scenario 2, Case 3, Victim: SBFD (DL), Antenna config: 2, Grid shift: 1.0, SBFD gNB Tx power: 49,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[1.57, 0.24], and Median is 0.97. Besides, 0 companies provide NaN or N/A</w:t>
      </w:r>
    </w:p>
    <w:p>
      <w:r>
        <w:tab/>
        <w:t>for ACIR is +2 dB, throughput loss is in the range [1.17, 0.2], and Median is 0.72. Besides, 0 companies provide NaN or N/A</w:t>
      </w:r>
    </w:p>
    <w:p>
      <w:r>
        <w:tab/>
        <w:t>for ACIR is +4 dB, throughput loss is in the range [0.87, 0.17], and Median is 0.53. Besides, 0 companies provide NaN or N/A</w:t>
      </w:r>
    </w:p>
    <w:p>
      <w:r>
        <w:tab/>
        <w:t>for ACIR is +6 dB, throughput loss is in the range [0.63, 0.13], and Median is 0.39. Besides, 0 companies provide NaN or N/A</w:t>
      </w:r>
    </w:p>
    <w:p>
      <w:r>
        <w:tab/>
        <w:t>for ACIR is +8 dB, throughput loss is in the range [0.46, 0.11], and Median is 0.28.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[7.36, 0.11], and Median is 2.91. Besides, 0 companies provide NaN or N/A</w:t>
      </w:r>
    </w:p>
    <w:p>
      <w:r>
        <w:tab/>
        <w:t>for ACIR is +2 dB, throughput loss is in the range [4.69, 0.08], and Median is 2.15. Besides, 0 companies provide NaN or N/A</w:t>
      </w:r>
    </w:p>
    <w:p>
      <w:r>
        <w:tab/>
        <w:t>for ACIR is +4 dB, throughput loss is in the range [3.01, 0.06], and Median is 1.44. Besides, 0 companies provide NaN or N/A</w:t>
      </w:r>
    </w:p>
    <w:p>
      <w:r>
        <w:tab/>
        <w:t>for ACIR is +6 dB, throughput loss is in the range [1.9, 0.04], and Median is 0.89. Besides, 0 companies provide NaN or N/A</w:t>
      </w:r>
    </w:p>
    <w:p>
      <w:r>
        <w:tab/>
        <w:t>for ACIR is +8 dB, throughput loss is in the range [1.2, 0.03], and Median is 0.37. Besides, 0 companies provide NaN or N/A</w:t>
      </w:r>
    </w:p>
    <w:p>
      <w:r>
        <w:br/>
      </w:r>
    </w:p>
    <w:p>
      <w:r>
        <w:t>Scenario 2, Case 3, Victim: SBFD (DL),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[0.24, 0.24], and Median is 0.24. Besides, 0 companies provide NaN or N/A</w:t>
      </w:r>
    </w:p>
    <w:p>
      <w:r>
        <w:tab/>
        <w:t>for ACIR is +2 dB, throughput loss is in the range [0.2, 0.2], and Median is 0.2. Besides, 0 companies provide NaN or N/A</w:t>
      </w:r>
    </w:p>
    <w:p>
      <w:r>
        <w:tab/>
        <w:t>for ACIR is +4 dB, throughput loss is in the range [0.16, 0.16], and Median is 0.16. Besides, 0 companies provide NaN or N/A</w:t>
      </w:r>
    </w:p>
    <w:p>
      <w:r>
        <w:tab/>
        <w:t>for ACIR is +6 dB, throughput loss is in the range [0.13, 0.13], and Median is 0.13. Besides, 0 companies provide NaN or N/A</w:t>
      </w:r>
    </w:p>
    <w:p>
      <w:r>
        <w:tab/>
        <w:t>for ACIR is +8 dB, throughput loss is in the range [0.1, 0.1], and Median is 0.1.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br/>
      </w:r>
    </w:p>
    <w:p>
      <w:r>
        <w:t>Scenario 2, Case 3, Victim: SBFD (DL),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[1.61, 0.26], and Median is 0.94. Besides, 0 companies provide NaN or N/A</w:t>
      </w:r>
    </w:p>
    <w:p>
      <w:r>
        <w:tab/>
        <w:t>for ACIR is +2 dB, throughput loss is in the range [1.31, 0.22], and Median is 0.77. Besides, 0 companies provide NaN or N/A</w:t>
      </w:r>
    </w:p>
    <w:p>
      <w:r>
        <w:tab/>
        <w:t>for ACIR is +4 dB, throughput loss is in the range [1.05, 0.19], and Median is 0.62. Besides, 0 companies provide NaN or N/A</w:t>
      </w:r>
    </w:p>
    <w:p>
      <w:r>
        <w:tab/>
        <w:t>for ACIR is +6 dB, throughput loss is in the range [0.85, 0.14], and Median is 0.5. Besides, 0 companies provide NaN or N/A</w:t>
      </w:r>
    </w:p>
    <w:p>
      <w:r>
        <w:tab/>
        <w:t>for ACIR is +8 dB, throughput loss is in the range [0.69, 0.11], and Median is 0.4.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[12.08, 0.13], and Median is 6.11. Besides, 0 companies provide NaN or N/A</w:t>
      </w:r>
    </w:p>
    <w:p>
      <w:r>
        <w:tab/>
        <w:t>for ACIR is +2 dB, throughput loss is in the range [10.91, 0.11], and Median is 5.51. Besides, 0 companies provide NaN or N/A</w:t>
      </w:r>
    </w:p>
    <w:p>
      <w:r>
        <w:tab/>
        <w:t>for ACIR is +4 dB, throughput loss is in the range [10.33, 0.08], and Median is 5.21. Besides, 0 companies provide NaN or N/A</w:t>
      </w:r>
    </w:p>
    <w:p>
      <w:r>
        <w:tab/>
        <w:t>for ACIR is +6 dB, throughput loss is in the range [9.79, 0.06], and Median is 4.93. Besides, 0 companies provide NaN or N/A</w:t>
      </w:r>
    </w:p>
    <w:p>
      <w:r>
        <w:tab/>
        <w:t>for ACIR is +8 dB, throughput loss is in the range [9.61, 0.05], and Median is 4.83. Besides, 0 companies provide NaN or N/A</w:t>
      </w:r>
    </w:p>
    <w:p>
      <w:r>
        <w:br/>
      </w:r>
    </w:p>
    <w:p>
      <w:r>
        <w:t>Scenario 2, Case 3, Victim: SBFD (DL),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[0.25, 0.25], and Median is 0.25. Besides, 0 companies provide NaN or N/A</w:t>
      </w:r>
    </w:p>
    <w:p>
      <w:r>
        <w:tab/>
        <w:t>for ACIR is +2 dB, throughput loss is in the range [0.21, 0.21], and Median is 0.21. Besides, 0 companies provide NaN or N/A</w:t>
      </w:r>
    </w:p>
    <w:p>
      <w:r>
        <w:tab/>
        <w:t>for ACIR is +4 dB, throughput loss is in the range [0.16, 0.16], and Median is 0.16. Besides, 0 companies provide NaN or N/A</w:t>
      </w:r>
    </w:p>
    <w:p>
      <w:r>
        <w:tab/>
        <w:t>for ACIR is +6 dB, throughput loss is in the range [0.13, 0.13], and Median is 0.13. Besides, 0 companies provide NaN or N/A</w:t>
      </w:r>
    </w:p>
    <w:p>
      <w:r>
        <w:tab/>
        <w:t>for ACIR is +8 dB, throughput loss is in the range [0.11, 0.11], and Median is 0.11.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br/>
      </w:r>
    </w:p>
    <w:p>
      <w:r>
        <w:t>Scenario 2, Case 3, Victim: SBFD (UL),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[78.59, 78.59], and Median is 78.59. Besides, 0 companies provide NaN or N/A</w:t>
      </w:r>
    </w:p>
    <w:p>
      <w:r>
        <w:tab/>
        <w:t>for ACIR is +2 dB, throughput loss is in the range [75.11, 75.11], and Median is 75.11. Besides, 0 companies provide NaN or N/A</w:t>
      </w:r>
    </w:p>
    <w:p>
      <w:r>
        <w:tab/>
        <w:t>for ACIR is +4 dB, throughput loss is in the range [71.24, 71.24], and Median is 71.24. Besides, 0 companies provide NaN or N/A</w:t>
      </w:r>
    </w:p>
    <w:p>
      <w:r>
        <w:tab/>
        <w:t>for ACIR is +6 dB, throughput loss is in the range [67.17, 67.17], and Median is 67.17. Besides, 0 companies provide NaN or N/A</w:t>
      </w:r>
    </w:p>
    <w:p>
      <w:r>
        <w:tab/>
        <w:t>for ACIR is +8 dB, throughput loss is in the range [62.87, 62.87], and Median is 62.87.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[78.58, 78.58], and Median is 78.58. Besides, 0 companies provide NaN or N/A</w:t>
      </w:r>
    </w:p>
    <w:p>
      <w:r>
        <w:tab/>
        <w:t>for ACIR is +2 dB, throughput loss is in the range [75.01, 75.01], and Median is 75.01. Besides, 0 companies provide NaN or N/A</w:t>
      </w:r>
    </w:p>
    <w:p>
      <w:r>
        <w:tab/>
        <w:t>for ACIR is +4 dB, throughput loss is in the range [71.15, 71.15], and Median is 71.15. Besides, 0 companies provide NaN or N/A</w:t>
      </w:r>
    </w:p>
    <w:p>
      <w:r>
        <w:tab/>
        <w:t>for ACIR is +6 dB, throughput loss is in the range [67.01, 67.01], and Median is 67.01. Besides, 0 companies provide NaN or N/A</w:t>
      </w:r>
    </w:p>
    <w:p>
      <w:r>
        <w:tab/>
        <w:t>for ACIR is +8 dB, throughput loss is in the range [62.59, 62.59], and Median is 62.59.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[85.11, 85.11], and Median is 85.11. Besides, 0 companies provide NaN or N/A</w:t>
      </w:r>
    </w:p>
    <w:p>
      <w:r>
        <w:tab/>
        <w:t>for ACIR is +2 dB, throughput loss is in the range [82.28, 82.28], and Median is 82.28. Besides, 0 companies provide NaN or N/A</w:t>
      </w:r>
    </w:p>
    <w:p>
      <w:r>
        <w:tab/>
        <w:t>for ACIR is +4 dB, throughput loss is in the range [79.09, 79.09], and Median is 79.09. Besides, 0 companies provide NaN or N/A</w:t>
      </w:r>
    </w:p>
    <w:p>
      <w:r>
        <w:tab/>
        <w:t>for ACIR is +6 dB, throughput loss is in the range [75.55, 75.55], and Median is 75.55. Besides, 0 companies provide NaN or N/A</w:t>
      </w:r>
    </w:p>
    <w:p>
      <w:r>
        <w:tab/>
        <w:t>for ACIR is +8 dB, throughput loss is in the range [71.68, 71.68], and Median is 71.68.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[85.12, 85.12], and Median is 85.12. Besides, 0 companies provide NaN or N/A</w:t>
      </w:r>
    </w:p>
    <w:p>
      <w:r>
        <w:tab/>
        <w:t>for ACIR is +2 dB, throughput loss is in the range [82.23, 82.23], and Median is 82.23. Besides, 0 companies provide NaN or N/A</w:t>
      </w:r>
    </w:p>
    <w:p>
      <w:r>
        <w:tab/>
        <w:t>for ACIR is +4 dB, throughput loss is in the range [78.98, 78.98], and Median is 78.98. Besides, 0 companies provide NaN or N/A</w:t>
      </w:r>
    </w:p>
    <w:p>
      <w:r>
        <w:tab/>
        <w:t>for ACIR is +6 dB, throughput loss is in the range [75.39, 75.39], and Median is 75.39. Besides, 0 companies provide NaN or N/A</w:t>
      </w:r>
    </w:p>
    <w:p>
      <w:r>
        <w:tab/>
        <w:t>for ACIR is +8 dB, throughput loss is in the range [71.5, 71.5], and Median is 71.5.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[70.07, 70.07], and Median is 70.07. Besides, 0 companies provide NaN or N/A</w:t>
      </w:r>
    </w:p>
    <w:p>
      <w:r>
        <w:tab/>
        <w:t>for ACIR is +2 dB, throughput loss is in the range [65.6, 65.6], and Median is 65.6. Besides, 0 companies provide NaN or N/A</w:t>
      </w:r>
    </w:p>
    <w:p>
      <w:r>
        <w:tab/>
        <w:t>for ACIR is +4 dB, throughput loss is in the range [60.93, 60.93], and Median is 60.93. Besides, 0 companies provide NaN or N/A</w:t>
      </w:r>
    </w:p>
    <w:p>
      <w:r>
        <w:tab/>
        <w:t>for ACIR is +6 dB, throughput loss is in the range [56.11, 56.11], and Median is 56.11. Besides, 0 companies provide NaN or N/A</w:t>
      </w:r>
    </w:p>
    <w:p>
      <w:r>
        <w:tab/>
        <w:t>for ACIR is +8 dB, throughput loss is in the range [51.23, 51.23], and Median is 51.23.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[69.31, 69.31], and Median is 69.31. Besides, 0 companies provide NaN or N/A</w:t>
      </w:r>
    </w:p>
    <w:p>
      <w:r>
        <w:tab/>
        <w:t>for ACIR is +2 dB, throughput loss is in the range [64.94, 64.94], and Median is 64.94. Besides, 0 companies provide NaN or N/A</w:t>
      </w:r>
    </w:p>
    <w:p>
      <w:r>
        <w:tab/>
        <w:t>for ACIR is +4 dB, throughput loss is in the range [60.34, 60.34], and Median is 60.34. Besides, 0 companies provide NaN or N/A</w:t>
      </w:r>
    </w:p>
    <w:p>
      <w:r>
        <w:tab/>
        <w:t>for ACIR is +6 dB, throughput loss is in the range [55.57, 55.57], and Median is 55.57. Besides, 0 companies provide NaN or N/A</w:t>
      </w:r>
    </w:p>
    <w:p>
      <w:r>
        <w:tab/>
        <w:t>for ACIR is +8 dB, throughput loss is in the range [50.77, 50.77], and Median is 50.77.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[78.01, 38.77], and Median is 58.39. Besides, 0 companies provide NaN or N/A</w:t>
      </w:r>
    </w:p>
    <w:p>
      <w:r>
        <w:tab/>
        <w:t>for ACIR is +2 dB, throughput loss is in the range [74.12, 36.54], and Median is 55.33. Besides, 0 companies provide NaN or N/A</w:t>
      </w:r>
    </w:p>
    <w:p>
      <w:r>
        <w:tab/>
        <w:t>for ACIR is +4 dB, throughput loss is in the range [69.93, 34.85], and Median is 52.39. Besides, 0 companies provide NaN or N/A</w:t>
      </w:r>
    </w:p>
    <w:p>
      <w:r>
        <w:tab/>
        <w:t>for ACIR is +6 dB, throughput loss is in the range [65.44, 33.61], and Median is 49.52. Besides, 0 companies provide NaN or N/A</w:t>
      </w:r>
    </w:p>
    <w:p>
      <w:r>
        <w:tab/>
        <w:t>for ACIR is +8 dB, throughput loss is in the range [60.77, 32.73], and Median is 46.75.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2, Case 3, Victim: SBFD (UL),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[77.46, 77.46], and Median is 77.46. Besides, 0 companies provide NaN or N/A</w:t>
      </w:r>
    </w:p>
    <w:p>
      <w:r>
        <w:tab/>
        <w:t>for ACIR is +2 dB, throughput loss is in the range [73.6, 73.6], and Median is 73.6. Besides, 0 companies provide NaN or N/A</w:t>
      </w:r>
    </w:p>
    <w:p>
      <w:r>
        <w:tab/>
        <w:t>for ACIR is +4 dB, throughput loss is in the range [69.44, 69.44], and Median is 69.44. Besides, 0 companies provide NaN or N/A</w:t>
      </w:r>
    </w:p>
    <w:p>
      <w:r>
        <w:tab/>
        <w:t>for ACIR is +6 dB, throughput loss is in the range [65.07, 65.07], and Median is 65.07. Besides, 0 companies provide NaN or N/A</w:t>
      </w:r>
    </w:p>
    <w:p>
      <w:r>
        <w:tab/>
        <w:t>for ACIR is +8 dB, throughput loss is in the range [60.47, 60.47], and Median is 60.47.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[50.31, 50.31], and Median is 50.31. Besides, 0 companies provide NaN or N/A</w:t>
      </w:r>
    </w:p>
    <w:p>
      <w:r>
        <w:tab/>
        <w:t>for ACIR is +2 dB, throughput loss is in the range [45.4, 45.4], and Median is 45.4. Besides, 0 companies provide NaN or N/A</w:t>
      </w:r>
    </w:p>
    <w:p>
      <w:r>
        <w:tab/>
        <w:t>for ACIR is +4 dB, throughput loss is in the range [40.61, 40.61], and Median is 40.61. Besides, 0 companies provide NaN or N/A</w:t>
      </w:r>
    </w:p>
    <w:p>
      <w:r>
        <w:tab/>
        <w:t>for ACIR is +6 dB, throughput loss is in the range [36.03, 36.03], and Median is 36.03. Besides, 0 companies provide NaN or N/A</w:t>
      </w:r>
    </w:p>
    <w:p>
      <w:r>
        <w:tab/>
        <w:t>for ACIR is +8 dB, throughput loss is in the range [31.7, 31.7], and Median is 31.7.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[50.16, 50.16], and Median is 50.16. Besides, 0 companies provide NaN or N/A</w:t>
      </w:r>
    </w:p>
    <w:p>
      <w:r>
        <w:tab/>
        <w:t>for ACIR is +2 dB, throughput loss is in the range [45.26, 45.26], and Median is 45.26. Besides, 0 companies provide NaN or N/A</w:t>
      </w:r>
    </w:p>
    <w:p>
      <w:r>
        <w:tab/>
        <w:t>for ACIR is +4 dB, throughput loss is in the range [40.48, 40.48], and Median is 40.48. Besides, 0 companies provide NaN or N/A</w:t>
      </w:r>
    </w:p>
    <w:p>
      <w:r>
        <w:tab/>
        <w:t>for ACIR is +6 dB, throughput loss is in the range [35.88, 35.88], and Median is 35.88. Besides, 0 companies provide NaN or N/A</w:t>
      </w:r>
    </w:p>
    <w:p>
      <w:r>
        <w:tab/>
        <w:t>for ACIR is +8 dB, throughput loss is in the range [31.57, 31.57], and Median is 31.57.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[58.94, 58.94], and Median is 58.94. Besides, 0 companies provide NaN or N/A</w:t>
      </w:r>
    </w:p>
    <w:p>
      <w:r>
        <w:tab/>
        <w:t>for ACIR is +2 dB, throughput loss is in the range [54.03, 54.03], and Median is 54.03. Besides, 0 companies provide NaN or N/A</w:t>
      </w:r>
    </w:p>
    <w:p>
      <w:r>
        <w:tab/>
        <w:t>for ACIR is +4 dB, throughput loss is in the range [49.07, 49.07], and Median is 49.07. Besides, 0 companies provide NaN or N/A</w:t>
      </w:r>
    </w:p>
    <w:p>
      <w:r>
        <w:tab/>
        <w:t>for ACIR is +6 dB, throughput loss is in the range [44.18, 44.18], and Median is 44.18. Besides, 0 companies provide NaN or N/A</w:t>
      </w:r>
    </w:p>
    <w:p>
      <w:r>
        <w:tab/>
        <w:t>for ACIR is +8 dB, throughput loss is in the range [39.45, 39.45], and Median is 39.45.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[59.83, 59.83], and Median is 59.83. Besides, 0 companies provide NaN or N/A</w:t>
      </w:r>
    </w:p>
    <w:p>
      <w:r>
        <w:tab/>
        <w:t>for ACIR is +2 dB, throughput loss is in the range [54.89, 54.89], and Median is 54.89. Besides, 0 companies provide NaN or N/A</w:t>
      </w:r>
    </w:p>
    <w:p>
      <w:r>
        <w:tab/>
        <w:t>for ACIR is +4 dB, throughput loss is in the range [49.92, 49.92], and Median is 49.92. Besides, 0 companies provide NaN or N/A</w:t>
      </w:r>
    </w:p>
    <w:p>
      <w:r>
        <w:tab/>
        <w:t>for ACIR is +6 dB, throughput loss is in the range [45.02, 45.02], and Median is 45.02. Besides, 0 companies provide NaN or N/A</w:t>
      </w:r>
    </w:p>
    <w:p>
      <w:r>
        <w:tab/>
        <w:t>for ACIR is +8 dB, throughput loss is in the range [40.25, 40.25], and Median is 40.25.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[21.57, 21.57], and Median is 21.57. Besides, 0 companies provide NaN or N/A</w:t>
      </w:r>
    </w:p>
    <w:p>
      <w:r>
        <w:tab/>
        <w:t>for ACIR is +2 dB, throughput loss is in the range [18.14, 18.14], and Median is 18.14. Besides, 0 companies provide NaN or N/A</w:t>
      </w:r>
    </w:p>
    <w:p>
      <w:r>
        <w:tab/>
        <w:t>for ACIR is +4 dB, throughput loss is in the range [15.1, 15.1], and Median is 15.1. Besides, 0 companies provide NaN or N/A</w:t>
      </w:r>
    </w:p>
    <w:p>
      <w:r>
        <w:tab/>
        <w:t>for ACIR is +6 dB, throughput loss is in the range [12.46, 12.46], and Median is 12.46. Besides, 0 companies provide NaN or N/A</w:t>
      </w:r>
    </w:p>
    <w:p>
      <w:r>
        <w:tab/>
        <w:t>for ACIR is +8 dB, throughput loss is in the range [10.2, 10.2], and Median is 10.2.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[20.84, 20.84], and Median is 20.84. Besides, 0 companies provide NaN or N/A</w:t>
      </w:r>
    </w:p>
    <w:p>
      <w:r>
        <w:tab/>
        <w:t>for ACIR is +2 dB, throughput loss is in the range [17.59, 17.59], and Median is 17.59. Besides, 0 companies provide NaN or N/A</w:t>
      </w:r>
    </w:p>
    <w:p>
      <w:r>
        <w:tab/>
        <w:t>for ACIR is +4 dB, throughput loss is in the range [14.73, 14.73], and Median is 14.73. Besides, 0 companies provide NaN or N/A</w:t>
      </w:r>
    </w:p>
    <w:p>
      <w:r>
        <w:tab/>
        <w:t>for ACIR is +6 dB, throughput loss is in the range [12.23, 12.23], and Median is 12.23. Besides, 0 companies provide NaN or N/A</w:t>
      </w:r>
    </w:p>
    <w:p>
      <w:r>
        <w:tab/>
        <w:t>for ACIR is +8 dB, throughput loss is in the range [10.1, 10.1], and Median is 10.1.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[28.58, 28.58], and Median is 28.58. Besides, 0 companies provide NaN or N/A</w:t>
      </w:r>
    </w:p>
    <w:p>
      <w:r>
        <w:tab/>
        <w:t>for ACIR is +2 dB, throughput loss is in the range [24.4, 24.4], and Median is 24.4. Besides, 0 companies provide NaN or N/A</w:t>
      </w:r>
    </w:p>
    <w:p>
      <w:r>
        <w:tab/>
        <w:t>for ACIR is +4 dB, throughput loss is in the range [20.64, 20.64], and Median is 20.64. Besides, 0 companies provide NaN or N/A</w:t>
      </w:r>
    </w:p>
    <w:p>
      <w:r>
        <w:tab/>
        <w:t>for ACIR is +6 dB, throughput loss is in the range [17.32, 17.32], and Median is 17.32. Besides, 0 companies provide NaN or N/A</w:t>
      </w:r>
    </w:p>
    <w:p>
      <w:r>
        <w:tab/>
        <w:t>for ACIR is +8 dB, throughput loss is in the range [14.4, 14.4], and Median is 14.4.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[29.66, 29.66], and Median is 29.66. Besides, 0 companies provide NaN or N/A</w:t>
      </w:r>
    </w:p>
    <w:p>
      <w:r>
        <w:tab/>
        <w:t>for ACIR is +2 dB, throughput loss is in the range [25.37, 25.37], and Median is 25.37. Besides, 0 companies provide NaN or N/A</w:t>
      </w:r>
    </w:p>
    <w:p>
      <w:r>
        <w:tab/>
        <w:t>for ACIR is +4 dB, throughput loss is in the range [21.5, 21.5], and Median is 21.5. Besides, 0 companies provide NaN or N/A</w:t>
      </w:r>
    </w:p>
    <w:p>
      <w:r>
        <w:tab/>
        <w:t>for ACIR is +6 dB, throughput loss is in the range [18.06, 18.06], and Median is 18.06. Besides, 0 companies provide NaN or N/A</w:t>
      </w:r>
    </w:p>
    <w:p>
      <w:r>
        <w:tab/>
        <w:t>for ACIR is +8 dB, throughput loss is in the range [15.04, 15.04], and Median is 15.04.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[13.96, 13.96], and Median is 13.96. Besides, 0 companies provide NaN or N/A</w:t>
      </w:r>
    </w:p>
    <w:p>
      <w:r>
        <w:tab/>
        <w:t>for ACIR is +2 dB, throughput loss is in the range [11.35, 11.35], and Median is 11.35. Besides, 0 companies provide NaN or N/A</w:t>
      </w:r>
    </w:p>
    <w:p>
      <w:r>
        <w:tab/>
        <w:t>for ACIR is +4 dB, throughput loss is in the range [9.14, 9.14], and Median is 9.14. Besides, 0 companies provide NaN or N/A</w:t>
      </w:r>
    </w:p>
    <w:p>
      <w:r>
        <w:tab/>
        <w:t>for ACIR is +6 dB, throughput loss is in the range [7.28, 7.28], and Median is 7.28. Besides, 0 companies provide NaN or N/A</w:t>
      </w:r>
    </w:p>
    <w:p>
      <w:r>
        <w:tab/>
        <w:t>for ACIR is +8 dB, throughput loss is in the range [5.73, 5.73], and Median is 5.73.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[13.92, 13.92], and Median is 13.92. Besides, 0 companies provide NaN or N/A</w:t>
      </w:r>
    </w:p>
    <w:p>
      <w:r>
        <w:tab/>
        <w:t>for ACIR is +2 dB, throughput loss is in the range [11.34, 11.34], and Median is 11.34. Besides, 0 companies provide NaN or N/A</w:t>
      </w:r>
    </w:p>
    <w:p>
      <w:r>
        <w:tab/>
        <w:t>for ACIR is +4 dB, throughput loss is in the range [9.15, 9.15], and Median is 9.15. Besides, 0 companies provide NaN or N/A</w:t>
      </w:r>
    </w:p>
    <w:p>
      <w:r>
        <w:tab/>
        <w:t>for ACIR is +6 dB, throughput loss is in the range [7.3, 7.3], and Median is 7.3. Besides, 0 companies provide NaN or N/A</w:t>
      </w:r>
    </w:p>
    <w:p>
      <w:r>
        <w:tab/>
        <w:t>for ACIR is +8 dB, throughput loss is in the range [5.77, 5.77], and Median is 5.77.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[20.13, 19.24], and Median is 19.69. Besides, 0 companies provide NaN or N/A</w:t>
      </w:r>
    </w:p>
    <w:p>
      <w:r>
        <w:tab/>
        <w:t>for ACIR is +2 dB, throughput loss is in the range [17.48, 16.68], and Median is 17.08. Besides, 0 companies provide NaN or N/A</w:t>
      </w:r>
    </w:p>
    <w:p>
      <w:r>
        <w:tab/>
        <w:t>for ACIR is +4 dB, throughput loss is in the range [16.18, 13.7], and Median is 14.94. Besides, 0 companies provide NaN or N/A</w:t>
      </w:r>
    </w:p>
    <w:p>
      <w:r>
        <w:tab/>
        <w:t>for ACIR is +6 dB, throughput loss is in the range [15.27, 11.13], and Median is 13.2. Besides, 0 companies provide NaN or N/A</w:t>
      </w:r>
    </w:p>
    <w:p>
      <w:r>
        <w:tab/>
        <w:t>for ACIR is +8 dB, throughput loss is in the range [14.62, 8.96], and Median is 11.79.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2, Case 3, Victim: SBFD (UL),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[20.14, 20.14], and Median is 20.14. Besides, 0 companies provide NaN or N/A</w:t>
      </w:r>
    </w:p>
    <w:p>
      <w:r>
        <w:tab/>
        <w:t>for ACIR is +2 dB, throughput loss is in the range [16.72, 16.72], and Median is 16.72. Besides, 0 companies provide NaN or N/A</w:t>
      </w:r>
    </w:p>
    <w:p>
      <w:r>
        <w:tab/>
        <w:t>for ACIR is +4 dB, throughput loss is in the range [13.74, 13.74], and Median is 13.74. Besides, 0 companies provide NaN or N/A</w:t>
      </w:r>
    </w:p>
    <w:p>
      <w:r>
        <w:tab/>
        <w:t>for ACIR is +6 dB, throughput loss is in the range [11.2, 11.2], and Median is 11.2. Besides, 0 companies provide NaN or N/A</w:t>
      </w:r>
    </w:p>
    <w:p>
      <w:r>
        <w:tab/>
        <w:t>for ACIR is +8 dB, throughput loss is in the range [9.04, 9.04], and Median is 9.04.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[60.35, 60.35], and Median is 60.35. Besides, 0 companies provide NaN or N/A</w:t>
      </w:r>
    </w:p>
    <w:p>
      <w:r>
        <w:tab/>
        <w:t>for ACIR is +2 dB, throughput loss is in the range [56.17, 56.17], and Median is 56.17. Besides, 0 companies provide NaN or N/A</w:t>
      </w:r>
    </w:p>
    <w:p>
      <w:r>
        <w:tab/>
        <w:t>for ACIR is +4 dB, throughput loss is in the range [51.95, 51.95], and Median is 51.95. Besides, 0 companies provide NaN or N/A</w:t>
      </w:r>
    </w:p>
    <w:p>
      <w:r>
        <w:tab/>
        <w:t>for ACIR is +6 dB, throughput loss is in the range [47.67, 47.67], and Median is 47.67. Besides, 0 companies provide NaN or N/A</w:t>
      </w:r>
    </w:p>
    <w:p>
      <w:r>
        <w:tab/>
        <w:t>for ACIR is +8 dB, throughput loss is in the range [43.43, 43.43], and Median is 43.43.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[60.05, 60.05], and Median is 60.05. Besides, 0 companies provide NaN or N/A</w:t>
      </w:r>
    </w:p>
    <w:p>
      <w:r>
        <w:tab/>
        <w:t>for ACIR is +2 dB, throughput loss is in the range [55.89, 55.89], and Median is 55.89. Besides, 0 companies provide NaN or N/A</w:t>
      </w:r>
    </w:p>
    <w:p>
      <w:r>
        <w:tab/>
        <w:t>for ACIR is +4 dB, throughput loss is in the range [51.67, 51.67], and Median is 51.67. Besides, 0 companies provide NaN or N/A</w:t>
      </w:r>
    </w:p>
    <w:p>
      <w:r>
        <w:tab/>
        <w:t>for ACIR is +6 dB, throughput loss is in the range [47.43, 47.43], and Median is 47.43. Besides, 0 companies provide NaN or N/A</w:t>
      </w:r>
    </w:p>
    <w:p>
      <w:r>
        <w:tab/>
        <w:t>for ACIR is +8 dB, throughput loss is in the range [43.19, 43.19], and Median is 43.19.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[68.06, 68.06], and Median is 68.06. Besides, 0 companies provide NaN or N/A</w:t>
      </w:r>
    </w:p>
    <w:p>
      <w:r>
        <w:tab/>
        <w:t>for ACIR is +2 dB, throughput loss is in the range [64.19, 64.19], and Median is 64.19. Besides, 0 companies provide NaN or N/A</w:t>
      </w:r>
    </w:p>
    <w:p>
      <w:r>
        <w:tab/>
        <w:t>for ACIR is +4 dB, throughput loss is in the range [60.14, 60.14], and Median is 60.14. Besides, 0 companies provide NaN or N/A</w:t>
      </w:r>
    </w:p>
    <w:p>
      <w:r>
        <w:tab/>
        <w:t>for ACIR is +6 dB, throughput loss is in the range [55.97, 55.97], and Median is 55.97. Besides, 0 companies provide NaN or N/A</w:t>
      </w:r>
    </w:p>
    <w:p>
      <w:r>
        <w:tab/>
        <w:t>for ACIR is +8 dB, throughput loss is in the range [51.73, 51.73], and Median is 51.73.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[68.05, 68.05], and Median is 68.05. Besides, 0 companies provide NaN or N/A</w:t>
      </w:r>
    </w:p>
    <w:p>
      <w:r>
        <w:tab/>
        <w:t>for ACIR is +2 dB, throughput loss is in the range [64.23, 64.23], and Median is 64.23. Besides, 0 companies provide NaN or N/A</w:t>
      </w:r>
    </w:p>
    <w:p>
      <w:r>
        <w:tab/>
        <w:t>for ACIR is +4 dB, throughput loss is in the range [60.25, 60.25], and Median is 60.25. Besides, 0 companies provide NaN or N/A</w:t>
      </w:r>
    </w:p>
    <w:p>
      <w:r>
        <w:tab/>
        <w:t>for ACIR is +6 dB, throughput loss is in the range [56.18, 56.18], and Median is 56.18. Besides, 0 companies provide NaN or N/A</w:t>
      </w:r>
    </w:p>
    <w:p>
      <w:r>
        <w:tab/>
        <w:t>for ACIR is +8 dB, throughput loss is in the range [52.03, 52.03], and Median is 52.03.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[48.77, 48.77], and Median is 48.77. Besides, 0 companies provide NaN or N/A</w:t>
      </w:r>
    </w:p>
    <w:p>
      <w:r>
        <w:tab/>
        <w:t>for ACIR is +2 dB, throughput loss is in the range [44.45, 44.45], and Median is 44.45. Besides, 0 companies provide NaN or N/A</w:t>
      </w:r>
    </w:p>
    <w:p>
      <w:r>
        <w:tab/>
        <w:t>for ACIR is +4 dB, throughput loss is in the range [40.19, 40.19], and Median is 40.19. Besides, 0 companies provide NaN or N/A</w:t>
      </w:r>
    </w:p>
    <w:p>
      <w:r>
        <w:tab/>
        <w:t>for ACIR is +6 dB, throughput loss is in the range [36.06, 36.06], and Median is 36.06. Besides, 0 companies provide NaN or N/A</w:t>
      </w:r>
    </w:p>
    <w:p>
      <w:r>
        <w:tab/>
        <w:t>for ACIR is +8 dB, throughput loss is in the range [32.15, 32.15], and Median is 32.15.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[48.77, 48.77], and Median is 48.77. Besides, 0 companies provide NaN or N/A</w:t>
      </w:r>
    </w:p>
    <w:p>
      <w:r>
        <w:tab/>
        <w:t>for ACIR is +2 dB, throughput loss is in the range [44.45, 44.45], and Median is 44.45. Besides, 0 companies provide NaN or N/A</w:t>
      </w:r>
    </w:p>
    <w:p>
      <w:r>
        <w:tab/>
        <w:t>for ACIR is +4 dB, throughput loss is in the range [40.21, 40.21], and Median is 40.21. Besides, 0 companies provide NaN or N/A</w:t>
      </w:r>
    </w:p>
    <w:p>
      <w:r>
        <w:tab/>
        <w:t>for ACIR is +6 dB, throughput loss is in the range [36.08, 36.08], and Median is 36.08. Besides, 0 companies provide NaN or N/A</w:t>
      </w:r>
    </w:p>
    <w:p>
      <w:r>
        <w:tab/>
        <w:t>for ACIR is +8 dB, throughput loss is in the range [32.12, 32.12], and Median is 32.12.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[57.2, 35.36], and Median is 46.28. Besides, 0 companies provide NaN or N/A</w:t>
      </w:r>
    </w:p>
    <w:p>
      <w:r>
        <w:tab/>
        <w:t>for ACIR is +2 dB, throughput loss is in the range [52.94, 33.35], and Median is 43.15. Besides, 0 companies provide NaN or N/A</w:t>
      </w:r>
    </w:p>
    <w:p>
      <w:r>
        <w:tab/>
        <w:t>for ACIR is +4 dB, throughput loss is in the range [48.66, 31.86], and Median is 40.26. Besides, 0 companies provide NaN or N/A</w:t>
      </w:r>
    </w:p>
    <w:p>
      <w:r>
        <w:tab/>
        <w:t>for ACIR is +6 dB, throughput loss is in the range [44.37, 30.74], and Median is 37.56. Besides, 0 companies provide NaN or N/A</w:t>
      </w:r>
    </w:p>
    <w:p>
      <w:r>
        <w:tab/>
        <w:t>for ACIR is +8 dB, throughput loss is in the range [40.17, 29.96], and Median is 35.06.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2, Case 3, Victim: SBFD (UL),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[57.36, 57.36], and Median is 57.36. Besides, 0 companies provide NaN or N/A</w:t>
      </w:r>
    </w:p>
    <w:p>
      <w:r>
        <w:tab/>
        <w:t>for ACIR is +2 dB, throughput loss is in the range [53.07, 53.07], and Median is 53.07. Besides, 0 companies provide NaN or N/A</w:t>
      </w:r>
    </w:p>
    <w:p>
      <w:r>
        <w:tab/>
        <w:t>for ACIR is +4 dB, throughput loss is in the range [48.74, 48.74], and Median is 48.74. Besides, 0 companies provide NaN or N/A</w:t>
      </w:r>
    </w:p>
    <w:p>
      <w:r>
        <w:tab/>
        <w:t>for ACIR is +6 dB, throughput loss is in the range [44.44, 44.44], and Median is 44.44. Besides, 0 companies provide NaN or N/A</w:t>
      </w:r>
    </w:p>
    <w:p>
      <w:r>
        <w:tab/>
        <w:t>for ACIR is +8 dB, throughput loss is in the range [40.23, 40.23], and Median is 40.23.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[31.93, 31.93], and Median is 31.93. Besides, 0 companies provide NaN or N/A</w:t>
      </w:r>
    </w:p>
    <w:p>
      <w:r>
        <w:tab/>
        <w:t>for ACIR is +2 dB, throughput loss is in the range [28.17, 28.17], and Median is 28.17. Besides, 0 companies provide NaN or N/A</w:t>
      </w:r>
    </w:p>
    <w:p>
      <w:r>
        <w:tab/>
        <w:t>for ACIR is +4 dB, throughput loss is in the range [24.66, 24.66], and Median is 24.66. Besides, 0 companies provide NaN or N/A</w:t>
      </w:r>
    </w:p>
    <w:p>
      <w:r>
        <w:tab/>
        <w:t>for ACIR is +6 dB, throughput loss is in the range [21.37, 21.37], and Median is 21.37. Besides, 0 companies provide NaN or N/A</w:t>
      </w:r>
    </w:p>
    <w:p>
      <w:r>
        <w:tab/>
        <w:t>for ACIR is +8 dB, throughput loss is in the range [18.37, 18.37], and Median is 18.37.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[31.24, 31.24], and Median is 31.24. Besides, 0 companies provide NaN or N/A</w:t>
      </w:r>
    </w:p>
    <w:p>
      <w:r>
        <w:tab/>
        <w:t>for ACIR is +2 dB, throughput loss is in the range [27.49, 27.49], and Median is 27.49. Besides, 0 companies provide NaN or N/A</w:t>
      </w:r>
    </w:p>
    <w:p>
      <w:r>
        <w:tab/>
        <w:t>for ACIR is +4 dB, throughput loss is in the range [23.99, 23.99], and Median is 23.99. Besides, 0 companies provide NaN or N/A</w:t>
      </w:r>
    </w:p>
    <w:p>
      <w:r>
        <w:tab/>
        <w:t>for ACIR is +6 dB, throughput loss is in the range [20.76, 20.76], and Median is 20.76. Besides, 0 companies provide NaN or N/A</w:t>
      </w:r>
    </w:p>
    <w:p>
      <w:r>
        <w:tab/>
        <w:t>for ACIR is +8 dB, throughput loss is in the range [17.82, 17.82], and Median is 17.82.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[38.84, 38.84], and Median is 38.84. Besides, 0 companies provide NaN or N/A</w:t>
      </w:r>
    </w:p>
    <w:p>
      <w:r>
        <w:tab/>
        <w:t>for ACIR is +2 dB, throughput loss is in the range [34.69, 34.69], and Median is 34.69. Besides, 0 companies provide NaN or N/A</w:t>
      </w:r>
    </w:p>
    <w:p>
      <w:r>
        <w:tab/>
        <w:t>for ACIR is +4 dB, throughput loss is in the range [30.72, 30.72], and Median is 30.72. Besides, 0 companies provide NaN or N/A</w:t>
      </w:r>
    </w:p>
    <w:p>
      <w:r>
        <w:tab/>
        <w:t>for ACIR is +6 dB, throughput loss is in the range [26.98, 26.98], and Median is 26.98. Besides, 0 companies provide NaN or N/A</w:t>
      </w:r>
    </w:p>
    <w:p>
      <w:r>
        <w:tab/>
        <w:t>for ACIR is +8 dB, throughput loss is in the range [23.5, 23.5], and Median is 23.5.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[39.36, 39.36], and Median is 39.36. Besides, 0 companies provide NaN or N/A</w:t>
      </w:r>
    </w:p>
    <w:p>
      <w:r>
        <w:tab/>
        <w:t>for ACIR is +2 dB, throughput loss is in the range [35.21, 35.21], and Median is 35.21. Besides, 0 companies provide NaN or N/A</w:t>
      </w:r>
    </w:p>
    <w:p>
      <w:r>
        <w:tab/>
        <w:t>for ACIR is +4 dB, throughput loss is in the range [31.25, 31.25], and Median is 31.25. Besides, 0 companies provide NaN or N/A</w:t>
      </w:r>
    </w:p>
    <w:p>
      <w:r>
        <w:tab/>
        <w:t>for ACIR is +6 dB, throughput loss is in the range [27.52, 27.52], and Median is 27.52. Besides, 0 companies provide NaN or N/A</w:t>
      </w:r>
    </w:p>
    <w:p>
      <w:r>
        <w:tab/>
        <w:t>for ACIR is +8 dB, throughput loss is in the range [24.04, 24.04], and Median is 24.04.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[13.08, 13.08], and Median is 13.08. Besides, 0 companies provide NaN or N/A</w:t>
      </w:r>
    </w:p>
    <w:p>
      <w:r>
        <w:tab/>
        <w:t>for ACIR is +2 dB, throughput loss is in the range [10.87, 10.87], and Median is 10.87. Besides, 0 companies provide NaN or N/A</w:t>
      </w:r>
    </w:p>
    <w:p>
      <w:r>
        <w:tab/>
        <w:t>for ACIR is +4 dB, throughput loss is in the range [8.96, 8.96], and Median is 8.96. Besides, 0 companies provide NaN or N/A</w:t>
      </w:r>
    </w:p>
    <w:p>
      <w:r>
        <w:tab/>
        <w:t>for ACIR is +6 dB, throughput loss is in the range [7.33, 7.33], and Median is 7.33. Besides, 0 companies provide NaN or N/A</w:t>
      </w:r>
    </w:p>
    <w:p>
      <w:r>
        <w:tab/>
        <w:t>for ACIR is +8 dB, throughput loss is in the range [5.94, 5.94], and Median is 5.94.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[13.23, 13.23], and Median is 13.23. Besides, 0 companies provide NaN or N/A</w:t>
      </w:r>
    </w:p>
    <w:p>
      <w:r>
        <w:tab/>
        <w:t>for ACIR is +2 dB, throughput loss is in the range [11.05, 11.05], and Median is 11.05. Besides, 0 companies provide NaN or N/A</w:t>
      </w:r>
    </w:p>
    <w:p>
      <w:r>
        <w:tab/>
        <w:t>for ACIR is +4 dB, throughput loss is in the range [9.17, 9.17], and Median is 9.17. Besides, 0 companies provide NaN or N/A</w:t>
      </w:r>
    </w:p>
    <w:p>
      <w:r>
        <w:tab/>
        <w:t>for ACIR is +6 dB, throughput loss is in the range [7.54, 7.54], and Median is 7.54. Besides, 0 companies provide NaN or N/A</w:t>
      </w:r>
    </w:p>
    <w:p>
      <w:r>
        <w:tab/>
        <w:t>for ACIR is +8 dB, throughput loss is in the range [6.16, 6.16], and Median is 6.16.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[18.58, 18.58], and Median is 18.58. Besides, 0 companies provide NaN or N/A</w:t>
      </w:r>
    </w:p>
    <w:p>
      <w:r>
        <w:tab/>
        <w:t>for ACIR is +2 dB, throughput loss is in the range [15.78, 15.78], and Median is 15.78. Besides, 0 companies provide NaN or N/A</w:t>
      </w:r>
    </w:p>
    <w:p>
      <w:r>
        <w:tab/>
        <w:t>for ACIR is +4 dB, throughput loss is in the range [13.31, 13.31], and Median is 13.31. Besides, 0 companies provide NaN or N/A</w:t>
      </w:r>
    </w:p>
    <w:p>
      <w:r>
        <w:tab/>
        <w:t>for ACIR is +6 dB, throughput loss is in the range [11.12, 11.12], and Median is 11.12. Besides, 0 companies provide NaN or N/A</w:t>
      </w:r>
    </w:p>
    <w:p>
      <w:r>
        <w:tab/>
        <w:t>for ACIR is +8 dB, throughput loss is in the range [9.21, 9.21], and Median is 9.21.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[18.6, 18.6], and Median is 18.6. Besides, 0 companies provide NaN or N/A</w:t>
      </w:r>
    </w:p>
    <w:p>
      <w:r>
        <w:tab/>
        <w:t>for ACIR is +2 dB, throughput loss is in the range [15.75, 15.75], and Median is 15.75. Besides, 0 companies provide NaN or N/A</w:t>
      </w:r>
    </w:p>
    <w:p>
      <w:r>
        <w:tab/>
        <w:t>for ACIR is +4 dB, throughput loss is in the range [13.23, 13.23], and Median is 13.23. Besides, 0 companies provide NaN or N/A</w:t>
      </w:r>
    </w:p>
    <w:p>
      <w:r>
        <w:tab/>
        <w:t>for ACIR is +6 dB, throughput loss is in the range [11.02, 11.02], and Median is 11.02. Besides, 0 companies provide NaN or N/A</w:t>
      </w:r>
    </w:p>
    <w:p>
      <w:r>
        <w:tab/>
        <w:t>for ACIR is +8 dB, throughput loss is in the range [9.11, 9.11], and Median is 9.11.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1.0, SBFD gNB Tx power: 49,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[18.53, 4.29], and Median is 10.51. Besides, 0 companies provide NaN or N/A</w:t>
      </w:r>
    </w:p>
    <w:p>
      <w:r>
        <w:tab/>
        <w:t>for ACIR is +2 dB, throughput loss is in the range [15.48, 3.47], and Median is 8.66. Besides, 0 companies provide NaN or N/A</w:t>
      </w:r>
    </w:p>
    <w:p>
      <w:r>
        <w:tab/>
        <w:t>for ACIR is +4 dB, throughput loss is in the range [12.82, 2.79], and Median is 7.24. Besides, 0 companies provide NaN or N/A</w:t>
      </w:r>
    </w:p>
    <w:p>
      <w:r>
        <w:tab/>
        <w:t>for ACIR is +6 dB, throughput loss is in the range [10.52, 2.21], and Median is 6.1. Besides, 0 companies provide NaN or N/A</w:t>
      </w:r>
    </w:p>
    <w:p>
      <w:r>
        <w:tab/>
        <w:t>for ACIR is +8 dB, throughput loss is in the range [8.6, 1.75], and Median is 5.19.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[54.35, 28.79], and Median is 42.32. Besides, 1 companies provide NaN or N/A</w:t>
      </w:r>
    </w:p>
    <w:p>
      <w:r>
        <w:tab/>
        <w:t>for ACIR is +2 dB, throughput loss is in the range [44.46, 20.75], and Median is 35.99. Besides, 1 companies provide NaN or N/A</w:t>
      </w:r>
    </w:p>
    <w:p>
      <w:r>
        <w:tab/>
        <w:t>for ACIR is +4 dB, throughput loss is in the range [39.32, 14.2], and Median is 29.68. Besides, 1 companies provide NaN or N/A</w:t>
      </w:r>
    </w:p>
    <w:p>
      <w:r>
        <w:tab/>
        <w:t>for ACIR is +6 dB, throughput loss is in the range [34.97, 9.61], and Median is 21.85. Besides, 1 companies provide NaN or N/A</w:t>
      </w:r>
    </w:p>
    <w:p>
      <w:r>
        <w:tab/>
        <w:t>for ACIR is +8 dB, throughput loss is in the range [33.55, 6.38], and Median is 16.58. Besides, 1 companies provide NaN or N/A</w:t>
      </w:r>
    </w:p>
    <w:p>
      <w:r>
        <w:br/>
      </w:r>
    </w:p>
    <w:p>
      <w:r>
        <w:t>Scenario 2, Case 3, Victim: SBFD (UL),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[5.95, 5.95], and Median is 5.95. Besides, 0 companies provide NaN or N/A</w:t>
      </w:r>
    </w:p>
    <w:p>
      <w:r>
        <w:tab/>
        <w:t>for ACIR is +2 dB, throughput loss is in the range [4.64, 4.64], and Median is 4.64. Besides, 0 companies provide NaN or N/A</w:t>
      </w:r>
    </w:p>
    <w:p>
      <w:r>
        <w:tab/>
        <w:t>for ACIR is +4 dB, throughput loss is in the range [3.59, 3.59], and Median is 3.59. Besides, 0 companies provide NaN or N/A</w:t>
      </w:r>
    </w:p>
    <w:p>
      <w:r>
        <w:tab/>
        <w:t>for ACIR is +6 dB, throughput loss is in the range [2.74, 2.74], and Median is 2.74. Besides, 0 companies provide NaN or N/A</w:t>
      </w:r>
    </w:p>
    <w:p>
      <w:r>
        <w:tab/>
        <w:t>for ACIR is +8 dB, throughput loss is in the range [2.07, 2.07], and Median is 2.07.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3, Victim: SBFD (UL),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[16.63, 9.33], and Median is 12.98. Besides, 0 companies provide NaN or N/A</w:t>
      </w:r>
    </w:p>
    <w:p>
      <w:r>
        <w:tab/>
        <w:t>for ACIR is +2 dB, throughput loss is in the range [15.09, 7.4], and Median is 11.25. Besides, 0 companies provide NaN or N/A</w:t>
      </w:r>
    </w:p>
    <w:p>
      <w:r>
        <w:tab/>
        <w:t>for ACIR is +4 dB, throughput loss is in the range [13.96, 5.82], and Median is 9.89. Besides, 0 companies provide NaN or N/A</w:t>
      </w:r>
    </w:p>
    <w:p>
      <w:r>
        <w:tab/>
        <w:t>for ACIR is +6 dB, throughput loss is in the range [13.13, 4.52], and Median is 8.83. Besides, 0 companies provide NaN or N/A</w:t>
      </w:r>
    </w:p>
    <w:p>
      <w:r>
        <w:tab/>
        <w:t>for ACIR is +8 dB, throughput loss is in the range [12.57, 3.49], and Median is 8.03.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2, Case 3, Victim: SBFD (UL),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[9.17, 9.17], and Median is 9.17. Besides, 0 companies provide NaN or N/A</w:t>
      </w:r>
    </w:p>
    <w:p>
      <w:r>
        <w:tab/>
        <w:t>for ACIR is +2 dB, throughput loss is in the range [7.23, 7.23], and Median is 7.23. Besides, 0 companies provide NaN or N/A</w:t>
      </w:r>
    </w:p>
    <w:p>
      <w:r>
        <w:tab/>
        <w:t>for ACIR is +4 dB, throughput loss is in the range [5.64, 5.64], and Median is 5.64. Besides, 0 companies provide NaN or N/A</w:t>
      </w:r>
    </w:p>
    <w:p>
      <w:r>
        <w:tab/>
        <w:t>for ACIR is +6 dB, throughput loss is in the range [4.35, 4.35], and Median is 4.35. Besides, 0 companies provide NaN or N/A</w:t>
      </w:r>
    </w:p>
    <w:p>
      <w:r>
        <w:tab/>
        <w:t>for ACIR is +8 dB, throughput loss is in the range [3.33, 3.33], and Median is 3.33.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2, Case 4, Victim: SBFD (DL),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[9.39, 9.39], and Median is 9.39. Besides, 0 companies provide NaN or N/A</w:t>
      </w:r>
    </w:p>
    <w:p>
      <w:r>
        <w:tab/>
        <w:t>for ACIR is +2 dB, throughput loss is in the range [7.81, 7.81], and Median is 7.81. Besides, 0 companies provide NaN or N/A</w:t>
      </w:r>
    </w:p>
    <w:p>
      <w:r>
        <w:tab/>
        <w:t>for ACIR is +4 dB, throughput loss is in the range [6.41, 6.41], and Median is 6.41. Besides, 0 companies provide NaN or N/A</w:t>
      </w:r>
    </w:p>
    <w:p>
      <w:r>
        <w:tab/>
        <w:t>for ACIR is +6 dB, throughput loss is in the range [5.2, 5.2], and Median is 5.2. Besides, 0 companies provide NaN or N/A</w:t>
      </w:r>
    </w:p>
    <w:p>
      <w:r>
        <w:tab/>
        <w:t>for ACIR is +8 dB, throughput loss is in the range [4.16, 4.16], and Median is 4.16.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[66.19, 66.19], and Median is 66.19. Besides, 0 companies provide NaN or N/A</w:t>
      </w:r>
    </w:p>
    <w:p>
      <w:r>
        <w:tab/>
        <w:t>for ACIR is +2 dB, throughput loss is in the range [56.53, 56.53], and Median is 56.53. Besides, 0 companies provide NaN or N/A</w:t>
      </w:r>
    </w:p>
    <w:p>
      <w:r>
        <w:tab/>
        <w:t>for ACIR is +4 dB, throughput loss is in the range [46.12, 46.12], and Median is 46.12. Besides, 0 companies provide NaN or N/A</w:t>
      </w:r>
    </w:p>
    <w:p>
      <w:r>
        <w:tab/>
        <w:t>for ACIR is +6 dB, throughput loss is in the range [34.69, 34.69], and Median is 34.69. Besides, 0 companies provide NaN or N/A</w:t>
      </w:r>
    </w:p>
    <w:p>
      <w:r>
        <w:tab/>
        <w:t>for ACIR is +8 dB, throughput loss is in the range [26.36, 26.36], and Median is 26.36. Besides, 0 companies provide NaN or N/A</w:t>
      </w:r>
    </w:p>
    <w:p>
      <w:r>
        <w:br/>
      </w:r>
    </w:p>
    <w:p>
      <w:r>
        <w:t>Scenario 2, Case 4, Victim: SBFD (DL),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[10.06, 10.06], and Median is 10.06. Besides, 0 companies provide NaN or N/A</w:t>
      </w:r>
    </w:p>
    <w:p>
      <w:r>
        <w:tab/>
        <w:t>for ACIR is +2 dB, throughput loss is in the range [8.42, 8.42], and Median is 8.42. Besides, 0 companies provide NaN or N/A</w:t>
      </w:r>
    </w:p>
    <w:p>
      <w:r>
        <w:tab/>
        <w:t>for ACIR is +4 dB, throughput loss is in the range [6.97, 6.97], and Median is 6.97. Besides, 0 companies provide NaN or N/A</w:t>
      </w:r>
    </w:p>
    <w:p>
      <w:r>
        <w:tab/>
        <w:t>for ACIR is +6 dB, throughput loss is in the range [5.69, 5.69], and Median is 5.69. Besides, 0 companies provide NaN or N/A</w:t>
      </w:r>
    </w:p>
    <w:p>
      <w:r>
        <w:tab/>
        <w:t>for ACIR is +8 dB, throughput loss is in the range [4.58, 4.58], and Median is 4.58.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[65.74, 65.74], and Median is 65.74. Besides, 0 companies provide NaN or N/A</w:t>
      </w:r>
    </w:p>
    <w:p>
      <w:r>
        <w:tab/>
        <w:t>for ACIR is +2 dB, throughput loss is in the range [53.95, 53.95], and Median is 53.95. Besides, 0 companies provide NaN or N/A</w:t>
      </w:r>
    </w:p>
    <w:p>
      <w:r>
        <w:tab/>
        <w:t>for ACIR is +4 dB, throughput loss is in the range [45.32, 45.32], and Median is 45.32. Besides, 0 companies provide NaN or N/A</w:t>
      </w:r>
    </w:p>
    <w:p>
      <w:r>
        <w:tab/>
        <w:t>for ACIR is +6 dB, throughput loss is in the range [36.67, 36.67], and Median is 36.67. Besides, 0 companies provide NaN or N/A</w:t>
      </w:r>
    </w:p>
    <w:p>
      <w:r>
        <w:tab/>
        <w:t>for ACIR is +8 dB, throughput loss is in the range [29.15, 29.15], and Median is 29.15. Besides, 0 companies provide NaN or N/A</w:t>
      </w:r>
    </w:p>
    <w:p>
      <w:r>
        <w:br/>
      </w:r>
    </w:p>
    <w:p>
      <w:r>
        <w:t>Scenario 2, Case 4, Victim: SBFD (DL),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[7.94, 7.94], and Median is 7.94. Besides, 0 companies provide NaN or N/A</w:t>
      </w:r>
    </w:p>
    <w:p>
      <w:r>
        <w:tab/>
        <w:t>for ACIR is +2 dB, throughput loss is in the range [6.58, 6.58], and Median is 6.58. Besides, 0 companies provide NaN or N/A</w:t>
      </w:r>
    </w:p>
    <w:p>
      <w:r>
        <w:tab/>
        <w:t>for ACIR is +4 dB, throughput loss is in the range [5.39, 5.39], and Median is 5.39. Besides, 0 companies provide NaN or N/A</w:t>
      </w:r>
    </w:p>
    <w:p>
      <w:r>
        <w:tab/>
        <w:t>for ACIR is +6 dB, throughput loss is in the range [4.36, 4.36], and Median is 4.36. Besides, 0 companies provide NaN or N/A</w:t>
      </w:r>
    </w:p>
    <w:p>
      <w:r>
        <w:tab/>
        <w:t>for ACIR is +8 dB, throughput loss is in the range [3.48, 3.48], and Median is 3.48.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[46.43, 46.43], and Median is 46.43. Besides, 0 companies provide NaN or N/A</w:t>
      </w:r>
    </w:p>
    <w:p>
      <w:r>
        <w:tab/>
        <w:t>for ACIR is +2 dB, throughput loss is in the range [38.17, 38.17], and Median is 38.17. Besides, 0 companies provide NaN or N/A</w:t>
      </w:r>
    </w:p>
    <w:p>
      <w:r>
        <w:tab/>
        <w:t>for ACIR is +4 dB, throughput loss is in the range [29.08, 29.08], and Median is 29.08. Besides, 0 companies provide NaN or N/A</w:t>
      </w:r>
    </w:p>
    <w:p>
      <w:r>
        <w:tab/>
        <w:t>for ACIR is +6 dB, throughput loss is in the range [22.65, 22.65], and Median is 22.65. Besides, 0 companies provide NaN or N/A</w:t>
      </w:r>
    </w:p>
    <w:p>
      <w:r>
        <w:tab/>
        <w:t>for ACIR is +8 dB, throughput loss is in the range [17.56, 17.56], and Median is 17.56. Besides, 0 companies provide NaN or N/A</w:t>
      </w:r>
    </w:p>
    <w:p>
      <w:r>
        <w:br/>
      </w:r>
    </w:p>
    <w:p>
      <w:r>
        <w:t>Scenario 2, Case 4, Victim: SBFD (DL),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[7.89, 7.89], and Median is 7.89. Besides, 0 companies provide NaN or N/A</w:t>
      </w:r>
    </w:p>
    <w:p>
      <w:r>
        <w:tab/>
        <w:t>for ACIR is +2 dB, throughput loss is in the range [6.51, 6.51], and Median is 6.51. Besides, 0 companies provide NaN or N/A</w:t>
      </w:r>
    </w:p>
    <w:p>
      <w:r>
        <w:tab/>
        <w:t>for ACIR is +4 dB, throughput loss is in the range [5.3, 5.3], and Median is 5.3. Besides, 0 companies provide NaN or N/A</w:t>
      </w:r>
    </w:p>
    <w:p>
      <w:r>
        <w:tab/>
        <w:t>for ACIR is +6 dB, throughput loss is in the range [4.26, 4.26], and Median is 4.26. Besides, 0 companies provide NaN or N/A</w:t>
      </w:r>
    </w:p>
    <w:p>
      <w:r>
        <w:tab/>
        <w:t>for ACIR is +8 dB, throughput loss is in the range [3.38, 3.38], and Median is 3.38.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[43.25, 43.25], and Median is 43.25. Besides, 0 companies provide NaN or N/A</w:t>
      </w:r>
    </w:p>
    <w:p>
      <w:r>
        <w:tab/>
        <w:t>for ACIR is +2 dB, throughput loss is in the range [32.6, 32.6], and Median is 32.6. Besides, 0 companies provide NaN or N/A</w:t>
      </w:r>
    </w:p>
    <w:p>
      <w:r>
        <w:tab/>
        <w:t>for ACIR is +4 dB, throughput loss is in the range [24.39, 24.39], and Median is 24.39. Besides, 0 companies provide NaN or N/A</w:t>
      </w:r>
    </w:p>
    <w:p>
      <w:r>
        <w:tab/>
        <w:t>for ACIR is +6 dB, throughput loss is in the range [19.43, 19.43], and Median is 19.43. Besides, 0 companies provide NaN or N/A</w:t>
      </w:r>
    </w:p>
    <w:p>
      <w:r>
        <w:tab/>
        <w:t>for ACIR is +8 dB, throughput loss is in the range [14.54, 14.54], and Median is 14.54. Besides, 0 companies provide NaN or N/A</w:t>
      </w:r>
    </w:p>
    <w:p>
      <w:r>
        <w:br/>
      </w:r>
    </w:p>
    <w:p>
      <w:r>
        <w:t>Scenario 2, Case 4, Victim: SBFD (DL),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[9.73, 9.73], and Median is 9.73. Besides, 0 companies provide NaN or N/A</w:t>
      </w:r>
    </w:p>
    <w:p>
      <w:r>
        <w:tab/>
        <w:t>for ACIR is +2 dB, throughput loss is in the range [8.12, 8.12], and Median is 8.12. Besides, 0 companies provide NaN or N/A</w:t>
      </w:r>
    </w:p>
    <w:p>
      <w:r>
        <w:tab/>
        <w:t>for ACIR is +4 dB, throughput loss is in the range [6.69, 6.69], and Median is 6.69. Besides, 0 companies provide NaN or N/A</w:t>
      </w:r>
    </w:p>
    <w:p>
      <w:r>
        <w:tab/>
        <w:t>for ACIR is +6 dB, throughput loss is in the range [5.44, 5.44], and Median is 5.44. Besides, 0 companies provide NaN or N/A</w:t>
      </w:r>
    </w:p>
    <w:p>
      <w:r>
        <w:tab/>
        <w:t>for ACIR is +8 dB, throughput loss is in the range [4.36, 4.36], and Median is 4.36.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[63.84, 63.84], and Median is 63.84. Besides, 0 companies provide NaN or N/A</w:t>
      </w:r>
    </w:p>
    <w:p>
      <w:r>
        <w:tab/>
        <w:t>for ACIR is +2 dB, throughput loss is in the range [52.84, 52.84], and Median is 52.84. Besides, 0 companies provide NaN or N/A</w:t>
      </w:r>
    </w:p>
    <w:p>
      <w:r>
        <w:tab/>
        <w:t>for ACIR is +4 dB, throughput loss is in the range [43.27, 43.27], and Median is 43.27. Besides, 0 companies provide NaN or N/A</w:t>
      </w:r>
    </w:p>
    <w:p>
      <w:r>
        <w:tab/>
        <w:t>for ACIR is +6 dB, throughput loss is in the range [31.59, 31.59], and Median is 31.59. Besides, 0 companies provide NaN or N/A</w:t>
      </w:r>
    </w:p>
    <w:p>
      <w:r>
        <w:tab/>
        <w:t>for ACIR is +8 dB, throughput loss is in the range [24.55, 24.55], and Median is 24.55. Besides, 0 companies provide NaN or N/A</w:t>
      </w:r>
    </w:p>
    <w:p>
      <w:r>
        <w:br/>
      </w:r>
    </w:p>
    <w:p>
      <w:r>
        <w:t>Scenario 2, Case 4, Victim: SBFD (DL),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[9.88, 9.88], and Median is 9.88. Besides, 0 companies provide NaN or N/A</w:t>
      </w:r>
    </w:p>
    <w:p>
      <w:r>
        <w:tab/>
        <w:t>for ACIR is +2 dB, throughput loss is in the range [8.27, 8.27], and Median is 8.27. Besides, 0 companies provide NaN or N/A</w:t>
      </w:r>
    </w:p>
    <w:p>
      <w:r>
        <w:tab/>
        <w:t>for ACIR is +4 dB, throughput loss is in the range [6.84, 6.84], and Median is 6.84. Besides, 0 companies provide NaN or N/A</w:t>
      </w:r>
    </w:p>
    <w:p>
      <w:r>
        <w:tab/>
        <w:t>for ACIR is +6 dB, throughput loss is in the range [5.59, 5.59], and Median is 5.59. Besides, 0 companies provide NaN or N/A</w:t>
      </w:r>
    </w:p>
    <w:p>
      <w:r>
        <w:tab/>
        <w:t>for ACIR is +8 dB, throughput loss is in the range [4.51, 4.51], and Median is 4.51.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[63.07, 63.07], and Median is 63.07. Besides, 0 companies provide NaN or N/A</w:t>
      </w:r>
    </w:p>
    <w:p>
      <w:r>
        <w:tab/>
        <w:t>for ACIR is +2 dB, throughput loss is in the range [53.19, 53.19], and Median is 53.19. Besides, 0 companies provide NaN or N/A</w:t>
      </w:r>
    </w:p>
    <w:p>
      <w:r>
        <w:tab/>
        <w:t>for ACIR is +4 dB, throughput loss is in the range [42.96, 42.96], and Median is 42.96. Besides, 0 companies provide NaN or N/A</w:t>
      </w:r>
    </w:p>
    <w:p>
      <w:r>
        <w:tab/>
        <w:t>for ACIR is +6 dB, throughput loss is in the range [33.76, 33.76], and Median is 33.76. Besides, 0 companies provide NaN or N/A</w:t>
      </w:r>
    </w:p>
    <w:p>
      <w:r>
        <w:tab/>
        <w:t>for ACIR is +8 dB, throughput loss is in the range [24.95, 24.95], and Median is 24.95. Besides, 0 companies provide NaN or N/A</w:t>
      </w:r>
    </w:p>
    <w:p>
      <w:r>
        <w:br/>
      </w:r>
    </w:p>
    <w:p>
      <w:r>
        <w:t>Scenario 2, Case 4, Victim: SBFD (DL),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[7.64, 3.06], and Median is 5.35. Besides, 0 companies provide NaN or N/A</w:t>
      </w:r>
    </w:p>
    <w:p>
      <w:r>
        <w:tab/>
        <w:t>for ACIR is +2 dB, throughput loss is in the range [6.26, 2.36], and Median is 4.31. Besides, 0 companies provide NaN or N/A</w:t>
      </w:r>
    </w:p>
    <w:p>
      <w:r>
        <w:tab/>
        <w:t>for ACIR is +4 dB, throughput loss is in the range [5.06, 1.97], and Median is 3.51. Besides, 0 companies provide NaN or N/A</w:t>
      </w:r>
    </w:p>
    <w:p>
      <w:r>
        <w:tab/>
        <w:t>for ACIR is +6 dB, throughput loss is in the range [4.03, 1.82], and Median is 2.92. Besides, 0 companies provide NaN or N/A</w:t>
      </w:r>
    </w:p>
    <w:p>
      <w:r>
        <w:tab/>
        <w:t>for ACIR is +8 dB, throughput loss is in the range [3.17, 1.72], and Median is 2.44.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42.55], and Median is 71.27. Besides, 0 companies provide NaN or N/A</w:t>
      </w:r>
    </w:p>
    <w:p>
      <w:r>
        <w:tab/>
        <w:t>for ACIR is +2 dB, throughput loss is in the range [100.0, 34.19], and Median is 67.09. Besides, 0 companies provide NaN or N/A</w:t>
      </w:r>
    </w:p>
    <w:p>
      <w:r>
        <w:tab/>
        <w:t>for ACIR is +4 dB, throughput loss is in the range [100.0, 24.89], and Median is 62.45. Besides, 0 companies provide NaN or N/A</w:t>
      </w:r>
    </w:p>
    <w:p>
      <w:r>
        <w:tab/>
        <w:t>for ACIR is +6 dB, throughput loss is in the range [100.0, 18.88], and Median is 59.44. Besides, 0 companies provide NaN or N/A</w:t>
      </w:r>
    </w:p>
    <w:p>
      <w:r>
        <w:tab/>
        <w:t>for ACIR is +8 dB, throughput loss is in the range [100.0, 14.15], and Median is 57.08. Besides, 0 companies provide NaN or N/A</w:t>
      </w:r>
    </w:p>
    <w:p>
      <w:r>
        <w:br/>
      </w:r>
    </w:p>
    <w:p>
      <w:r>
        <w:t>Scenario 2, Case 4, Victim: SBFD (DL),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[7.63, 7.63], and Median is 7.63. Besides, 0 companies provide NaN or N/A</w:t>
      </w:r>
    </w:p>
    <w:p>
      <w:r>
        <w:tab/>
        <w:t>for ACIR is +2 dB, throughput loss is in the range [6.27, 6.27], and Median is 6.27. Besides, 0 companies provide NaN or N/A</w:t>
      </w:r>
    </w:p>
    <w:p>
      <w:r>
        <w:tab/>
        <w:t>for ACIR is +4 dB, throughput loss is in the range [5.08, 5.08], and Median is 5.08. Besides, 0 companies provide NaN or N/A</w:t>
      </w:r>
    </w:p>
    <w:p>
      <w:r>
        <w:tab/>
        <w:t>for ACIR is +6 dB, throughput loss is in the range [4.05, 4.05], and Median is 4.05. Besides, 0 companies provide NaN or N/A</w:t>
      </w:r>
    </w:p>
    <w:p>
      <w:r>
        <w:tab/>
        <w:t>for ACIR is +8 dB, throughput loss is in the range [3.19, 3.19], and Median is 3.19.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[43.08, 43.08], and Median is 43.08. Besides, 0 companies provide NaN or N/A</w:t>
      </w:r>
    </w:p>
    <w:p>
      <w:r>
        <w:tab/>
        <w:t>for ACIR is +2 dB, throughput loss is in the range [33.17, 33.17], and Median is 33.17. Besides, 0 companies provide NaN or N/A</w:t>
      </w:r>
    </w:p>
    <w:p>
      <w:r>
        <w:tab/>
        <w:t>for ACIR is +4 dB, throughput loss is in the range [23.59, 23.59], and Median is 23.59. Besides, 0 companies provide NaN or N/A</w:t>
      </w:r>
    </w:p>
    <w:p>
      <w:r>
        <w:tab/>
        <w:t>for ACIR is +6 dB, throughput loss is in the range [18.61, 18.61], and Median is 18.61. Besides, 0 companies provide NaN or N/A</w:t>
      </w:r>
    </w:p>
    <w:p>
      <w:r>
        <w:tab/>
        <w:t>for ACIR is +8 dB, throughput loss is in the range [13.82, 13.82], and Median is 13.82. Besides, 0 companies provide NaN or N/A</w:t>
      </w:r>
    </w:p>
    <w:p>
      <w:r>
        <w:br/>
      </w:r>
    </w:p>
    <w:p>
      <w:r>
        <w:t>Scenario 2, Case 4, Victim: SBFD (DL),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[9.59, 9.59], and Median is 9.59. Besides, 0 companies provide NaN or N/A</w:t>
      </w:r>
    </w:p>
    <w:p>
      <w:r>
        <w:tab/>
        <w:t>for ACIR is +2 dB, throughput loss is in the range [8.01, 8.01], and Median is 8.01. Besides, 0 companies provide NaN or N/A</w:t>
      </w:r>
    </w:p>
    <w:p>
      <w:r>
        <w:tab/>
        <w:t>for ACIR is +4 dB, throughput loss is in the range [6.61, 6.61], and Median is 6.61. Besides, 0 companies provide NaN or N/A</w:t>
      </w:r>
    </w:p>
    <w:p>
      <w:r>
        <w:tab/>
        <w:t>for ACIR is +6 dB, throughput loss is in the range [5.4, 5.4], and Median is 5.4. Besides, 0 companies provide NaN or N/A</w:t>
      </w:r>
    </w:p>
    <w:p>
      <w:r>
        <w:tab/>
        <w:t>for ACIR is +8 dB, throughput loss is in the range [4.34, 4.34], and Median is 4.34.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[64.32, 64.32], and Median is 64.32. Besides, 0 companies provide NaN or N/A</w:t>
      </w:r>
    </w:p>
    <w:p>
      <w:r>
        <w:tab/>
        <w:t>for ACIR is +2 dB, throughput loss is in the range [54.29, 54.29], and Median is 54.29. Besides, 0 companies provide NaN or N/A</w:t>
      </w:r>
    </w:p>
    <w:p>
      <w:r>
        <w:tab/>
        <w:t>for ACIR is +4 dB, throughput loss is in the range [43.52, 43.52], and Median is 43.52. Besides, 0 companies provide NaN or N/A</w:t>
      </w:r>
    </w:p>
    <w:p>
      <w:r>
        <w:tab/>
        <w:t>for ACIR is +6 dB, throughput loss is in the range [33.06, 33.06], and Median is 33.06. Besides, 0 companies provide NaN or N/A</w:t>
      </w:r>
    </w:p>
    <w:p>
      <w:r>
        <w:tab/>
        <w:t>for ACIR is +8 dB, throughput loss is in the range [25.21, 25.21], and Median is 25.21. Besides, 0 companies provide NaN or N/A</w:t>
      </w:r>
    </w:p>
    <w:p>
      <w:r>
        <w:br/>
      </w:r>
    </w:p>
    <w:p>
      <w:r>
        <w:t>Scenario 2, Case 4, Victim: SBFD (DL),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[9.42, 9.42], and Median is 9.42. Besides, 0 companies provide NaN or N/A</w:t>
      </w:r>
    </w:p>
    <w:p>
      <w:r>
        <w:tab/>
        <w:t>for ACIR is +2 dB, throughput loss is in the range [7.87, 7.87], and Median is 7.87. Besides, 0 companies provide NaN or N/A</w:t>
      </w:r>
    </w:p>
    <w:p>
      <w:r>
        <w:tab/>
        <w:t>for ACIR is +4 dB, throughput loss is in the range [6.49, 6.49], and Median is 6.49. Besides, 0 companies provide NaN or N/A</w:t>
      </w:r>
    </w:p>
    <w:p>
      <w:r>
        <w:tab/>
        <w:t>for ACIR is +6 dB, throughput loss is in the range [5.29, 5.29], and Median is 5.29. Besides, 0 companies provide NaN or N/A</w:t>
      </w:r>
    </w:p>
    <w:p>
      <w:r>
        <w:tab/>
        <w:t>for ACIR is +8 dB, throughput loss is in the range [4.26, 4.26], and Median is 4.26.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[63.99, 63.99], and Median is 63.99. Besides, 0 companies provide NaN or N/A</w:t>
      </w:r>
    </w:p>
    <w:p>
      <w:r>
        <w:tab/>
        <w:t>for ACIR is +2 dB, throughput loss is in the range [54.89, 54.89], and Median is 54.89. Besides, 0 companies provide NaN or N/A</w:t>
      </w:r>
    </w:p>
    <w:p>
      <w:r>
        <w:tab/>
        <w:t>for ACIR is +4 dB, throughput loss is in the range [47.59, 47.59], and Median is 47.59. Besides, 0 companies provide NaN or N/A</w:t>
      </w:r>
    </w:p>
    <w:p>
      <w:r>
        <w:tab/>
        <w:t>for ACIR is +6 dB, throughput loss is in the range [39.23, 39.23], and Median is 39.23. Besides, 0 companies provide NaN or N/A</w:t>
      </w:r>
    </w:p>
    <w:p>
      <w:r>
        <w:tab/>
        <w:t>for ACIR is +8 dB, throughput loss is in the range [31.1, 31.1], and Median is 31.1. Besides, 0 companies provide NaN or N/A</w:t>
      </w:r>
    </w:p>
    <w:p>
      <w:r>
        <w:br/>
      </w:r>
    </w:p>
    <w:p>
      <w:r>
        <w:t>Scenario 2, Case 4, Victim: SBFD (DL),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[7.22, 7.22], and Median is 7.22. Besides, 0 companies provide NaN or N/A</w:t>
      </w:r>
    </w:p>
    <w:p>
      <w:r>
        <w:tab/>
        <w:t>for ACIR is +2 dB, throughput loss is in the range [5.95, 5.95], and Median is 5.95. Besides, 0 companies provide NaN or N/A</w:t>
      </w:r>
    </w:p>
    <w:p>
      <w:r>
        <w:tab/>
        <w:t>for ACIR is +4 dB, throughput loss is in the range [4.85, 4.85], and Median is 4.85. Besides, 0 companies provide NaN or N/A</w:t>
      </w:r>
    </w:p>
    <w:p>
      <w:r>
        <w:tab/>
        <w:t>for ACIR is +6 dB, throughput loss is in the range [3.91, 3.91], and Median is 3.91. Besides, 0 companies provide NaN or N/A</w:t>
      </w:r>
    </w:p>
    <w:p>
      <w:r>
        <w:tab/>
        <w:t>for ACIR is +8 dB, throughput loss is in the range [3.11, 3.11], and Median is 3.11.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[39.24, 39.24], and Median is 39.24. Besides, 0 companies provide NaN or N/A</w:t>
      </w:r>
    </w:p>
    <w:p>
      <w:r>
        <w:tab/>
        <w:t>for ACIR is +2 dB, throughput loss is in the range [30.75, 30.75], and Median is 30.75. Besides, 0 companies provide NaN or N/A</w:t>
      </w:r>
    </w:p>
    <w:p>
      <w:r>
        <w:tab/>
        <w:t>for ACIR is +4 dB, throughput loss is in the range [22.9, 22.9], and Median is 22.9. Besides, 0 companies provide NaN or N/A</w:t>
      </w:r>
    </w:p>
    <w:p>
      <w:r>
        <w:tab/>
        <w:t>for ACIR is +6 dB, throughput loss is in the range [17.59, 17.59], and Median is 17.59. Besides, 0 companies provide NaN or N/A</w:t>
      </w:r>
    </w:p>
    <w:p>
      <w:r>
        <w:tab/>
        <w:t>for ACIR is +8 dB, throughput loss is in the range [13.49, 13.49], and Median is 13.49. Besides, 0 companies provide NaN or N/A</w:t>
      </w:r>
    </w:p>
    <w:p>
      <w:r>
        <w:br/>
      </w:r>
    </w:p>
    <w:p>
      <w:r>
        <w:t>Scenario 2, Case 4, Victim: SBFD (DL),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[7.78, 7.78], and Median is 7.78. Besides, 0 companies provide NaN or N/A</w:t>
      </w:r>
    </w:p>
    <w:p>
      <w:r>
        <w:tab/>
        <w:t>for ACIR is +2 dB, throughput loss is in the range [6.4, 6.4], and Median is 6.4. Besides, 0 companies provide NaN or N/A</w:t>
      </w:r>
    </w:p>
    <w:p>
      <w:r>
        <w:tab/>
        <w:t>for ACIR is +4 dB, throughput loss is in the range [5.19, 5.19], and Median is 5.19. Besides, 0 companies provide NaN or N/A</w:t>
      </w:r>
    </w:p>
    <w:p>
      <w:r>
        <w:tab/>
        <w:t>for ACIR is +6 dB, throughput loss is in the range [4.15, 4.15], and Median is 4.15. Besides, 0 companies provide NaN or N/A</w:t>
      </w:r>
    </w:p>
    <w:p>
      <w:r>
        <w:tab/>
        <w:t>for ACIR is +8 dB, throughput loss is in the range [3.26, 3.26], and Median is 3.26.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[39.17, 39.17], and Median is 39.17. Besides, 0 companies provide NaN or N/A</w:t>
      </w:r>
    </w:p>
    <w:p>
      <w:r>
        <w:tab/>
        <w:t>for ACIR is +2 dB, throughput loss is in the range [28.81, 28.81], and Median is 28.81. Besides, 0 companies provide NaN or N/A</w:t>
      </w:r>
    </w:p>
    <w:p>
      <w:r>
        <w:tab/>
        <w:t>for ACIR is +4 dB, throughput loss is in the range [21.4, 21.4], and Median is 21.4. Besides, 0 companies provide NaN or N/A</w:t>
      </w:r>
    </w:p>
    <w:p>
      <w:r>
        <w:tab/>
        <w:t>for ACIR is +6 dB, throughput loss is in the range [15.5, 15.5], and Median is 15.5. Besides, 0 companies provide NaN or N/A</w:t>
      </w:r>
    </w:p>
    <w:p>
      <w:r>
        <w:tab/>
        <w:t>for ACIR is +8 dB, throughput loss is in the range [12.03, 12.03], and Median is 12.03. Besides, 0 companies provide NaN or N/A</w:t>
      </w:r>
    </w:p>
    <w:p>
      <w:r>
        <w:br/>
      </w:r>
    </w:p>
    <w:p>
      <w:r>
        <w:t>Scenario 2, Case 4, Victim: SBFD (DL),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[7.28, 7.28], and Median is 7.28. Besides, 0 companies provide NaN or N/A</w:t>
      </w:r>
    </w:p>
    <w:p>
      <w:r>
        <w:tab/>
        <w:t>for ACIR is +2 dB, throughput loss is in the range [6.04, 6.04], and Median is 6.04. Besides, 0 companies provide NaN or N/A</w:t>
      </w:r>
    </w:p>
    <w:p>
      <w:r>
        <w:tab/>
        <w:t>for ACIR is +4 dB, throughput loss is in the range [4.94, 4.94], and Median is 4.94. Besides, 0 companies provide NaN or N/A</w:t>
      </w:r>
    </w:p>
    <w:p>
      <w:r>
        <w:tab/>
        <w:t>for ACIR is +6 dB, throughput loss is in the range [3.98, 3.98], and Median is 3.98. Besides, 0 companies provide NaN or N/A</w:t>
      </w:r>
    </w:p>
    <w:p>
      <w:r>
        <w:tab/>
        <w:t>for ACIR is +8 dB, throughput loss is in the range [3.16, 3.16], and Median is 3.16.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[51.4, 51.4], and Median is 51.4. Besides, 0 companies provide NaN or N/A</w:t>
      </w:r>
    </w:p>
    <w:p>
      <w:r>
        <w:tab/>
        <w:t>for ACIR is +2 dB, throughput loss is in the range [42.21, 42.21], and Median is 42.21. Besides, 0 companies provide NaN or N/A</w:t>
      </w:r>
    </w:p>
    <w:p>
      <w:r>
        <w:tab/>
        <w:t>for ACIR is +4 dB, throughput loss is in the range [32.48, 32.48], and Median is 32.48. Besides, 0 companies provide NaN or N/A</w:t>
      </w:r>
    </w:p>
    <w:p>
      <w:r>
        <w:tab/>
        <w:t>for ACIR is +6 dB, throughput loss is in the range [25.89, 25.89], and Median is 25.89. Besides, 0 companies provide NaN or N/A</w:t>
      </w:r>
    </w:p>
    <w:p>
      <w:r>
        <w:tab/>
        <w:t>for ACIR is +8 dB, throughput loss is in the range [17.28, 17.28], and Median is 17.28. Besides, 0 companies provide NaN or N/A</w:t>
      </w:r>
    </w:p>
    <w:p>
      <w:r>
        <w:br/>
      </w:r>
    </w:p>
    <w:p>
      <w:r>
        <w:t>Scenario 2, Case 4, Victim: SBFD (DL),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[7.87, 7.87], and Median is 7.87. Besides, 0 companies provide NaN or N/A</w:t>
      </w:r>
    </w:p>
    <w:p>
      <w:r>
        <w:tab/>
        <w:t>for ACIR is +2 dB, throughput loss is in the range [6.55, 6.55], and Median is 6.55. Besides, 0 companies provide NaN or N/A</w:t>
      </w:r>
    </w:p>
    <w:p>
      <w:r>
        <w:tab/>
        <w:t>for ACIR is +4 dB, throughput loss is in the range [5.38, 5.38], and Median is 5.38. Besides, 0 companies provide NaN or N/A</w:t>
      </w:r>
    </w:p>
    <w:p>
      <w:r>
        <w:tab/>
        <w:t>for ACIR is +6 dB, throughput loss is in the range [4.36, 4.36], and Median is 4.36. Besides, 0 companies provide NaN or N/A</w:t>
      </w:r>
    </w:p>
    <w:p>
      <w:r>
        <w:tab/>
        <w:t>for ACIR is +8 dB, throughput loss is in the range [3.49, 3.49], and Median is 3.49.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[52.98, 52.98], and Median is 52.98. Besides, 0 companies provide NaN or N/A</w:t>
      </w:r>
    </w:p>
    <w:p>
      <w:r>
        <w:tab/>
        <w:t>for ACIR is +2 dB, throughput loss is in the range [41.48, 41.48], and Median is 41.48. Besides, 0 companies provide NaN or N/A</w:t>
      </w:r>
    </w:p>
    <w:p>
      <w:r>
        <w:tab/>
        <w:t>for ACIR is +4 dB, throughput loss is in the range [33.45, 33.45], and Median is 33.45. Besides, 0 companies provide NaN or N/A</w:t>
      </w:r>
    </w:p>
    <w:p>
      <w:r>
        <w:tab/>
        <w:t>for ACIR is +6 dB, throughput loss is in the range [25.32, 25.32], and Median is 25.32. Besides, 0 companies provide NaN or N/A</w:t>
      </w:r>
    </w:p>
    <w:p>
      <w:r>
        <w:tab/>
        <w:t>for ACIR is +8 dB, throughput loss is in the range [19.74, 19.74], and Median is 19.74. Besides, 0 companies provide NaN or N/A</w:t>
      </w:r>
    </w:p>
    <w:p>
      <w:r>
        <w:br/>
      </w:r>
    </w:p>
    <w:p>
      <w:r>
        <w:t>Scenario 2, Case 4, Victim: SBFD (DL),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[5.85, 5.85], and Median is 5.85. Besides, 0 companies provide NaN or N/A</w:t>
      </w:r>
    </w:p>
    <w:p>
      <w:r>
        <w:tab/>
        <w:t>for ACIR is +2 dB, throughput loss is in the range [4.8, 4.8], and Median is 4.8. Besides, 0 companies provide NaN or N/A</w:t>
      </w:r>
    </w:p>
    <w:p>
      <w:r>
        <w:tab/>
        <w:t>for ACIR is +4 dB, throughput loss is in the range [3.89, 3.89], and Median is 3.89. Besides, 0 companies provide NaN or N/A</w:t>
      </w:r>
    </w:p>
    <w:p>
      <w:r>
        <w:tab/>
        <w:t>for ACIR is +6 dB, throughput loss is in the range [3.12, 3.12], and Median is 3.12. Besides, 0 companies provide NaN or N/A</w:t>
      </w:r>
    </w:p>
    <w:p>
      <w:r>
        <w:tab/>
        <w:t>for ACIR is +8 dB, throughput loss is in the range [2.47, 2.47], and Median is 2.47.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[34.67, 34.67], and Median is 34.67. Besides, 0 companies provide NaN or N/A</w:t>
      </w:r>
    </w:p>
    <w:p>
      <w:r>
        <w:tab/>
        <w:t>for ACIR is +2 dB, throughput loss is in the range [25.96, 25.96], and Median is 25.96. Besides, 0 companies provide NaN or N/A</w:t>
      </w:r>
    </w:p>
    <w:p>
      <w:r>
        <w:tab/>
        <w:t>for ACIR is +4 dB, throughput loss is in the range [21.66, 21.66], and Median is 21.66. Besides, 0 companies provide NaN or N/A</w:t>
      </w:r>
    </w:p>
    <w:p>
      <w:r>
        <w:tab/>
        <w:t>for ACIR is +6 dB, throughput loss is in the range [17.05, 17.05], and Median is 17.05. Besides, 0 companies provide NaN or N/A</w:t>
      </w:r>
    </w:p>
    <w:p>
      <w:r>
        <w:tab/>
        <w:t>for ACIR is +8 dB, throughput loss is in the range [13.86, 13.86], and Median is 13.86. Besides, 0 companies provide NaN or N/A</w:t>
      </w:r>
    </w:p>
    <w:p>
      <w:r>
        <w:br/>
      </w:r>
    </w:p>
    <w:p>
      <w:r>
        <w:t>Scenario 2, Case 4, Victim: SBFD (DL),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[5.78, 5.78], and Median is 5.78. Besides, 0 companies provide NaN or N/A</w:t>
      </w:r>
    </w:p>
    <w:p>
      <w:r>
        <w:tab/>
        <w:t>for ACIR is +2 dB, throughput loss is in the range [4.75, 4.75], and Median is 4.75. Besides, 0 companies provide NaN or N/A</w:t>
      </w:r>
    </w:p>
    <w:p>
      <w:r>
        <w:tab/>
        <w:t>for ACIR is +4 dB, throughput loss is in the range [3.86, 3.86], and Median is 3.86. Besides, 0 companies provide NaN or N/A</w:t>
      </w:r>
    </w:p>
    <w:p>
      <w:r>
        <w:tab/>
        <w:t>for ACIR is +6 dB, throughput loss is in the range [3.1, 3.1], and Median is 3.1. Besides, 0 companies provide NaN or N/A</w:t>
      </w:r>
    </w:p>
    <w:p>
      <w:r>
        <w:tab/>
        <w:t>for ACIR is +8 dB, throughput loss is in the range [2.46, 2.46], and Median is 2.46.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[35.91, 35.91], and Median is 35.91. Besides, 0 companies provide NaN or N/A</w:t>
      </w:r>
    </w:p>
    <w:p>
      <w:r>
        <w:tab/>
        <w:t>for ACIR is +2 dB, throughput loss is in the range [28.9, 28.9], and Median is 28.9. Besides, 0 companies provide NaN or N/A</w:t>
      </w:r>
    </w:p>
    <w:p>
      <w:r>
        <w:tab/>
        <w:t>for ACIR is +4 dB, throughput loss is in the range [21.33, 21.33], and Median is 21.33. Besides, 0 companies provide NaN or N/A</w:t>
      </w:r>
    </w:p>
    <w:p>
      <w:r>
        <w:tab/>
        <w:t>for ACIR is +6 dB, throughput loss is in the range [17.28, 17.28], and Median is 17.28. Besides, 0 companies provide NaN or N/A</w:t>
      </w:r>
    </w:p>
    <w:p>
      <w:r>
        <w:tab/>
        <w:t>for ACIR is +8 dB, throughput loss is in the range [13.2, 13.2], and Median is 13.2. Besides, 0 companies provide NaN or N/A</w:t>
      </w:r>
    </w:p>
    <w:p>
      <w:r>
        <w:br/>
      </w:r>
    </w:p>
    <w:p>
      <w:r>
        <w:t>Scenario 2, Case 4, Victim: SBFD (DL),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[9.94, 9.94], and Median is 9.94. Besides, 0 companies provide NaN or N/A</w:t>
      </w:r>
    </w:p>
    <w:p>
      <w:r>
        <w:tab/>
        <w:t>for ACIR is +2 dB, throughput loss is in the range [8.27, 8.27], and Median is 8.27. Besides, 0 companies provide NaN or N/A</w:t>
      </w:r>
    </w:p>
    <w:p>
      <w:r>
        <w:tab/>
        <w:t>for ACIR is +4 dB, throughput loss is in the range [6.81, 6.81], and Median is 6.81. Besides, 0 companies provide NaN or N/A</w:t>
      </w:r>
    </w:p>
    <w:p>
      <w:r>
        <w:tab/>
        <w:t>for ACIR is +6 dB, throughput loss is in the range [5.53, 5.53], and Median is 5.53. Besides, 0 companies provide NaN or N/A</w:t>
      </w:r>
    </w:p>
    <w:p>
      <w:r>
        <w:tab/>
        <w:t>for ACIR is +8 dB, throughput loss is in the range [4.43, 4.43], and Median is 4.43.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[58.17, 58.17], and Median is 58.17. Besides, 0 companies provide NaN or N/A</w:t>
      </w:r>
    </w:p>
    <w:p>
      <w:r>
        <w:tab/>
        <w:t>for ACIR is +2 dB, throughput loss is in the range [47.32, 47.32], and Median is 47.32. Besides, 0 companies provide NaN or N/A</w:t>
      </w:r>
    </w:p>
    <w:p>
      <w:r>
        <w:tab/>
        <w:t>for ACIR is +4 dB, throughput loss is in the range [34.86, 34.86], and Median is 34.86. Besides, 0 companies provide NaN or N/A</w:t>
      </w:r>
    </w:p>
    <w:p>
      <w:r>
        <w:tab/>
        <w:t>for ACIR is +6 dB, throughput loss is in the range [26.17, 26.17], and Median is 26.17. Besides, 0 companies provide NaN or N/A</w:t>
      </w:r>
    </w:p>
    <w:p>
      <w:r>
        <w:tab/>
        <w:t>for ACIR is +8 dB, throughput loss is in the range [19.47, 19.47], and Median is 19.47. Besides, 0 companies provide NaN or N/A</w:t>
      </w:r>
    </w:p>
    <w:p>
      <w:r>
        <w:br/>
      </w:r>
    </w:p>
    <w:p>
      <w:r>
        <w:t>Scenario 2, Case 4, Victim: SBFD (DL),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[10.23, 10.23], and Median is 10.23. Besides, 0 companies provide NaN or N/A</w:t>
      </w:r>
    </w:p>
    <w:p>
      <w:r>
        <w:tab/>
        <w:t>for ACIR is +2 dB, throughput loss is in the range [8.54, 8.54], and Median is 8.54. Besides, 0 companies provide NaN or N/A</w:t>
      </w:r>
    </w:p>
    <w:p>
      <w:r>
        <w:tab/>
        <w:t>for ACIR is +4 dB, throughput loss is in the range [7.04, 7.04], and Median is 7.04. Besides, 0 companies provide NaN or N/A</w:t>
      </w:r>
    </w:p>
    <w:p>
      <w:r>
        <w:tab/>
        <w:t>for ACIR is +6 dB, throughput loss is in the range [5.72, 5.72], and Median is 5.72. Besides, 0 companies provide NaN or N/A</w:t>
      </w:r>
    </w:p>
    <w:p>
      <w:r>
        <w:tab/>
        <w:t>for ACIR is +8 dB, throughput loss is in the range [4.58, 4.58], and Median is 4.58.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[52.03, 52.03], and Median is 52.03. Besides, 0 companies provide NaN or N/A</w:t>
      </w:r>
    </w:p>
    <w:p>
      <w:r>
        <w:tab/>
        <w:t>for ACIR is +2 dB, throughput loss is in the range [40.72, 40.72], and Median is 40.72. Besides, 0 companies provide NaN or N/A</w:t>
      </w:r>
    </w:p>
    <w:p>
      <w:r>
        <w:tab/>
        <w:t>for ACIR is +4 dB, throughput loss is in the range [32.57, 32.57], and Median is 32.57. Besides, 0 companies provide NaN or N/A</w:t>
      </w:r>
    </w:p>
    <w:p>
      <w:r>
        <w:tab/>
        <w:t>for ACIR is +6 dB, throughput loss is in the range [24.32, 24.32], and Median is 24.32. Besides, 0 companies provide NaN or N/A</w:t>
      </w:r>
    </w:p>
    <w:p>
      <w:r>
        <w:tab/>
        <w:t>for ACIR is +8 dB, throughput loss is in the range [17.74, 17.74], and Median is 17.74. Besides, 0 companies provide NaN or N/A</w:t>
      </w:r>
    </w:p>
    <w:p>
      <w:r>
        <w:br/>
      </w:r>
    </w:p>
    <w:p>
      <w:r>
        <w:t>Scenario 2, Case 4, Victim: SBFD (DL),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[7.7, 3.33], and Median is 5.51. Besides, 0 companies provide NaN or N/A</w:t>
      </w:r>
    </w:p>
    <w:p>
      <w:r>
        <w:tab/>
        <w:t>for ACIR is +2 dB, throughput loss is in the range [6.34, 2.65], and Median is 4.5. Besides, 0 companies provide NaN or N/A</w:t>
      </w:r>
    </w:p>
    <w:p>
      <w:r>
        <w:tab/>
        <w:t>for ACIR is +4 dB, throughput loss is in the range [5.16, 2.26], and Median is 3.71. Besides, 0 companies provide NaN or N/A</w:t>
      </w:r>
    </w:p>
    <w:p>
      <w:r>
        <w:tab/>
        <w:t>for ACIR is +6 dB, throughput loss is in the range [4.15, 2.1], and Median is 3.13. Besides, 0 companies provide NaN or N/A</w:t>
      </w:r>
    </w:p>
    <w:p>
      <w:r>
        <w:tab/>
        <w:t>for ACIR is +8 dB, throughput loss is in the range [3.3, 2.0], and Median is 2.65.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[38.5, 38.5], and Median is 38.5. Besides, 1 companies provide NaN or N/A</w:t>
      </w:r>
    </w:p>
    <w:p>
      <w:r>
        <w:tab/>
        <w:t>for ACIR is +2 dB, throughput loss is in the range [29.45, 29.45], and Median is 29.45. Besides, 1 companies provide NaN or N/A</w:t>
      </w:r>
    </w:p>
    <w:p>
      <w:r>
        <w:tab/>
        <w:t>for ACIR is +4 dB, throughput loss is in the range [20.96, 20.96], and Median is 20.96. Besides, 1 companies provide NaN or N/A</w:t>
      </w:r>
    </w:p>
    <w:p>
      <w:r>
        <w:tab/>
        <w:t>for ACIR is +6 dB, throughput loss is in the range [17.18, 17.18], and Median is 17.18. Besides, 1 companies provide NaN or N/A</w:t>
      </w:r>
    </w:p>
    <w:p>
      <w:r>
        <w:tab/>
        <w:t>for ACIR is +8 dB, throughput loss is in the range [13.85, 13.85], and Median is 13.85. Besides, 1 companies provide NaN or N/A</w:t>
      </w:r>
    </w:p>
    <w:p>
      <w:r>
        <w:br/>
      </w:r>
    </w:p>
    <w:p>
      <w:r>
        <w:t>Scenario 2, Case 4, Victim: SBFD (DL),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[7.53, 7.53], and Median is 7.53. Besides, 0 companies provide NaN or N/A</w:t>
      </w:r>
    </w:p>
    <w:p>
      <w:r>
        <w:tab/>
        <w:t>for ACIR is +2 dB, throughput loss is in the range [6.18, 6.18], and Median is 6.18. Besides, 0 companies provide NaN or N/A</w:t>
      </w:r>
    </w:p>
    <w:p>
      <w:r>
        <w:tab/>
        <w:t>for ACIR is +4 dB, throughput loss is in the range [5.01, 5.01], and Median is 5.01. Besides, 0 companies provide NaN or N/A</w:t>
      </w:r>
    </w:p>
    <w:p>
      <w:r>
        <w:tab/>
        <w:t>for ACIR is +6 dB, throughput loss is in the range [4.02, 4.02], and Median is 4.02. Besides, 0 companies provide NaN or N/A</w:t>
      </w:r>
    </w:p>
    <w:p>
      <w:r>
        <w:tab/>
        <w:t>for ACIR is +8 dB, throughput loss is in the range [3.19, 3.19], and Median is 3.19.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[38.3, 38.3], and Median is 38.3. Besides, 0 companies provide NaN or N/A</w:t>
      </w:r>
    </w:p>
    <w:p>
      <w:r>
        <w:tab/>
        <w:t>for ACIR is +2 dB, throughput loss is in the range [28.67, 28.67], and Median is 28.67. Besides, 0 companies provide NaN or N/A</w:t>
      </w:r>
    </w:p>
    <w:p>
      <w:r>
        <w:tab/>
        <w:t>for ACIR is +4 dB, throughput loss is in the range [23.22, 23.22], and Median is 23.22. Besides, 0 companies provide NaN or N/A</w:t>
      </w:r>
    </w:p>
    <w:p>
      <w:r>
        <w:tab/>
        <w:t>for ACIR is +6 dB, throughput loss is in the range [18.55, 18.55], and Median is 18.55. Besides, 0 companies provide NaN or N/A</w:t>
      </w:r>
    </w:p>
    <w:p>
      <w:r>
        <w:tab/>
        <w:t>for ACIR is +8 dB, throughput loss is in the range [14.09, 14.09], and Median is 14.09. Besides, 0 companies provide NaN or N/A</w:t>
      </w:r>
    </w:p>
    <w:p>
      <w:r>
        <w:br/>
      </w:r>
    </w:p>
    <w:p>
      <w:r>
        <w:t>Scenario 2, Case 4, Victim: SBFD (DL),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[7.17, 7.17], and Median is 7.17. Besides, 0 companies provide NaN or N/A</w:t>
      </w:r>
    </w:p>
    <w:p>
      <w:r>
        <w:tab/>
        <w:t>for ACIR is +2 dB, throughput loss is in the range [5.93, 5.93], and Median is 5.93. Besides, 0 companies provide NaN or N/A</w:t>
      </w:r>
    </w:p>
    <w:p>
      <w:r>
        <w:tab/>
        <w:t>for ACIR is +4 dB, throughput loss is in the range [4.84, 4.84], and Median is 4.84. Besides, 0 companies provide NaN or N/A</w:t>
      </w:r>
    </w:p>
    <w:p>
      <w:r>
        <w:tab/>
        <w:t>for ACIR is +6 dB, throughput loss is in the range [3.91, 3.91], and Median is 3.91. Besides, 0 companies provide NaN or N/A</w:t>
      </w:r>
    </w:p>
    <w:p>
      <w:r>
        <w:tab/>
        <w:t>for ACIR is +8 dB, throughput loss is in the range [3.11, 3.11], and Median is 3.11.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[33.93, 33.93], and Median is 33.93. Besides, 0 companies provide NaN or N/A</w:t>
      </w:r>
    </w:p>
    <w:p>
      <w:r>
        <w:tab/>
        <w:t>for ACIR is +2 dB, throughput loss is in the range [28.51, 28.51], and Median is 28.51. Besides, 0 companies provide NaN or N/A</w:t>
      </w:r>
    </w:p>
    <w:p>
      <w:r>
        <w:tab/>
        <w:t>for ACIR is +4 dB, throughput loss is in the range [22.44, 22.44], and Median is 22.44. Besides, 0 companies provide NaN or N/A</w:t>
      </w:r>
    </w:p>
    <w:p>
      <w:r>
        <w:tab/>
        <w:t>for ACIR is +6 dB, throughput loss is in the range [17.59, 17.59], and Median is 17.59. Besides, 0 companies provide NaN or N/A</w:t>
      </w:r>
    </w:p>
    <w:p>
      <w:r>
        <w:tab/>
        <w:t>for ACIR is +8 dB, throughput loss is in the range [14.44, 14.44], and Median is 14.44. Besides, 0 companies provide NaN or N/A</w:t>
      </w:r>
    </w:p>
    <w:p>
      <w:r>
        <w:br/>
      </w:r>
    </w:p>
    <w:p>
      <w:r>
        <w:t>Scenario 2, Case 4, Victim: SBFD (DL),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[7.09, 7.09], and Median is 7.09. Besides, 0 companies provide NaN or N/A</w:t>
      </w:r>
    </w:p>
    <w:p>
      <w:r>
        <w:tab/>
        <w:t>for ACIR is +2 dB, throughput loss is in the range [5.84, 5.84], and Median is 5.84. Besides, 0 companies provide NaN or N/A</w:t>
      </w:r>
    </w:p>
    <w:p>
      <w:r>
        <w:tab/>
        <w:t>for ACIR is +4 dB, throughput loss is in the range [4.75, 4.75], and Median is 4.75. Besides, 0 companies provide NaN or N/A</w:t>
      </w:r>
    </w:p>
    <w:p>
      <w:r>
        <w:tab/>
        <w:t>for ACIR is +6 dB, throughput loss is in the range [3.82, 3.82], and Median is 3.82. Besides, 0 companies provide NaN or N/A</w:t>
      </w:r>
    </w:p>
    <w:p>
      <w:r>
        <w:tab/>
        <w:t>for ACIR is +8 dB, throughput loss is in the range [3.03, 3.03], and Median is 3.03.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[36.32, 36.32], and Median is 36.32. Besides, 0 companies provide NaN or N/A</w:t>
      </w:r>
    </w:p>
    <w:p>
      <w:r>
        <w:tab/>
        <w:t>for ACIR is +2 dB, throughput loss is in the range [29.97, 29.97], and Median is 29.97. Besides, 0 companies provide NaN or N/A</w:t>
      </w:r>
    </w:p>
    <w:p>
      <w:r>
        <w:tab/>
        <w:t>for ACIR is +4 dB, throughput loss is in the range [24.28, 24.28], and Median is 24.28. Besides, 0 companies provide NaN or N/A</w:t>
      </w:r>
    </w:p>
    <w:p>
      <w:r>
        <w:tab/>
        <w:t>for ACIR is +6 dB, throughput loss is in the range [19.6, 19.6], and Median is 19.6. Besides, 0 companies provide NaN or N/A</w:t>
      </w:r>
    </w:p>
    <w:p>
      <w:r>
        <w:tab/>
        <w:t>for ACIR is +8 dB, throughput loss is in the range [15.27, 15.27], and Median is 15.27. Besides, 0 companies provide NaN or N/A</w:t>
      </w:r>
    </w:p>
    <w:p>
      <w:r>
        <w:br/>
      </w:r>
    </w:p>
    <w:p>
      <w:r>
        <w:t>Scenario 2, Case 4, Victim: SBFD (DL),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[5.33, 5.33], and Median is 5.33. Besides, 0 companies provide NaN or N/A</w:t>
      </w:r>
    </w:p>
    <w:p>
      <w:r>
        <w:tab/>
        <w:t>for ACIR is +2 dB, throughput loss is in the range [4.32, 4.32], and Median is 4.32. Besides, 0 companies provide NaN or N/A</w:t>
      </w:r>
    </w:p>
    <w:p>
      <w:r>
        <w:tab/>
        <w:t>for ACIR is +4 dB, throughput loss is in the range [3.46, 3.46], and Median is 3.46. Besides, 0 companies provide NaN or N/A</w:t>
      </w:r>
    </w:p>
    <w:p>
      <w:r>
        <w:tab/>
        <w:t>for ACIR is +6 dB, throughput loss is in the range [2.75, 2.75], and Median is 2.75. Besides, 0 companies provide NaN or N/A</w:t>
      </w:r>
    </w:p>
    <w:p>
      <w:r>
        <w:tab/>
        <w:t>for ACIR is +8 dB, throughput loss is in the range [2.15, 2.15], and Median is 2.15.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[28.31, 28.31], and Median is 28.31. Besides, 0 companies provide NaN or N/A</w:t>
      </w:r>
    </w:p>
    <w:p>
      <w:r>
        <w:tab/>
        <w:t>for ACIR is +2 dB, throughput loss is in the range [22.75, 22.75], and Median is 22.75. Besides, 0 companies provide NaN or N/A</w:t>
      </w:r>
    </w:p>
    <w:p>
      <w:r>
        <w:tab/>
        <w:t>for ACIR is +4 dB, throughput loss is in the range [18.44, 18.44], and Median is 18.44. Besides, 0 companies provide NaN or N/A</w:t>
      </w:r>
    </w:p>
    <w:p>
      <w:r>
        <w:tab/>
        <w:t>for ACIR is +6 dB, throughput loss is in the range [14.64, 14.64], and Median is 14.64. Besides, 0 companies provide NaN or N/A</w:t>
      </w:r>
    </w:p>
    <w:p>
      <w:r>
        <w:tab/>
        <w:t>for ACIR is +8 dB, throughput loss is in the range [10.93, 10.93], and Median is 10.93. Besides, 0 companies provide NaN or N/A</w:t>
      </w:r>
    </w:p>
    <w:p>
      <w:r>
        <w:br/>
      </w:r>
    </w:p>
    <w:p>
      <w:r>
        <w:t>Scenario 2, Case 4, Victim: SBFD (DL),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[5.15, 5.15], and Median is 5.15. Besides, 0 companies provide NaN or N/A</w:t>
      </w:r>
    </w:p>
    <w:p>
      <w:r>
        <w:tab/>
        <w:t>for ACIR is +2 dB, throughput loss is in the range [4.19, 4.19], and Median is 4.19. Besides, 0 companies provide NaN or N/A</w:t>
      </w:r>
    </w:p>
    <w:p>
      <w:r>
        <w:tab/>
        <w:t>for ACIR is +4 dB, throughput loss is in the range [3.37, 3.37], and Median is 3.37. Besides, 0 companies provide NaN or N/A</w:t>
      </w:r>
    </w:p>
    <w:p>
      <w:r>
        <w:tab/>
        <w:t>for ACIR is +6 dB, throughput loss is in the range [2.68, 2.68], and Median is 2.68. Besides, 0 companies provide NaN or N/A</w:t>
      </w:r>
    </w:p>
    <w:p>
      <w:r>
        <w:tab/>
        <w:t>for ACIR is +8 dB, throughput loss is in the range [2.1, 2.1], and Median is 2.1.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[25.54, 25.54], and Median is 25.54. Besides, 0 companies provide NaN or N/A</w:t>
      </w:r>
    </w:p>
    <w:p>
      <w:r>
        <w:tab/>
        <w:t>for ACIR is +2 dB, throughput loss is in the range [20.65, 20.65], and Median is 20.65. Besides, 0 companies provide NaN or N/A</w:t>
      </w:r>
    </w:p>
    <w:p>
      <w:r>
        <w:tab/>
        <w:t>for ACIR is +4 dB, throughput loss is in the range [16.51, 16.51], and Median is 16.51. Besides, 0 companies provide NaN or N/A</w:t>
      </w:r>
    </w:p>
    <w:p>
      <w:r>
        <w:tab/>
        <w:t>for ACIR is +6 dB, throughput loss is in the range [13.53, 13.53], and Median is 13.53. Besides, 0 companies provide NaN or N/A</w:t>
      </w:r>
    </w:p>
    <w:p>
      <w:r>
        <w:tab/>
        <w:t>for ACIR is +8 dB, throughput loss is in the range [9.77, 9.77], and Median is 9.77. Besides, 0 companies provide NaN or N/A</w:t>
      </w:r>
    </w:p>
    <w:p>
      <w:r>
        <w:br/>
      </w:r>
    </w:p>
    <w:p>
      <w:r>
        <w:t>Scenario 2, Case 4, Victim: SBFD (DL),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[6.98, 6.98], and Median is 6.98. Besides, 0 companies provide NaN or N/A</w:t>
      </w:r>
    </w:p>
    <w:p>
      <w:r>
        <w:tab/>
        <w:t>for ACIR is +2 dB, throughput loss is in the range [5.76, 5.76], and Median is 5.76. Besides, 0 companies provide NaN or N/A</w:t>
      </w:r>
    </w:p>
    <w:p>
      <w:r>
        <w:tab/>
        <w:t>for ACIR is +4 dB, throughput loss is in the range [4.69, 4.69], and Median is 4.69. Besides, 0 companies provide NaN or N/A</w:t>
      </w:r>
    </w:p>
    <w:p>
      <w:r>
        <w:tab/>
        <w:t>for ACIR is +6 dB, throughput loss is in the range [3.76, 3.76], and Median is 3.76. Besides, 0 companies provide NaN or N/A</w:t>
      </w:r>
    </w:p>
    <w:p>
      <w:r>
        <w:tab/>
        <w:t>for ACIR is +8 dB, throughput loss is in the range [2.98, 2.98], and Median is 2.98.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[34.64, 34.64], and Median is 34.64. Besides, 0 companies provide NaN or N/A</w:t>
      </w:r>
    </w:p>
    <w:p>
      <w:r>
        <w:tab/>
        <w:t>for ACIR is +2 dB, throughput loss is in the range [28.65, 28.65], and Median is 28.65. Besides, 0 companies provide NaN or N/A</w:t>
      </w:r>
    </w:p>
    <w:p>
      <w:r>
        <w:tab/>
        <w:t>for ACIR is +4 dB, throughput loss is in the range [23.15, 23.15], and Median is 23.15. Besides, 0 companies provide NaN or N/A</w:t>
      </w:r>
    </w:p>
    <w:p>
      <w:r>
        <w:tab/>
        <w:t>for ACIR is +6 dB, throughput loss is in the range [18.4, 18.4], and Median is 18.4. Besides, 0 companies provide NaN or N/A</w:t>
      </w:r>
    </w:p>
    <w:p>
      <w:r>
        <w:tab/>
        <w:t>for ACIR is +8 dB, throughput loss is in the range [14.58, 14.58], and Median is 14.58. Besides, 0 companies provide NaN or N/A</w:t>
      </w:r>
    </w:p>
    <w:p>
      <w:r>
        <w:br/>
      </w:r>
    </w:p>
    <w:p>
      <w:r>
        <w:t>Scenario 2, Case 4, Victim: SBFD (DL),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[7.07, 7.07], and Median is 7.07. Besides, 0 companies provide NaN or N/A</w:t>
      </w:r>
    </w:p>
    <w:p>
      <w:r>
        <w:tab/>
        <w:t>for ACIR is +2 dB, throughput loss is in the range [5.82, 5.82], and Median is 5.82. Besides, 0 companies provide NaN or N/A</w:t>
      </w:r>
    </w:p>
    <w:p>
      <w:r>
        <w:tab/>
        <w:t>for ACIR is +4 dB, throughput loss is in the range [4.73, 4.73], and Median is 4.73. Besides, 0 companies provide NaN or N/A</w:t>
      </w:r>
    </w:p>
    <w:p>
      <w:r>
        <w:tab/>
        <w:t>for ACIR is +6 dB, throughput loss is in the range [3.8, 3.8], and Median is 3.8. Besides, 0 companies provide NaN or N/A</w:t>
      </w:r>
    </w:p>
    <w:p>
      <w:r>
        <w:tab/>
        <w:t>for ACIR is +8 dB, throughput loss is in the range [3.01, 3.01], and Median is 3.01.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[34.94, 34.94], and Median is 34.94. Besides, 0 companies provide NaN or N/A</w:t>
      </w:r>
    </w:p>
    <w:p>
      <w:r>
        <w:tab/>
        <w:t>for ACIR is +2 dB, throughput loss is in the range [29.2, 29.2], and Median is 29.2. Besides, 0 companies provide NaN or N/A</w:t>
      </w:r>
    </w:p>
    <w:p>
      <w:r>
        <w:tab/>
        <w:t>for ACIR is +4 dB, throughput loss is in the range [24.04, 24.04], and Median is 24.04. Besides, 0 companies provide NaN or N/A</w:t>
      </w:r>
    </w:p>
    <w:p>
      <w:r>
        <w:tab/>
        <w:t>for ACIR is +6 dB, throughput loss is in the range [19.18, 19.18], and Median is 19.18. Besides, 0 companies provide NaN or N/A</w:t>
      </w:r>
    </w:p>
    <w:p>
      <w:r>
        <w:tab/>
        <w:t>for ACIR is +8 dB, throughput loss is in the range [15.08, 15.08], and Median is 15.08. Besides, 0 companies provide NaN or N/A</w:t>
      </w:r>
    </w:p>
    <w:p>
      <w:r>
        <w:br/>
      </w:r>
    </w:p>
    <w:p>
      <w:r>
        <w:t>Scenario 2, Case 4, Victim: SBFD (DL),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[5.94, 1.86], and Median is 3.9. Besides, 0 companies provide NaN or N/A</w:t>
      </w:r>
    </w:p>
    <w:p>
      <w:r>
        <w:tab/>
        <w:t>for ACIR is +2 dB, throughput loss is in the range [4.86, 1.35], and Median is 3.1. Besides, 0 companies provide NaN or N/A</w:t>
      </w:r>
    </w:p>
    <w:p>
      <w:r>
        <w:tab/>
        <w:t>for ACIR is +4 dB, throughput loss is in the range [3.92, 1.06], and Median is 2.49. Besides, 0 companies provide NaN or N/A</w:t>
      </w:r>
    </w:p>
    <w:p>
      <w:r>
        <w:tab/>
        <w:t>for ACIR is +6 dB, throughput loss is in the range [3.13, 0.96], and Median is 2.05. Besides, 0 companies provide NaN or N/A</w:t>
      </w:r>
    </w:p>
    <w:p>
      <w:r>
        <w:tab/>
        <w:t>for ACIR is +8 dB, throughput loss is in the range [2.46, 0.89], and Median is 1.68.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[27.73, 11.76], and Median is 19.74. Besides, 0 companies provide NaN or N/A</w:t>
      </w:r>
    </w:p>
    <w:p>
      <w:r>
        <w:tab/>
        <w:t>for ACIR is +2 dB, throughput loss is in the range [23.04, 10.48], and Median is 16.76. Besides, 0 companies provide NaN or N/A</w:t>
      </w:r>
    </w:p>
    <w:p>
      <w:r>
        <w:tab/>
        <w:t>for ACIR is +4 dB, throughput loss is in the range [18.74, 6.81], and Median is 12.78. Besides, 0 companies provide NaN or N/A</w:t>
      </w:r>
    </w:p>
    <w:p>
      <w:r>
        <w:tab/>
        <w:t>for ACIR is +6 dB, throughput loss is in the range [14.84, 4.99], and Median is 9.91. Besides, 0 companies provide NaN or N/A</w:t>
      </w:r>
    </w:p>
    <w:p>
      <w:r>
        <w:tab/>
        <w:t>for ACIR is +8 dB, throughput loss is in the range [10.02, 3.23], and Median is 6.62. Besides, 0 companies provide NaN or N/A</w:t>
      </w:r>
    </w:p>
    <w:p>
      <w:r>
        <w:br/>
      </w:r>
    </w:p>
    <w:p>
      <w:r>
        <w:t>Scenario 2, Case 4, Victim: SBFD (DL),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[5.15, 5.15], and Median is 5.15. Besides, 0 companies provide NaN or N/A</w:t>
      </w:r>
    </w:p>
    <w:p>
      <w:r>
        <w:tab/>
        <w:t>for ACIR is +2 dB, throughput loss is in the range [4.17, 4.17], and Median is 4.17. Besides, 0 companies provide NaN or N/A</w:t>
      </w:r>
    </w:p>
    <w:p>
      <w:r>
        <w:tab/>
        <w:t>for ACIR is +4 dB, throughput loss is in the range [3.33, 3.33], and Median is 3.33. Besides, 0 companies provide NaN or N/A</w:t>
      </w:r>
    </w:p>
    <w:p>
      <w:r>
        <w:tab/>
        <w:t>for ACIR is +6 dB, throughput loss is in the range [2.63, 2.63], and Median is 2.63. Besides, 0 companies provide NaN or N/A</w:t>
      </w:r>
    </w:p>
    <w:p>
      <w:r>
        <w:tab/>
        <w:t>for ACIR is +8 dB, throughput loss is in the range [2.04, 2.04], and Median is 2.04.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[22.59, 22.59], and Median is 22.59. Besides, 0 companies provide NaN or N/A</w:t>
      </w:r>
    </w:p>
    <w:p>
      <w:r>
        <w:tab/>
        <w:t>for ACIR is +2 dB, throughput loss is in the range [18.4, 18.4], and Median is 18.4. Besides, 0 companies provide NaN or N/A</w:t>
      </w:r>
    </w:p>
    <w:p>
      <w:r>
        <w:tab/>
        <w:t>for ACIR is +4 dB, throughput loss is in the range [14.7, 14.7], and Median is 14.7. Besides, 0 companies provide NaN or N/A</w:t>
      </w:r>
    </w:p>
    <w:p>
      <w:r>
        <w:tab/>
        <w:t>for ACIR is +6 dB, throughput loss is in the range [10.6, 10.6], and Median is 10.6. Besides, 0 companies provide NaN or N/A</w:t>
      </w:r>
    </w:p>
    <w:p>
      <w:r>
        <w:tab/>
        <w:t>for ACIR is +8 dB, throughput loss is in the range [7.89, 7.89], and Median is 7.89. Besides, 0 companies provide NaN or N/A</w:t>
      </w:r>
    </w:p>
    <w:p>
      <w:r>
        <w:br/>
      </w:r>
    </w:p>
    <w:p>
      <w:r>
        <w:t>Scenario 2, Case 4, Victim: SBFD (DL),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[6.45, 6.45], and Median is 6.45. Besides, 0 companies provide NaN or N/A</w:t>
      </w:r>
    </w:p>
    <w:p>
      <w:r>
        <w:tab/>
        <w:t>for ACIR is +2 dB, throughput loss is in the range [5.3, 5.3], and Median is 5.3. Besides, 0 companies provide NaN or N/A</w:t>
      </w:r>
    </w:p>
    <w:p>
      <w:r>
        <w:tab/>
        <w:t>for ACIR is +4 dB, throughput loss is in the range [4.29, 4.29], and Median is 4.29. Besides, 0 companies provide NaN or N/A</w:t>
      </w:r>
    </w:p>
    <w:p>
      <w:r>
        <w:tab/>
        <w:t>for ACIR is +6 dB, throughput loss is in the range [3.44, 3.44], and Median is 3.44. Besides, 0 companies provide NaN or N/A</w:t>
      </w:r>
    </w:p>
    <w:p>
      <w:r>
        <w:tab/>
        <w:t>for ACIR is +8 dB, throughput loss is in the range [2.72, 2.72], and Median is 2.72.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[32.05, 32.05], and Median is 32.05. Besides, 0 companies provide NaN or N/A</w:t>
      </w:r>
    </w:p>
    <w:p>
      <w:r>
        <w:tab/>
        <w:t>for ACIR is +2 dB, throughput loss is in the range [26.08, 26.08], and Median is 26.08. Besides, 0 companies provide NaN or N/A</w:t>
      </w:r>
    </w:p>
    <w:p>
      <w:r>
        <w:tab/>
        <w:t>for ACIR is +4 dB, throughput loss is in the range [21.18, 21.18], and Median is 21.18. Besides, 0 companies provide NaN or N/A</w:t>
      </w:r>
    </w:p>
    <w:p>
      <w:r>
        <w:tab/>
        <w:t>for ACIR is +6 dB, throughput loss is in the range [17.92, 17.92], and Median is 17.92. Besides, 0 companies provide NaN or N/A</w:t>
      </w:r>
    </w:p>
    <w:p>
      <w:r>
        <w:tab/>
        <w:t>for ACIR is +8 dB, throughput loss is in the range [15.22, 15.22], and Median is 15.22. Besides, 0 companies provide NaN or N/A</w:t>
      </w:r>
    </w:p>
    <w:p>
      <w:r>
        <w:br/>
      </w:r>
    </w:p>
    <w:p>
      <w:r>
        <w:t>Scenario 2, Case 4, Victim: SBFD (DL),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[6.62, 6.62], and Median is 6.62. Besides, 0 companies provide NaN or N/A</w:t>
      </w:r>
    </w:p>
    <w:p>
      <w:r>
        <w:tab/>
        <w:t>for ACIR is +2 dB, throughput loss is in the range [5.43, 5.43], and Median is 5.43. Besides, 0 companies provide NaN or N/A</w:t>
      </w:r>
    </w:p>
    <w:p>
      <w:r>
        <w:tab/>
        <w:t>for ACIR is +4 dB, throughput loss is in the range [4.39, 4.39], and Median is 4.39. Besides, 0 companies provide NaN or N/A</w:t>
      </w:r>
    </w:p>
    <w:p>
      <w:r>
        <w:tab/>
        <w:t>for ACIR is +6 dB, throughput loss is in the range [3.51, 3.51], and Median is 3.51. Besides, 0 companies provide NaN or N/A</w:t>
      </w:r>
    </w:p>
    <w:p>
      <w:r>
        <w:tab/>
        <w:t>for ACIR is +8 dB, throughput loss is in the range [2.77, 2.77], and Median is 2.77.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[32.29, 32.29], and Median is 32.29. Besides, 0 companies provide NaN or N/A</w:t>
      </w:r>
    </w:p>
    <w:p>
      <w:r>
        <w:tab/>
        <w:t>for ACIR is +2 dB, throughput loss is in the range [25.74, 25.74], and Median is 25.74. Besides, 0 companies provide NaN or N/A</w:t>
      </w:r>
    </w:p>
    <w:p>
      <w:r>
        <w:tab/>
        <w:t>for ACIR is +4 dB, throughput loss is in the range [20.09, 20.09], and Median is 20.09. Besides, 0 companies provide NaN or N/A</w:t>
      </w:r>
    </w:p>
    <w:p>
      <w:r>
        <w:tab/>
        <w:t>for ACIR is +6 dB, throughput loss is in the range [15.94, 15.94], and Median is 15.94. Besides, 0 companies provide NaN or N/A</w:t>
      </w:r>
    </w:p>
    <w:p>
      <w:r>
        <w:tab/>
        <w:t>for ACIR is +8 dB, throughput loss is in the range [12.44, 12.44], and Median is 12.44. Besides, 0 companies provide NaN or N/A</w:t>
      </w:r>
    </w:p>
    <w:p>
      <w:r>
        <w:br/>
      </w:r>
    </w:p>
    <w:p>
      <w:r>
        <w:t>Scenario 2, Case 4, Victim: SBFD (DL),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[4.88, 4.88], and Median is 4.88. Besides, 0 companies provide NaN or N/A</w:t>
      </w:r>
    </w:p>
    <w:p>
      <w:r>
        <w:tab/>
        <w:t>for ACIR is +2 dB, throughput loss is in the range [3.94, 3.94], and Median is 3.94. Besides, 0 companies provide NaN or N/A</w:t>
      </w:r>
    </w:p>
    <w:p>
      <w:r>
        <w:tab/>
        <w:t>for ACIR is +4 dB, throughput loss is in the range [3.14, 3.14], and Median is 3.14. Besides, 0 companies provide NaN or N/A</w:t>
      </w:r>
    </w:p>
    <w:p>
      <w:r>
        <w:tab/>
        <w:t>for ACIR is +6 dB, throughput loss is in the range [2.46, 2.46], and Median is 2.46. Besides, 0 companies provide NaN or N/A</w:t>
      </w:r>
    </w:p>
    <w:p>
      <w:r>
        <w:tab/>
        <w:t>for ACIR is +8 dB, throughput loss is in the range [1.91, 1.91], and Median is 1.91.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[20.71, 20.71], and Median is 20.71. Besides, 0 companies provide NaN or N/A</w:t>
      </w:r>
    </w:p>
    <w:p>
      <w:r>
        <w:tab/>
        <w:t>for ACIR is +2 dB, throughput loss is in the range [15.38, 15.38], and Median is 15.38. Besides, 0 companies provide NaN or N/A</w:t>
      </w:r>
    </w:p>
    <w:p>
      <w:r>
        <w:tab/>
        <w:t>for ACIR is +4 dB, throughput loss is in the range [12.3, 12.3], and Median is 12.3. Besides, 0 companies provide NaN or N/A</w:t>
      </w:r>
    </w:p>
    <w:p>
      <w:r>
        <w:tab/>
        <w:t>for ACIR is +6 dB, throughput loss is in the range [8.39, 8.39], and Median is 8.39. Besides, 0 companies provide NaN or N/A</w:t>
      </w:r>
    </w:p>
    <w:p>
      <w:r>
        <w:tab/>
        <w:t>for ACIR is +8 dB, throughput loss is in the range [5.83, 5.83], and Median is 5.83. Besides, 0 companies provide NaN or N/A</w:t>
      </w:r>
    </w:p>
    <w:p>
      <w:r>
        <w:br/>
      </w:r>
    </w:p>
    <w:p>
      <w:r>
        <w:t>Scenario 2, Case 4, Victim: SBFD (DL),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[4.82, 4.82], and Median is 4.82. Besides, 0 companies provide NaN or N/A</w:t>
      </w:r>
    </w:p>
    <w:p>
      <w:r>
        <w:tab/>
        <w:t>for ACIR is +2 dB, throughput loss is in the range [3.89, 3.89], and Median is 3.89. Besides, 0 companies provide NaN or N/A</w:t>
      </w:r>
    </w:p>
    <w:p>
      <w:r>
        <w:tab/>
        <w:t>for ACIR is +4 dB, throughput loss is in the range [3.1, 3.1], and Median is 3.1. Besides, 0 companies provide NaN or N/A</w:t>
      </w:r>
    </w:p>
    <w:p>
      <w:r>
        <w:tab/>
        <w:t>for ACIR is +6 dB, throughput loss is in the range [2.44, 2.44], and Median is 2.44. Besides, 0 companies provide NaN or N/A</w:t>
      </w:r>
    </w:p>
    <w:p>
      <w:r>
        <w:tab/>
        <w:t>for ACIR is +8 dB, throughput loss is in the range [1.89, 1.89], and Median is 1.89.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[22.86, 22.86], and Median is 22.86. Besides, 0 companies provide NaN or N/A</w:t>
      </w:r>
    </w:p>
    <w:p>
      <w:r>
        <w:tab/>
        <w:t>for ACIR is +2 dB, throughput loss is in the range [18.3, 18.3], and Median is 18.3. Besides, 0 companies provide NaN or N/A</w:t>
      </w:r>
    </w:p>
    <w:p>
      <w:r>
        <w:tab/>
        <w:t>for ACIR is +4 dB, throughput loss is in the range [13.95, 13.95], and Median is 13.95. Besides, 0 companies provide NaN or N/A</w:t>
      </w:r>
    </w:p>
    <w:p>
      <w:r>
        <w:tab/>
        <w:t>for ACIR is +6 dB, throughput loss is in the range [10.81, 10.81], and Median is 10.81. Besides, 0 companies provide NaN or N/A</w:t>
      </w:r>
    </w:p>
    <w:p>
      <w:r>
        <w:tab/>
        <w:t>for ACIR is +8 dB, throughput loss is in the range [8.95, 8.95], and Median is 8.95. Besides, 0 companies provide NaN or N/A</w:t>
      </w:r>
    </w:p>
    <w:p>
      <w:r>
        <w:br/>
      </w:r>
    </w:p>
    <w:p>
      <w:r>
        <w:t>Scenario 2, Case 4, Victim: SBFD (DL),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[5.36, 5.36], and Median is 5.36. Besides, 0 companies provide NaN or N/A</w:t>
      </w:r>
    </w:p>
    <w:p>
      <w:r>
        <w:tab/>
        <w:t>for ACIR is +2 dB, throughput loss is in the range [4.4, 4.4], and Median is 4.4. Besides, 0 companies provide NaN or N/A</w:t>
      </w:r>
    </w:p>
    <w:p>
      <w:r>
        <w:tab/>
        <w:t>for ACIR is +4 dB, throughput loss is in the range [3.56, 3.56], and Median is 3.56. Besides, 0 companies provide NaN or N/A</w:t>
      </w:r>
    </w:p>
    <w:p>
      <w:r>
        <w:tab/>
        <w:t>for ACIR is +6 dB, throughput loss is in the range [2.84, 2.84], and Median is 2.84. Besides, 0 companies provide NaN or N/A</w:t>
      </w:r>
    </w:p>
    <w:p>
      <w:r>
        <w:tab/>
        <w:t>for ACIR is +8 dB, throughput loss is in the range [2.24, 2.24], and Median is 2.24.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[29.22, 29.22], and Median is 29.22. Besides, 0 companies provide NaN or N/A</w:t>
      </w:r>
    </w:p>
    <w:p>
      <w:r>
        <w:tab/>
        <w:t>for ACIR is +2 dB, throughput loss is in the range [23.98, 23.98], and Median is 23.98. Besides, 0 companies provide NaN or N/A</w:t>
      </w:r>
    </w:p>
    <w:p>
      <w:r>
        <w:tab/>
        <w:t>for ACIR is +4 dB, throughput loss is in the range [19.72, 19.72], and Median is 19.72. Besides, 0 companies provide NaN or N/A</w:t>
      </w:r>
    </w:p>
    <w:p>
      <w:r>
        <w:tab/>
        <w:t>for ACIR is +6 dB, throughput loss is in the range [16.34, 16.34], and Median is 16.34. Besides, 0 companies provide NaN or N/A</w:t>
      </w:r>
    </w:p>
    <w:p>
      <w:r>
        <w:tab/>
        <w:t>for ACIR is +8 dB, throughput loss is in the range [12.15, 12.15], and Median is 12.15. Besides, 0 companies provide NaN or N/A</w:t>
      </w:r>
    </w:p>
    <w:p>
      <w:r>
        <w:br/>
      </w:r>
    </w:p>
    <w:p>
      <w:r>
        <w:t>Scenario 2, Case 4, Victim: SBFD (DL),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[5.14, 5.14], and Median is 5.14. Besides, 0 companies provide NaN or N/A</w:t>
      </w:r>
    </w:p>
    <w:p>
      <w:r>
        <w:tab/>
        <w:t>for ACIR is +2 dB, throughput loss is in the range [4.2, 4.2], and Median is 4.2. Besides, 0 companies provide NaN or N/A</w:t>
      </w:r>
    </w:p>
    <w:p>
      <w:r>
        <w:tab/>
        <w:t>for ACIR is +4 dB, throughput loss is in the range [3.39, 3.39], and Median is 3.39. Besides, 0 companies provide NaN or N/A</w:t>
      </w:r>
    </w:p>
    <w:p>
      <w:r>
        <w:tab/>
        <w:t>for ACIR is +6 dB, throughput loss is in the range [2.7, 2.7], and Median is 2.7. Besides, 0 companies provide NaN or N/A</w:t>
      </w:r>
    </w:p>
    <w:p>
      <w:r>
        <w:tab/>
        <w:t>for ACIR is +8 dB, throughput loss is in the range [2.12, 2.12], and Median is 2.12.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[26.93, 26.93], and Median is 26.93. Besides, 0 companies provide NaN or N/A</w:t>
      </w:r>
    </w:p>
    <w:p>
      <w:r>
        <w:tab/>
        <w:t>for ACIR is +2 dB, throughput loss is in the range [21.58, 21.58], and Median is 21.58. Besides, 0 companies provide NaN or N/A</w:t>
      </w:r>
    </w:p>
    <w:p>
      <w:r>
        <w:tab/>
        <w:t>for ACIR is +4 dB, throughput loss is in the range [17.28, 17.28], and Median is 17.28. Besides, 0 companies provide NaN or N/A</w:t>
      </w:r>
    </w:p>
    <w:p>
      <w:r>
        <w:tab/>
        <w:t>for ACIR is +6 dB, throughput loss is in the range [13.65, 13.65], and Median is 13.65. Besides, 0 companies provide NaN or N/A</w:t>
      </w:r>
    </w:p>
    <w:p>
      <w:r>
        <w:tab/>
        <w:t>for ACIR is +8 dB, throughput loss is in the range [10.66, 10.66], and Median is 10.66. Besides, 0 companies provide NaN or N/A</w:t>
      </w:r>
    </w:p>
    <w:p>
      <w:r>
        <w:br/>
      </w:r>
    </w:p>
    <w:p>
      <w:r>
        <w:t>Scenario 2, Case 4, Victim: SBFD (DL),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[3.83, 3.83], and Median is 3.83. Besides, 0 companies provide NaN or N/A</w:t>
      </w:r>
    </w:p>
    <w:p>
      <w:r>
        <w:tab/>
        <w:t>for ACIR is +2 dB, throughput loss is in the range [3.09, 3.09], and Median is 3.09. Besides, 0 companies provide NaN or N/A</w:t>
      </w:r>
    </w:p>
    <w:p>
      <w:r>
        <w:tab/>
        <w:t>for ACIR is +4 dB, throughput loss is in the range [2.46, 2.46], and Median is 2.46. Besides, 0 companies provide NaN or N/A</w:t>
      </w:r>
    </w:p>
    <w:p>
      <w:r>
        <w:tab/>
        <w:t>for ACIR is +6 dB, throughput loss is in the range [1.94, 1.94], and Median is 1.94. Besides, 0 companies provide NaN or N/A</w:t>
      </w:r>
    </w:p>
    <w:p>
      <w:r>
        <w:tab/>
        <w:t>for ACIR is +8 dB, throughput loss is in the range [1.5, 1.5], and Median is 1.5.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[18.91, 18.91], and Median is 18.91. Besides, 0 companies provide NaN or N/A</w:t>
      </w:r>
    </w:p>
    <w:p>
      <w:r>
        <w:tab/>
        <w:t>for ACIR is +2 dB, throughput loss is in the range [15.84, 15.84], and Median is 15.84. Besides, 0 companies provide NaN or N/A</w:t>
      </w:r>
    </w:p>
    <w:p>
      <w:r>
        <w:tab/>
        <w:t>for ACIR is +4 dB, throughput loss is in the range [12.86, 12.86], and Median is 12.86. Besides, 0 companies provide NaN or N/A</w:t>
      </w:r>
    </w:p>
    <w:p>
      <w:r>
        <w:tab/>
        <w:t>for ACIR is +6 dB, throughput loss is in the range [10.77, 10.77], and Median is 10.77. Besides, 0 companies provide NaN or N/A</w:t>
      </w:r>
    </w:p>
    <w:p>
      <w:r>
        <w:tab/>
        <w:t>for ACIR is +8 dB, throughput loss is in the range [8.85, 8.85], and Median is 8.85. Besides, 0 companies provide NaN or N/A</w:t>
      </w:r>
    </w:p>
    <w:p>
      <w:r>
        <w:br/>
      </w:r>
    </w:p>
    <w:p>
      <w:r>
        <w:t>Scenario 2, Case 4, Victim: SBFD (DL),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[3.87, 3.87], and Median is 3.87. Besides, 0 companies provide NaN or N/A</w:t>
      </w:r>
    </w:p>
    <w:p>
      <w:r>
        <w:tab/>
        <w:t>for ACIR is +2 dB, throughput loss is in the range [3.12, 3.12], and Median is 3.12. Besides, 0 companies provide NaN or N/A</w:t>
      </w:r>
    </w:p>
    <w:p>
      <w:r>
        <w:tab/>
        <w:t>for ACIR is +4 dB, throughput loss is in the range [2.48, 2.48], and Median is 2.48. Besides, 0 companies provide NaN or N/A</w:t>
      </w:r>
    </w:p>
    <w:p>
      <w:r>
        <w:tab/>
        <w:t>for ACIR is +6 dB, throughput loss is in the range [1.95, 1.95], and Median is 1.95. Besides, 0 companies provide NaN or N/A</w:t>
      </w:r>
    </w:p>
    <w:p>
      <w:r>
        <w:tab/>
        <w:t>for ACIR is +8 dB, throughput loss is in the range [1.51, 1.51], and Median is 1.51.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[20.27, 20.27], and Median is 20.27. Besides, 0 companies provide NaN or N/A</w:t>
      </w:r>
    </w:p>
    <w:p>
      <w:r>
        <w:tab/>
        <w:t>for ACIR is +2 dB, throughput loss is in the range [15.36, 15.36], and Median is 15.36. Besides, 0 companies provide NaN or N/A</w:t>
      </w:r>
    </w:p>
    <w:p>
      <w:r>
        <w:tab/>
        <w:t>for ACIR is +4 dB, throughput loss is in the range [11.84, 11.84], and Median is 11.84. Besides, 0 companies provide NaN or N/A</w:t>
      </w:r>
    </w:p>
    <w:p>
      <w:r>
        <w:tab/>
        <w:t>for ACIR is +6 dB, throughput loss is in the range [9.28, 9.28], and Median is 9.28. Besides, 0 companies provide NaN or N/A</w:t>
      </w:r>
    </w:p>
    <w:p>
      <w:r>
        <w:tab/>
        <w:t>for ACIR is +8 dB, throughput loss is in the range [6.75, 6.75], and Median is 6.75. Besides, 0 companies provide NaN or N/A</w:t>
      </w:r>
    </w:p>
    <w:p>
      <w:r>
        <w:br/>
      </w:r>
    </w:p>
    <w:p>
      <w:r>
        <w:t>Scenario 2, Case 4, Victim: SBFD (DL), Antenna config: 2, Grid shift: 1.0, SBFD gNB Tx power: 49,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[6.91, 0.0], and Median is 0.38. Besides, 0 companies provide NaN or N/A</w:t>
      </w:r>
    </w:p>
    <w:p>
      <w:r>
        <w:tab/>
        <w:t>for ACIR is +2 dB, throughput loss is in the range [5.68, 0.0], and Median is 0.31. Besides, 0 companies provide NaN or N/A</w:t>
      </w:r>
    </w:p>
    <w:p>
      <w:r>
        <w:tab/>
        <w:t>for ACIR is +4 dB, throughput loss is in the range [4.61, 0.0], and Median is 0.26. Besides, 0 companies provide NaN or N/A</w:t>
      </w:r>
    </w:p>
    <w:p>
      <w:r>
        <w:tab/>
        <w:t>for ACIR is +6 dB, throughput loss is in the range [3.69, 0.0], and Median is 0.23. Besides, 0 companies provide NaN or N/A</w:t>
      </w:r>
    </w:p>
    <w:p>
      <w:r>
        <w:tab/>
        <w:t>for ACIR is +8 dB, throughput loss is in the range [2.92, 0.0], and Median is 0.14.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[31.99, 0.0], and Median is 0.94. Besides, 0 companies provide NaN or N/A</w:t>
      </w:r>
    </w:p>
    <w:p>
      <w:r>
        <w:tab/>
        <w:t>for ACIR is +2 dB, throughput loss is in the range [25.73, 0.0], and Median is 0.52. Besides, 0 companies provide NaN or N/A</w:t>
      </w:r>
    </w:p>
    <w:p>
      <w:r>
        <w:tab/>
        <w:t>for ACIR is +4 dB, throughput loss is in the range [20.07, 0.0], and Median is 0.3. Besides, 0 companies provide NaN or N/A</w:t>
      </w:r>
    </w:p>
    <w:p>
      <w:r>
        <w:tab/>
        <w:t>for ACIR is +6 dB, throughput loss is in the range [16.15, 0.0], and Median is 0.18. Besides, 0 companies provide NaN or N/A</w:t>
      </w:r>
    </w:p>
    <w:p>
      <w:r>
        <w:tab/>
        <w:t>for ACIR is +8 dB, throughput loss is in the range [12.29, 0.0], and Median is 0.11. Besides, 0 companies provide NaN or N/A</w:t>
      </w:r>
    </w:p>
    <w:p>
      <w:r>
        <w:br/>
      </w:r>
    </w:p>
    <w:p>
      <w:r>
        <w:t>Scenario 2, Case 4, Victim: SBFD (DL),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[6.88, 6.88], and Median is 6.88. Besides, 0 companies provide NaN or N/A</w:t>
      </w:r>
    </w:p>
    <w:p>
      <w:r>
        <w:tab/>
        <w:t>for ACIR is +2 dB, throughput loss is in the range [5.64, 5.64], and Median is 5.64. Besides, 0 companies provide NaN or N/A</w:t>
      </w:r>
    </w:p>
    <w:p>
      <w:r>
        <w:tab/>
        <w:t>for ACIR is +4 dB, throughput loss is in the range [4.57, 4.57], and Median is 4.57. Besides, 0 companies provide NaN or N/A</w:t>
      </w:r>
    </w:p>
    <w:p>
      <w:r>
        <w:tab/>
        <w:t>for ACIR is +6 dB, throughput loss is in the range [3.65, 3.65], and Median is 3.65. Besides, 0 companies provide NaN or N/A</w:t>
      </w:r>
    </w:p>
    <w:p>
      <w:r>
        <w:tab/>
        <w:t>for ACIR is +8 dB, throughput loss is in the range [2.88, 2.88], and Median is 2.88.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[31.19, 31.19], and Median is 31.19. Besides, 0 companies provide NaN or N/A</w:t>
      </w:r>
    </w:p>
    <w:p>
      <w:r>
        <w:tab/>
        <w:t>for ACIR is +2 dB, throughput loss is in the range [25.49, 25.49], and Median is 25.49. Besides, 0 companies provide NaN or N/A</w:t>
      </w:r>
    </w:p>
    <w:p>
      <w:r>
        <w:tab/>
        <w:t>for ACIR is +4 dB, throughput loss is in the range [20.29, 20.29], and Median is 20.29. Besides, 0 companies provide NaN or N/A</w:t>
      </w:r>
    </w:p>
    <w:p>
      <w:r>
        <w:tab/>
        <w:t>for ACIR is +6 dB, throughput loss is in the range [16.22, 16.22], and Median is 16.22. Besides, 0 companies provide NaN or N/A</w:t>
      </w:r>
    </w:p>
    <w:p>
      <w:r>
        <w:tab/>
        <w:t>for ACIR is +8 dB, throughput loss is in the range [12.81, 12.81], and Median is 12.81. Besides, 0 companies provide NaN or N/A</w:t>
      </w:r>
    </w:p>
    <w:p>
      <w:r>
        <w:br/>
      </w:r>
    </w:p>
    <w:p>
      <w:r>
        <w:t>Scenario 2, Case 4, Victim: SBFD (DL),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[5.28, 2.59], and Median is 3.94. Besides, 0 companies provide NaN or N/A</w:t>
      </w:r>
    </w:p>
    <w:p>
      <w:r>
        <w:tab/>
        <w:t>for ACIR is +2 dB, throughput loss is in the range [4.28, 2.08], and Median is 3.18. Besides, 0 companies provide NaN or N/A</w:t>
      </w:r>
    </w:p>
    <w:p>
      <w:r>
        <w:tab/>
        <w:t>for ACIR is +4 dB, throughput loss is in the range [3.43, 1.79], and Median is 2.61. Besides, 0 companies provide NaN or N/A</w:t>
      </w:r>
    </w:p>
    <w:p>
      <w:r>
        <w:tab/>
        <w:t>for ACIR is +6 dB, throughput loss is in the range [2.72, 1.67], and Median is 2.19. Besides, 0 companies provide NaN or N/A</w:t>
      </w:r>
    </w:p>
    <w:p>
      <w:r>
        <w:tab/>
        <w:t>for ACIR is +8 dB, throughput loss is in the range [2.13, 1.6], and Median is 1.86.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[30.28, 24.57], and Median is 27.43. Besides, 0 companies provide NaN or N/A</w:t>
      </w:r>
    </w:p>
    <w:p>
      <w:r>
        <w:tab/>
        <w:t>for ACIR is +2 dB, throughput loss is in the range [21.2, 20.01], and Median is 20.6. Besides, 0 companies provide NaN or N/A</w:t>
      </w:r>
    </w:p>
    <w:p>
      <w:r>
        <w:tab/>
        <w:t>for ACIR is +4 dB, throughput loss is in the range [18.05, 16.01], and Median is 17.03. Besides, 0 companies provide NaN or N/A</w:t>
      </w:r>
    </w:p>
    <w:p>
      <w:r>
        <w:tab/>
        <w:t>for ACIR is +6 dB, throughput loss is in the range [13.8, 12.97], and Median is 13.39. Besides, 0 companies provide NaN or N/A</w:t>
      </w:r>
    </w:p>
    <w:p>
      <w:r>
        <w:tab/>
        <w:t>for ACIR is +8 dB, throughput loss is in the range [11.6, 10.76], and Median is 11.18. Besides, 0 companies provide NaN or N/A</w:t>
      </w:r>
    </w:p>
    <w:p>
      <w:r>
        <w:br/>
      </w:r>
    </w:p>
    <w:p>
      <w:r>
        <w:t>Scenario 2, Case 4, Victim: SBFD (DL),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[5.25, 5.25], and Median is 5.25. Besides, 0 companies provide NaN or N/A</w:t>
      </w:r>
    </w:p>
    <w:p>
      <w:r>
        <w:tab/>
        <w:t>for ACIR is +2 dB, throughput loss is in the range [4.25, 4.25], and Median is 4.25. Besides, 0 companies provide NaN or N/A</w:t>
      </w:r>
    </w:p>
    <w:p>
      <w:r>
        <w:tab/>
        <w:t>for ACIR is +4 dB, throughput loss is in the range [3.39, 3.39], and Median is 3.39. Besides, 0 companies provide NaN or N/A</w:t>
      </w:r>
    </w:p>
    <w:p>
      <w:r>
        <w:tab/>
        <w:t>for ACIR is +6 dB, throughput loss is in the range [2.67, 2.67], and Median is 2.67. Besides, 0 companies provide NaN or N/A</w:t>
      </w:r>
    </w:p>
    <w:p>
      <w:r>
        <w:tab/>
        <w:t>for ACIR is +8 dB, throughput loss is in the range [2.08, 2.08], and Median is 2.08.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[23.72, 23.72], and Median is 23.72. Besides, 0 companies provide NaN or N/A</w:t>
      </w:r>
    </w:p>
    <w:p>
      <w:r>
        <w:tab/>
        <w:t>for ACIR is +2 dB, throughput loss is in the range [17.91, 17.91], and Median is 17.91. Besides, 0 companies provide NaN or N/A</w:t>
      </w:r>
    </w:p>
    <w:p>
      <w:r>
        <w:tab/>
        <w:t>for ACIR is +4 dB, throughput loss is in the range [13.94, 13.94], and Median is 13.94. Besides, 0 companies provide NaN or N/A</w:t>
      </w:r>
    </w:p>
    <w:p>
      <w:r>
        <w:tab/>
        <w:t>for ACIR is +6 dB, throughput loss is in the range [10.18, 10.18], and Median is 10.18. Besides, 0 companies provide NaN or N/A</w:t>
      </w:r>
    </w:p>
    <w:p>
      <w:r>
        <w:tab/>
        <w:t>for ACIR is +8 dB, throughput loss is in the range [7.71, 7.71], and Median is 7.71. Besides, 0 companies provide NaN or N/A</w:t>
      </w:r>
    </w:p>
    <w:p>
      <w:r>
        <w:br/>
      </w:r>
    </w:p>
    <w:p>
      <w:r>
        <w:t>Scenario 2, Case 4, Victim: SBFD (UL), Antenna config: 1, Grid shift: 0.05,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[2.21, 2.21], and Median is 2.21. Besides, 0 companies provide NaN or N/A</w:t>
      </w:r>
    </w:p>
    <w:p>
      <w:r>
        <w:tab/>
        <w:t>for ACIR is +2 dB, throughput loss is in the range [2.21, 2.21], and Median is 2.21. Besides, 0 companies provide NaN or N/A</w:t>
      </w:r>
    </w:p>
    <w:p>
      <w:r>
        <w:tab/>
        <w:t>for ACIR is +4 dB, throughput loss is in the range [2.2, 2.2], and Median is 2.2. Besides, 0 companies provide NaN or N/A</w:t>
      </w:r>
    </w:p>
    <w:p>
      <w:r>
        <w:tab/>
        <w:t>for ACIR is +6 dB, throughput loss is in the range [2.2, 2.2], and Median is 2.2. Besides, 0 companies provide NaN or N/A</w:t>
      </w:r>
    </w:p>
    <w:p>
      <w:r>
        <w:tab/>
        <w:t>for ACIR is +8 dB, throughput loss is in the range [2.2, 2.2], and Median is 2.2.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[0.39, 0.39], and Median is 0.39. Besides, 0 companies provide NaN or N/A</w:t>
      </w:r>
    </w:p>
    <w:p>
      <w:r>
        <w:tab/>
        <w:t>for ACIR is +2 dB, throughput loss is in the range [0.39, 0.39], and Median is 0.39. Besides, 0 companies provide NaN or N/A</w:t>
      </w:r>
    </w:p>
    <w:p>
      <w:r>
        <w:tab/>
        <w:t>for ACIR is +4 dB, throughput loss is in the range [0.39, 0.39], and Median is 0.39. Besides, 0 companies provide NaN or N/A</w:t>
      </w:r>
    </w:p>
    <w:p>
      <w:r>
        <w:tab/>
        <w:t>for ACIR is +6 dB, throughput loss is in the range [0.39, 0.39], and Median is 0.39. Besides, 0 companies provide NaN or N/A</w:t>
      </w:r>
    </w:p>
    <w:p>
      <w:r>
        <w:tab/>
        <w:t>for ACIR is +8 dB, throughput loss is in the range [0.39, 0.39], and Median is 0.39. Besides, 0 companies provide NaN or N/A</w:t>
      </w:r>
    </w:p>
    <w:p>
      <w:r>
        <w:br/>
      </w:r>
    </w:p>
    <w:p>
      <w:r>
        <w:t>Scenario 2, Case 4, Victim: SBFD (UL), Antenna config: 1, Grid shift: 0.05,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[2.13, 2.13], and Median is 2.13. Besides, 0 companies provide NaN or N/A</w:t>
      </w:r>
    </w:p>
    <w:p>
      <w:r>
        <w:tab/>
        <w:t>for ACIR is +2 dB, throughput loss is in the range [2.13, 2.13], and Median is 2.13. Besides, 0 companies provide NaN or N/A</w:t>
      </w:r>
    </w:p>
    <w:p>
      <w:r>
        <w:tab/>
        <w:t>for ACIR is +4 dB, throughput loss is in the range [2.13, 2.13], and Median is 2.13. Besides, 0 companies provide NaN or N/A</w:t>
      </w:r>
    </w:p>
    <w:p>
      <w:r>
        <w:tab/>
        <w:t>for ACIR is +6 dB, throughput loss is in the range [2.12, 2.12], and Median is 2.12. Besides, 0 companies provide NaN or N/A</w:t>
      </w:r>
    </w:p>
    <w:p>
      <w:r>
        <w:tab/>
        <w:t>for ACIR is +8 dB, throughput loss is in the range [2.12, 2.12], and Median is 2.12.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[0.41, 0.41], and Median is 0.41. Besides, 0 companies provide NaN or N/A</w:t>
      </w:r>
    </w:p>
    <w:p>
      <w:r>
        <w:tab/>
        <w:t>for ACIR is +2 dB, throughput loss is in the range [0.41, 0.41], and Median is 0.41. Besides, 0 companies provide NaN or N/A</w:t>
      </w:r>
    </w:p>
    <w:p>
      <w:r>
        <w:tab/>
        <w:t>for ACIR is +4 dB, throughput loss is in the range [0.41, 0.41], and Median is 0.41. Besides, 0 companies provide NaN or N/A</w:t>
      </w:r>
    </w:p>
    <w:p>
      <w:r>
        <w:tab/>
        <w:t>for ACIR is +6 dB, throughput loss is in the range [0.41, 0.41], and Median is 0.41. Besides, 0 companies provide NaN or N/A</w:t>
      </w:r>
    </w:p>
    <w:p>
      <w:r>
        <w:tab/>
        <w:t>for ACIR is +8 dB, throughput loss is in the range [0.41, 0.41], and Median is 0.41. Besides, 0 companies provide NaN or N/A</w:t>
      </w:r>
    </w:p>
    <w:p>
      <w:r>
        <w:br/>
      </w:r>
    </w:p>
    <w:p>
      <w:r>
        <w:t>Scenario 2, Case 4, Victim: SBFD (UL), Antenna config: 1, Grid shift: 0.05,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[2.39, 2.39], and Median is 2.39. Besides, 0 companies provide NaN or N/A</w:t>
      </w:r>
    </w:p>
    <w:p>
      <w:r>
        <w:tab/>
        <w:t>for ACIR is +2 dB, throughput loss is in the range [2.38, 2.38], and Median is 2.38. Besides, 0 companies provide NaN or N/A</w:t>
      </w:r>
    </w:p>
    <w:p>
      <w:r>
        <w:tab/>
        <w:t>for ACIR is +4 dB, throughput loss is in the range [2.38, 2.38], and Median is 2.38. Besides, 0 companies provide NaN or N/A</w:t>
      </w:r>
    </w:p>
    <w:p>
      <w:r>
        <w:tab/>
        <w:t>for ACIR is +6 dB, throughput loss is in the range [2.38, 2.38], and Median is 2.38. Besides, 0 companies provide NaN or N/A</w:t>
      </w:r>
    </w:p>
    <w:p>
      <w:r>
        <w:tab/>
        <w:t>for ACIR is +8 dB, throughput loss is in the range [2.37, 2.37], and Median is 2.37.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[0.45, 0.45], and Median is 0.45. Besides, 0 companies provide NaN or N/A</w:t>
      </w:r>
    </w:p>
    <w:p>
      <w:r>
        <w:tab/>
        <w:t>for ACIR is +2 dB, throughput loss is in the range [0.45, 0.45], and Median is 0.45. Besides, 0 companies provide NaN or N/A</w:t>
      </w:r>
    </w:p>
    <w:p>
      <w:r>
        <w:tab/>
        <w:t>for ACIR is +4 dB, throughput loss is in the range [0.45, 0.45], and Median is 0.45. Besides, 0 companies provide NaN or N/A</w:t>
      </w:r>
    </w:p>
    <w:p>
      <w:r>
        <w:tab/>
        <w:t>for ACIR is +6 dB, throughput loss is in the range [0.45, 0.45], and Median is 0.45. Besides, 0 companies provide NaN or N/A</w:t>
      </w:r>
    </w:p>
    <w:p>
      <w:r>
        <w:tab/>
        <w:t>for ACIR is +8 dB, throughput loss is in the range [0.45, 0.45], and Median is 0.45. Besides, 0 companies provide NaN or N/A</w:t>
      </w:r>
    </w:p>
    <w:p>
      <w:r>
        <w:br/>
      </w:r>
    </w:p>
    <w:p>
      <w:r>
        <w:t>Scenario 2, Case 4, Victim: SBFD (UL), Antenna config: 1, Grid shift: 0.05,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[2.32, 2.32], and Median is 2.32. Besides, 0 companies provide NaN or N/A</w:t>
      </w:r>
    </w:p>
    <w:p>
      <w:r>
        <w:tab/>
        <w:t>for ACIR is +2 dB, throughput loss is in the range [2.31, 2.31], and Median is 2.31. Besides, 0 companies provide NaN or N/A</w:t>
      </w:r>
    </w:p>
    <w:p>
      <w:r>
        <w:tab/>
        <w:t>for ACIR is +4 dB, throughput loss is in the range [2.3, 2.3], and Median is 2.3. Besides, 0 companies provide NaN or N/A</w:t>
      </w:r>
    </w:p>
    <w:p>
      <w:r>
        <w:tab/>
        <w:t>for ACIR is +6 dB, throughput loss is in the range [2.3, 2.3], and Median is 2.3. Besides, 0 companies provide NaN or N/A</w:t>
      </w:r>
    </w:p>
    <w:p>
      <w:r>
        <w:tab/>
        <w:t>for ACIR is +8 dB, throughput loss is in the range [2.3, 2.3], and Median is 2.3.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[0.46, 0.46], and Median is 0.46. Besides, 0 companies provide NaN or N/A</w:t>
      </w:r>
    </w:p>
    <w:p>
      <w:r>
        <w:tab/>
        <w:t>for ACIR is +2 dB, throughput loss is in the range [0.46, 0.46], and Median is 0.46. Besides, 0 companies provide NaN or N/A</w:t>
      </w:r>
    </w:p>
    <w:p>
      <w:r>
        <w:tab/>
        <w:t>for ACIR is +4 dB, throughput loss is in the range [0.46, 0.46], and Median is 0.46. Besides, 0 companies provide NaN or N/A</w:t>
      </w:r>
    </w:p>
    <w:p>
      <w:r>
        <w:tab/>
        <w:t>for ACIR is +6 dB, throughput loss is in the range [0.46, 0.46], and Median is 0.46. Besides, 0 companies provide NaN or N/A</w:t>
      </w:r>
    </w:p>
    <w:p>
      <w:r>
        <w:tab/>
        <w:t>for ACIR is +8 dB, throughput loss is in the range [0.46, 0.46], and Median is 0.46. Besides, 0 companies provide NaN or N/A</w:t>
      </w:r>
    </w:p>
    <w:p>
      <w:r>
        <w:br/>
      </w:r>
    </w:p>
    <w:p>
      <w:r>
        <w:t>Scenario 2, Case 4, Victim: SBFD (UL),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[2.15, 2.15], and Median is 2.15. Besides, 0 companies provide NaN or N/A</w:t>
      </w:r>
    </w:p>
    <w:p>
      <w:r>
        <w:tab/>
        <w:t>for ACIR is +2 dB, throughput loss is in the range [2.15, 2.15], and Median is 2.15. Besides, 0 companies provide NaN or N/A</w:t>
      </w:r>
    </w:p>
    <w:p>
      <w:r>
        <w:tab/>
        <w:t>for ACIR is +4 dB, throughput loss is in the range [2.14, 2.14], and Median is 2.14. Besides, 0 companies provide NaN or N/A</w:t>
      </w:r>
    </w:p>
    <w:p>
      <w:r>
        <w:tab/>
        <w:t>for ACIR is +6 dB, throughput loss is in the range [2.14, 2.14], and Median is 2.14. Besides, 0 companies provide NaN or N/A</w:t>
      </w:r>
    </w:p>
    <w:p>
      <w:r>
        <w:tab/>
        <w:t>for ACIR is +8 dB, throughput loss is in the range [2.13, 2.13], and Median is 2.13.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[0.38, 0.38], and Median is 0.38. Besides, 0 companies provide NaN or N/A</w:t>
      </w:r>
    </w:p>
    <w:p>
      <w:r>
        <w:tab/>
        <w:t>for ACIR is +2 dB, throughput loss is in the range [0.38, 0.38], and Median is 0.38. Besides, 0 companies provide NaN or N/A</w:t>
      </w:r>
    </w:p>
    <w:p>
      <w:r>
        <w:tab/>
        <w:t>for ACIR is +4 dB, throughput loss is in the range [0.38, 0.38], and Median is 0.38. Besides, 0 companies provide NaN or N/A</w:t>
      </w:r>
    </w:p>
    <w:p>
      <w:r>
        <w:tab/>
        <w:t>for ACIR is +6 dB, throughput loss is in the range [0.38, 0.38], and Median is 0.38. Besides, 0 companies provide NaN or N/A</w:t>
      </w:r>
    </w:p>
    <w:p>
      <w:r>
        <w:tab/>
        <w:t>for ACIR is +8 dB, throughput loss is in the range [0.38, 0.38], and Median is 0.38. Besides, 0 companies provide NaN or N/A</w:t>
      </w:r>
    </w:p>
    <w:p>
      <w:r>
        <w:br/>
      </w:r>
    </w:p>
    <w:p>
      <w:r>
        <w:t>Scenario 2, Case 4, Victim: SBFD (UL),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[2.19, 2.19], and Median is 2.19. Besides, 0 companies provide NaN or N/A</w:t>
      </w:r>
    </w:p>
    <w:p>
      <w:r>
        <w:tab/>
        <w:t>for ACIR is +2 dB, throughput loss is in the range [2.19, 2.19], and Median is 2.19. Besides, 0 companies provide NaN or N/A</w:t>
      </w:r>
    </w:p>
    <w:p>
      <w:r>
        <w:tab/>
        <w:t>for ACIR is +4 dB, throughput loss is in the range [2.19, 2.19], and Median is 2.19. Besides, 0 companies provide NaN or N/A</w:t>
      </w:r>
    </w:p>
    <w:p>
      <w:r>
        <w:tab/>
        <w:t>for ACIR is +6 dB, throughput loss is in the range [2.18, 2.18], and Median is 2.18. Besides, 0 companies provide NaN or N/A</w:t>
      </w:r>
    </w:p>
    <w:p>
      <w:r>
        <w:tab/>
        <w:t>for ACIR is +8 dB, throughput loss is in the range [2.18, 2.18], and Median is 2.18.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[0.39, 0.39], and Median is 0.39. Besides, 0 companies provide NaN or N/A</w:t>
      </w:r>
    </w:p>
    <w:p>
      <w:r>
        <w:tab/>
        <w:t>for ACIR is +2 dB, throughput loss is in the range [0.39, 0.39], and Median is 0.39. Besides, 0 companies provide NaN or N/A</w:t>
      </w:r>
    </w:p>
    <w:p>
      <w:r>
        <w:tab/>
        <w:t>for ACIR is +4 dB, throughput loss is in the range [0.39, 0.39], and Median is 0.39. Besides, 0 companies provide NaN or N/A</w:t>
      </w:r>
    </w:p>
    <w:p>
      <w:r>
        <w:tab/>
        <w:t>for ACIR is +6 dB, throughput loss is in the range [0.39, 0.39], and Median is 0.39. Besides, 0 companies provide NaN or N/A</w:t>
      </w:r>
    </w:p>
    <w:p>
      <w:r>
        <w:tab/>
        <w:t>for ACIR is +8 dB, throughput loss is in the range [0.39, 0.39], and Median is 0.39. Besides, 0 companies provide NaN or N/A</w:t>
      </w:r>
    </w:p>
    <w:p>
      <w:r>
        <w:br/>
      </w:r>
    </w:p>
    <w:p>
      <w:r>
        <w:t>Scenario 2, Case 4, Victim: SBFD (UL),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[2.31, -0.56], and Median is 0.87. Besides, 0 companies provide NaN or N/A</w:t>
      </w:r>
    </w:p>
    <w:p>
      <w:r>
        <w:tab/>
        <w:t>for ACIR is +2 dB, throughput loss is in the range [2.3, -0.61], and Median is 0.85. Besides, 0 companies provide NaN or N/A</w:t>
      </w:r>
    </w:p>
    <w:p>
      <w:r>
        <w:tab/>
        <w:t>for ACIR is +4 dB, throughput loss is in the range [2.3, -0.63], and Median is 0.83. Besides, 0 companies provide NaN or N/A</w:t>
      </w:r>
    </w:p>
    <w:p>
      <w:r>
        <w:tab/>
        <w:t>for ACIR is +6 dB, throughput loss is in the range [2.3, -0.63], and Median is 0.83. Besides, 0 companies provide NaN or N/A</w:t>
      </w:r>
    </w:p>
    <w:p>
      <w:r>
        <w:tab/>
        <w:t>for ACIR is +8 dB, throughput loss is in the range [2.29, -0.63], and Median is 0.83.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[0.45, 0.45], and Median is 0.45. Besides, 1 companies provide NaN or N/A</w:t>
      </w:r>
    </w:p>
    <w:p>
      <w:r>
        <w:tab/>
        <w:t>for ACIR is +2 dB, throughput loss is in the range [0.45, 0.45], and Median is 0.45. Besides, 1 companies provide NaN or N/A</w:t>
      </w:r>
    </w:p>
    <w:p>
      <w:r>
        <w:tab/>
        <w:t>for ACIR is +4 dB, throughput loss is in the range [0.45, 0.45], and Median is 0.45. Besides, 1 companies provide NaN or N/A</w:t>
      </w:r>
    </w:p>
    <w:p>
      <w:r>
        <w:tab/>
        <w:t>for ACIR is +6 dB, throughput loss is in the range [0.45, 0.45], and Median is 0.45. Besides, 1 companies provide NaN or N/A</w:t>
      </w:r>
    </w:p>
    <w:p>
      <w:r>
        <w:tab/>
        <w:t>for ACIR is +8 dB, throughput loss is in the range [0.45, 0.45], and Median is 0.45. Besides, 1 companies provide NaN or N/A</w:t>
      </w:r>
    </w:p>
    <w:p>
      <w:r>
        <w:br/>
      </w:r>
    </w:p>
    <w:p>
      <w:r>
        <w:t>Scenario 2, Case 4, Victim: SBFD (UL),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[2.29, 2.29], and Median is 2.29. Besides, 0 companies provide NaN or N/A</w:t>
      </w:r>
    </w:p>
    <w:p>
      <w:r>
        <w:tab/>
        <w:t>for ACIR is +2 dB, throughput loss is in the range [2.29, 2.29], and Median is 2.29. Besides, 0 companies provide NaN or N/A</w:t>
      </w:r>
    </w:p>
    <w:p>
      <w:r>
        <w:tab/>
        <w:t>for ACIR is +4 dB, throughput loss is in the range [2.28, 2.28], and Median is 2.28. Besides, 0 companies provide NaN or N/A</w:t>
      </w:r>
    </w:p>
    <w:p>
      <w:r>
        <w:tab/>
        <w:t>for ACIR is +6 dB, throughput loss is in the range [2.28, 2.28], and Median is 2.28. Besides, 0 companies provide NaN or N/A</w:t>
      </w:r>
    </w:p>
    <w:p>
      <w:r>
        <w:tab/>
        <w:t>for ACIR is +8 dB, throughput loss is in the range [2.28, 2.28], and Median is 2.28.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[0.44, 0.44], and Median is 0.44. Besides, 0 companies provide NaN or N/A</w:t>
      </w:r>
    </w:p>
    <w:p>
      <w:r>
        <w:tab/>
        <w:t>for ACIR is +2 dB, throughput loss is in the range [0.44, 0.44], and Median is 0.44. Besides, 0 companies provide NaN or N/A</w:t>
      </w:r>
    </w:p>
    <w:p>
      <w:r>
        <w:tab/>
        <w:t>for ACIR is +4 dB, throughput loss is in the range [0.44, 0.44], and Median is 0.44. Besides, 0 companies provide NaN or N/A</w:t>
      </w:r>
    </w:p>
    <w:p>
      <w:r>
        <w:tab/>
        <w:t>for ACIR is +6 dB, throughput loss is in the range [0.44, 0.44], and Median is 0.44. Besides, 0 companies provide NaN or N/A</w:t>
      </w:r>
    </w:p>
    <w:p>
      <w:r>
        <w:tab/>
        <w:t>for ACIR is +8 dB, throughput loss is in the range [0.44, 0.44], and Median is 0.44. Besides, 0 companies provide NaN or N/A</w:t>
      </w:r>
    </w:p>
    <w:p>
      <w:r>
        <w:br/>
      </w:r>
    </w:p>
    <w:p>
      <w:r>
        <w:t>Scenario 2, Case 4, Victim: SBFD (UL),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[2.06, 2.06], and Median is 2.06. Besides, 0 companies provide NaN or N/A</w:t>
      </w:r>
    </w:p>
    <w:p>
      <w:r>
        <w:tab/>
        <w:t>for ACIR is +2 dB, throughput loss is in the range [2.06, 2.06], and Median is 2.06. Besides, 0 companies provide NaN or N/A</w:t>
      </w:r>
    </w:p>
    <w:p>
      <w:r>
        <w:tab/>
        <w:t>for ACIR is +4 dB, throughput loss is in the range [2.05, 2.05], and Median is 2.05. Besides, 0 companies provide NaN or N/A</w:t>
      </w:r>
    </w:p>
    <w:p>
      <w:r>
        <w:tab/>
        <w:t>for ACIR is +6 dB, throughput loss is in the range [2.05, 2.05], and Median is 2.05. Besides, 0 companies provide NaN or N/A</w:t>
      </w:r>
    </w:p>
    <w:p>
      <w:r>
        <w:tab/>
        <w:t>for ACIR is +8 dB, throughput loss is in the range [2.05, 2.05], and Median is 2.05.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[0.38, 0.38], and Median is 0.38. Besides, 0 companies provide NaN or N/A</w:t>
      </w:r>
    </w:p>
    <w:p>
      <w:r>
        <w:tab/>
        <w:t>for ACIR is +2 dB, throughput loss is in the range [0.38, 0.38], and Median is 0.38. Besides, 0 companies provide NaN or N/A</w:t>
      </w:r>
    </w:p>
    <w:p>
      <w:r>
        <w:tab/>
        <w:t>for ACIR is +4 dB, throughput loss is in the range [0.38, 0.38], and Median is 0.38. Besides, 0 companies provide NaN or N/A</w:t>
      </w:r>
    </w:p>
    <w:p>
      <w:r>
        <w:tab/>
        <w:t>for ACIR is +6 dB, throughput loss is in the range [0.38, 0.38], and Median is 0.38. Besides, 0 companies provide NaN or N/A</w:t>
      </w:r>
    </w:p>
    <w:p>
      <w:r>
        <w:tab/>
        <w:t>for ACIR is +8 dB, throughput loss is in the range [0.38, 0.38], and Median is 0.38. Besides, 0 companies provide NaN or N/A</w:t>
      </w:r>
    </w:p>
    <w:p>
      <w:r>
        <w:br/>
      </w:r>
    </w:p>
    <w:p>
      <w:r>
        <w:t>Scenario 2, Case 4, Victim: SBFD (UL),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[2.03, 2.03], and Median is 2.03. Besides, 0 companies provide NaN or N/A</w:t>
      </w:r>
    </w:p>
    <w:p>
      <w:r>
        <w:tab/>
        <w:t>for ACIR is +2 dB, throughput loss is in the range [2.02, 2.02], and Median is 2.02. Besides, 0 companies provide NaN or N/A</w:t>
      </w:r>
    </w:p>
    <w:p>
      <w:r>
        <w:tab/>
        <w:t>for ACIR is +4 dB, throughput loss is in the range [2.02, 2.02], and Median is 2.02. Besides, 0 companies provide NaN or N/A</w:t>
      </w:r>
    </w:p>
    <w:p>
      <w:r>
        <w:tab/>
        <w:t>for ACIR is +6 dB, throughput loss is in the range [2.02, 2.02], and Median is 2.02. Besides, 0 companies provide NaN or N/A</w:t>
      </w:r>
    </w:p>
    <w:p>
      <w:r>
        <w:tab/>
        <w:t>for ACIR is +8 dB, throughput loss is in the range [2.02, 2.02], and Median is 2.02.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[0.35, 0.35], and Median is 0.35. Besides, 0 companies provide NaN or N/A</w:t>
      </w:r>
    </w:p>
    <w:p>
      <w:r>
        <w:tab/>
        <w:t>for ACIR is +2 dB, throughput loss is in the range [0.35, 0.35], and Median is 0.35. Besides, 0 companies provide NaN or N/A</w:t>
      </w:r>
    </w:p>
    <w:p>
      <w:r>
        <w:tab/>
        <w:t>for ACIR is +4 dB, throughput loss is in the range [0.35, 0.35], and Median is 0.35. Besides, 0 companies provide NaN or N/A</w:t>
      </w:r>
    </w:p>
    <w:p>
      <w:r>
        <w:tab/>
        <w:t>for ACIR is +6 dB, throughput loss is in the range [0.35, 0.35], and Median is 0.35. Besides, 0 companies provide NaN or N/A</w:t>
      </w:r>
    </w:p>
    <w:p>
      <w:r>
        <w:tab/>
        <w:t>for ACIR is +8 dB, throughput loss is in the range [0.35, 0.35], and Median is 0.35. Besides, 0 companies provide NaN or N/A</w:t>
      </w:r>
    </w:p>
    <w:p>
      <w:r>
        <w:br/>
      </w:r>
    </w:p>
    <w:p>
      <w:r>
        <w:t>Scenario 2, Case 4, Victim: SBFD (UL),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[2.26, 2.26], and Median is 2.26. Besides, 0 companies provide NaN or N/A</w:t>
      </w:r>
    </w:p>
    <w:p>
      <w:r>
        <w:tab/>
        <w:t>for ACIR is +2 dB, throughput loss is in the range [2.26, 2.26], and Median is 2.26. Besides, 0 companies provide NaN or N/A</w:t>
      </w:r>
    </w:p>
    <w:p>
      <w:r>
        <w:tab/>
        <w:t>for ACIR is +4 dB, throughput loss is in the range [2.25, 2.25], and Median is 2.25. Besides, 0 companies provide NaN or N/A</w:t>
      </w:r>
    </w:p>
    <w:p>
      <w:r>
        <w:tab/>
        <w:t>for ACIR is +6 dB, throughput loss is in the range [2.25, 2.25], and Median is 2.25. Besides, 0 companies provide NaN or N/A</w:t>
      </w:r>
    </w:p>
    <w:p>
      <w:r>
        <w:tab/>
        <w:t>for ACIR is +8 dB, throughput loss is in the range [2.25, 2.25], and Median is 2.25.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[0.43, 0.43], and Median is 0.43. Besides, 0 companies provide NaN or N/A</w:t>
      </w:r>
    </w:p>
    <w:p>
      <w:r>
        <w:tab/>
        <w:t>for ACIR is +2 dB, throughput loss is in the range [0.43, 0.43], and Median is 0.43. Besides, 0 companies provide NaN or N/A</w:t>
      </w:r>
    </w:p>
    <w:p>
      <w:r>
        <w:tab/>
        <w:t>for ACIR is +4 dB, throughput loss is in the range [0.43, 0.43], and Median is 0.43. Besides, 0 companies provide NaN or N/A</w:t>
      </w:r>
    </w:p>
    <w:p>
      <w:r>
        <w:tab/>
        <w:t>for ACIR is +6 dB, throughput loss is in the range [0.43, 0.43], and Median is 0.43. Besides, 0 companies provide NaN or N/A</w:t>
      </w:r>
    </w:p>
    <w:p>
      <w:r>
        <w:tab/>
        <w:t>for ACIR is +8 dB, throughput loss is in the range [0.43, 0.43], and Median is 0.43. Besides, 0 companies provide NaN or N/A</w:t>
      </w:r>
    </w:p>
    <w:p>
      <w:r>
        <w:br/>
      </w:r>
    </w:p>
    <w:p>
      <w:r>
        <w:t>Scenario 2, Case 4, Victim: SBFD (UL),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[2.21, 2.21], and Median is 2.21. Besides, 0 companies provide NaN or N/A</w:t>
      </w:r>
    </w:p>
    <w:p>
      <w:r>
        <w:tab/>
        <w:t>for ACIR is +2 dB, throughput loss is in the range [2.2, 2.2], and Median is 2.2. Besides, 0 companies provide NaN or N/A</w:t>
      </w:r>
    </w:p>
    <w:p>
      <w:r>
        <w:tab/>
        <w:t>for ACIR is +4 dB, throughput loss is in the range [2.2, 2.2], and Median is 2.2. Besides, 0 companies provide NaN or N/A</w:t>
      </w:r>
    </w:p>
    <w:p>
      <w:r>
        <w:tab/>
        <w:t>for ACIR is +6 dB, throughput loss is in the range [2.2, 2.2], and Median is 2.2. Besides, 0 companies provide NaN or N/A</w:t>
      </w:r>
    </w:p>
    <w:p>
      <w:r>
        <w:tab/>
        <w:t>for ACIR is +8 dB, throughput loss is in the range [2.2, 2.2], and Median is 2.2.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[0.41, 0.41], and Median is 0.41. Besides, 0 companies provide NaN or N/A</w:t>
      </w:r>
    </w:p>
    <w:p>
      <w:r>
        <w:tab/>
        <w:t>for ACIR is +2 dB, throughput loss is in the range [0.41, 0.41], and Median is 0.41. Besides, 0 companies provide NaN or N/A</w:t>
      </w:r>
    </w:p>
    <w:p>
      <w:r>
        <w:tab/>
        <w:t>for ACIR is +4 dB, throughput loss is in the range [0.41, 0.41], and Median is 0.41. Besides, 0 companies provide NaN or N/A</w:t>
      </w:r>
    </w:p>
    <w:p>
      <w:r>
        <w:tab/>
        <w:t>for ACIR is +6 dB, throughput loss is in the range [0.41, 0.41], and Median is 0.41. Besides, 0 companies provide NaN or N/A</w:t>
      </w:r>
    </w:p>
    <w:p>
      <w:r>
        <w:tab/>
        <w:t>for ACIR is +8 dB, throughput loss is in the range [0.41, 0.41], and Median is 0.41. Besides, 0 companies provide NaN or N/A</w:t>
      </w:r>
    </w:p>
    <w:p>
      <w:r>
        <w:br/>
      </w:r>
    </w:p>
    <w:p>
      <w:r>
        <w:t>Scenario 2, Case 4, Victim: SBFD (UL),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[2.21, 2.21], and Median is 2.21. Besides, 0 companies provide NaN or N/A</w:t>
      </w:r>
    </w:p>
    <w:p>
      <w:r>
        <w:tab/>
        <w:t>for ACIR is +2 dB, throughput loss is in the range [2.2, 2.2], and Median is 2.2. Besides, 0 companies provide NaN or N/A</w:t>
      </w:r>
    </w:p>
    <w:p>
      <w:r>
        <w:tab/>
        <w:t>for ACIR is +4 dB, throughput loss is in the range [2.2, 2.2], and Median is 2.2. Besides, 0 companies provide NaN or N/A</w:t>
      </w:r>
    </w:p>
    <w:p>
      <w:r>
        <w:tab/>
        <w:t>for ACIR is +6 dB, throughput loss is in the range [2.19, 2.19], and Median is 2.19. Besides, 0 companies provide NaN or N/A</w:t>
      </w:r>
    </w:p>
    <w:p>
      <w:r>
        <w:tab/>
        <w:t>for ACIR is +8 dB, throughput loss is in the range [2.19, 2.19], and Median is 2.19.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[0.38, 0.38], and Median is 0.38. Besides, 0 companies provide NaN or N/A</w:t>
      </w:r>
    </w:p>
    <w:p>
      <w:r>
        <w:tab/>
        <w:t>for ACIR is +2 dB, throughput loss is in the range [0.38, 0.38], and Median is 0.38. Besides, 0 companies provide NaN or N/A</w:t>
      </w:r>
    </w:p>
    <w:p>
      <w:r>
        <w:tab/>
        <w:t>for ACIR is +4 dB, throughput loss is in the range [0.38, 0.38], and Median is 0.38. Besides, 0 companies provide NaN or N/A</w:t>
      </w:r>
    </w:p>
    <w:p>
      <w:r>
        <w:tab/>
        <w:t>for ACIR is +6 dB, throughput loss is in the range [0.38, 0.38], and Median is 0.38. Besides, 0 companies provide NaN or N/A</w:t>
      </w:r>
    </w:p>
    <w:p>
      <w:r>
        <w:tab/>
        <w:t>for ACIR is +8 dB, throughput loss is in the range [0.38, 0.38], and Median is 0.38. Besides, 0 companies provide NaN or N/A</w:t>
      </w:r>
    </w:p>
    <w:p>
      <w:r>
        <w:br/>
      </w:r>
    </w:p>
    <w:p>
      <w:r>
        <w:t>Scenario 2, Case 4, Victim: SBFD (UL),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[2.19, 2.19], and Median is 2.19. Besides, 0 companies provide NaN or N/A</w:t>
      </w:r>
    </w:p>
    <w:p>
      <w:r>
        <w:tab/>
        <w:t>for ACIR is +2 dB, throughput loss is in the range [2.18, 2.18], and Median is 2.18. Besides, 0 companies provide NaN or N/A</w:t>
      </w:r>
    </w:p>
    <w:p>
      <w:r>
        <w:tab/>
        <w:t>for ACIR is +4 dB, throughput loss is in the range [2.17, 2.17], and Median is 2.17. Besides, 0 companies provide NaN or N/A</w:t>
      </w:r>
    </w:p>
    <w:p>
      <w:r>
        <w:tab/>
        <w:t>for ACIR is +6 dB, throughput loss is in the range [2.17, 2.17], and Median is 2.17. Besides, 0 companies provide NaN or N/A</w:t>
      </w:r>
    </w:p>
    <w:p>
      <w:r>
        <w:tab/>
        <w:t>for ACIR is +8 dB, throughput loss is in the range [2.16, 2.16], and Median is 2.16.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[0.4, 0.4], and Median is 0.4. Besides, 0 companies provide NaN or N/A</w:t>
      </w:r>
    </w:p>
    <w:p>
      <w:r>
        <w:tab/>
        <w:t>for ACIR is +2 dB, throughput loss is in the range [0.4, 0.4], and Median is 0.4. Besides, 0 companies provide NaN or N/A</w:t>
      </w:r>
    </w:p>
    <w:p>
      <w:r>
        <w:tab/>
        <w:t>for ACIR is +4 dB, throughput loss is in the range [0.4, 0.4], and Median is 0.4. Besides, 0 companies provide NaN or N/A</w:t>
      </w:r>
    </w:p>
    <w:p>
      <w:r>
        <w:tab/>
        <w:t>for ACIR is +6 dB, throughput loss is in the range [0.4, 0.4], and Median is 0.4. Besides, 0 companies provide NaN or N/A</w:t>
      </w:r>
    </w:p>
    <w:p>
      <w:r>
        <w:tab/>
        <w:t>for ACIR is +8 dB, throughput loss is in the range [0.4, 0.4], and Median is 0.4. Besides, 0 companies provide NaN or N/A</w:t>
      </w:r>
    </w:p>
    <w:p>
      <w:r>
        <w:br/>
      </w:r>
    </w:p>
    <w:p>
      <w:r>
        <w:t>Scenario 2, Case 4, Victim: SBFD (UL),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[2.33, 2.33], and Median is 2.33. Besides, 0 companies provide NaN or N/A</w:t>
      </w:r>
    </w:p>
    <w:p>
      <w:r>
        <w:tab/>
        <w:t>for ACIR is +2 dB, throughput loss is in the range [2.32, 2.32], and Median is 2.32. Besides, 0 companies provide NaN or N/A</w:t>
      </w:r>
    </w:p>
    <w:p>
      <w:r>
        <w:tab/>
        <w:t>for ACIR is +4 dB, throughput loss is in the range [2.32, 2.32], and Median is 2.32. Besides, 0 companies provide NaN or N/A</w:t>
      </w:r>
    </w:p>
    <w:p>
      <w:r>
        <w:tab/>
        <w:t>for ACIR is +6 dB, throughput loss is in the range [2.31, 2.31], and Median is 2.31. Besides, 0 companies provide NaN or N/A</w:t>
      </w:r>
    </w:p>
    <w:p>
      <w:r>
        <w:tab/>
        <w:t>for ACIR is +8 dB, throughput loss is in the range [2.31, 2.31], and Median is 2.31.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[0.46, 0.46], and Median is 0.46. Besides, 0 companies provide NaN or N/A</w:t>
      </w:r>
    </w:p>
    <w:p>
      <w:r>
        <w:tab/>
        <w:t>for ACIR is +2 dB, throughput loss is in the range [0.46, 0.46], and Median is 0.46. Besides, 0 companies provide NaN or N/A</w:t>
      </w:r>
    </w:p>
    <w:p>
      <w:r>
        <w:tab/>
        <w:t>for ACIR is +4 dB, throughput loss is in the range [0.46, 0.46], and Median is 0.46. Besides, 0 companies provide NaN or N/A</w:t>
      </w:r>
    </w:p>
    <w:p>
      <w:r>
        <w:tab/>
        <w:t>for ACIR is +6 dB, throughput loss is in the range [0.46, 0.46], and Median is 0.46. Besides, 0 companies provide NaN or N/A</w:t>
      </w:r>
    </w:p>
    <w:p>
      <w:r>
        <w:tab/>
        <w:t>for ACIR is +8 dB, throughput loss is in the range [0.46, 0.46], and Median is 0.46. Besides, 0 companies provide NaN or N/A</w:t>
      </w:r>
    </w:p>
    <w:p>
      <w:r>
        <w:br/>
      </w:r>
    </w:p>
    <w:p>
      <w:r>
        <w:t>Scenario 2, Case 4, Victim: SBFD (UL),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[2.3, 2.3], and Median is 2.3. Besides, 0 companies provide NaN or N/A</w:t>
      </w:r>
    </w:p>
    <w:p>
      <w:r>
        <w:tab/>
        <w:t>for ACIR is +2 dB, throughput loss is in the range [2.3, 2.3], and Median is 2.3. Besides, 0 companies provide NaN or N/A</w:t>
      </w:r>
    </w:p>
    <w:p>
      <w:r>
        <w:tab/>
        <w:t>for ACIR is +4 dB, throughput loss is in the range [2.29, 2.29], and Median is 2.29. Besides, 0 companies provide NaN or N/A</w:t>
      </w:r>
    </w:p>
    <w:p>
      <w:r>
        <w:tab/>
        <w:t>for ACIR is +6 dB, throughput loss is in the range [2.29, 2.29], and Median is 2.29. Besides, 0 companies provide NaN or N/A</w:t>
      </w:r>
    </w:p>
    <w:p>
      <w:r>
        <w:tab/>
        <w:t>for ACIR is +8 dB, throughput loss is in the range [2.29, 2.29], and Median is 2.29.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[0.45, 0.45], and Median is 0.45. Besides, 0 companies provide NaN or N/A</w:t>
      </w:r>
    </w:p>
    <w:p>
      <w:r>
        <w:tab/>
        <w:t>for ACIR is +2 dB, throughput loss is in the range [0.45, 0.45], and Median is 0.45. Besides, 0 companies provide NaN or N/A</w:t>
      </w:r>
    </w:p>
    <w:p>
      <w:r>
        <w:tab/>
        <w:t>for ACIR is +4 dB, throughput loss is in the range [0.45, 0.45], and Median is 0.45. Besides, 0 companies provide NaN or N/A</w:t>
      </w:r>
    </w:p>
    <w:p>
      <w:r>
        <w:tab/>
        <w:t>for ACIR is +6 dB, throughput loss is in the range [0.45, 0.45], and Median is 0.45. Besides, 0 companies provide NaN or N/A</w:t>
      </w:r>
    </w:p>
    <w:p>
      <w:r>
        <w:tab/>
        <w:t>for ACIR is +8 dB, throughput loss is in the range [0.45, 0.45], and Median is 0.45. Besides, 0 companies provide NaN or N/A</w:t>
      </w:r>
    </w:p>
    <w:p>
      <w:r>
        <w:br/>
      </w:r>
    </w:p>
    <w:p>
      <w:r>
        <w:t>Scenario 2, Case 4, Victim: SBFD (UL),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[2.27, 2.27], and Median is 2.27. Besides, 0 companies provide NaN or N/A</w:t>
      </w:r>
    </w:p>
    <w:p>
      <w:r>
        <w:tab/>
        <w:t>for ACIR is +2 dB, throughput loss is in the range [2.26, 2.26], and Median is 2.26. Besides, 0 companies provide NaN or N/A</w:t>
      </w:r>
    </w:p>
    <w:p>
      <w:r>
        <w:tab/>
        <w:t>for ACIR is +4 dB, throughput loss is in the range [2.25, 2.25], and Median is 2.25. Besides, 0 companies provide NaN or N/A</w:t>
      </w:r>
    </w:p>
    <w:p>
      <w:r>
        <w:tab/>
        <w:t>for ACIR is +6 dB, throughput loss is in the range [2.24, 2.24], and Median is 2.24. Besides, 0 companies provide NaN or N/A</w:t>
      </w:r>
    </w:p>
    <w:p>
      <w:r>
        <w:tab/>
        <w:t>for ACIR is +8 dB, throughput loss is in the range [2.23, 2.23], and Median is 2.23.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[0.41, 0.41], and Median is 0.41. Besides, 0 companies provide NaN or N/A</w:t>
      </w:r>
    </w:p>
    <w:p>
      <w:r>
        <w:tab/>
        <w:t>for ACIR is +2 dB, throughput loss is in the range [0.41, 0.41], and Median is 0.41. Besides, 0 companies provide NaN or N/A</w:t>
      </w:r>
    </w:p>
    <w:p>
      <w:r>
        <w:tab/>
        <w:t>for ACIR is +4 dB, throughput loss is in the range [0.41, 0.41], and Median is 0.41. Besides, 0 companies provide NaN or N/A</w:t>
      </w:r>
    </w:p>
    <w:p>
      <w:r>
        <w:tab/>
        <w:t>for ACIR is +6 dB, throughput loss is in the range [0.41, 0.41], and Median is 0.41. Besides, 0 companies provide NaN or N/A</w:t>
      </w:r>
    </w:p>
    <w:p>
      <w:r>
        <w:tab/>
        <w:t>for ACIR is +8 dB, throughput loss is in the range [0.41, 0.41], and Median is 0.41. Besides, 0 companies provide NaN or N/A</w:t>
      </w:r>
    </w:p>
    <w:p>
      <w:r>
        <w:br/>
      </w:r>
    </w:p>
    <w:p>
      <w:r>
        <w:t>Scenario 2, Case 4, Victim: SBFD (UL),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[2.24, 2.24], and Median is 2.24. Besides, 0 companies provide NaN or N/A</w:t>
      </w:r>
    </w:p>
    <w:p>
      <w:r>
        <w:tab/>
        <w:t>for ACIR is +2 dB, throughput loss is in the range [2.24, 2.24], and Median is 2.24. Besides, 0 companies provide NaN or N/A</w:t>
      </w:r>
    </w:p>
    <w:p>
      <w:r>
        <w:tab/>
        <w:t>for ACIR is +4 dB, throughput loss is in the range [2.23, 2.23], and Median is 2.23. Besides, 0 companies provide NaN or N/A</w:t>
      </w:r>
    </w:p>
    <w:p>
      <w:r>
        <w:tab/>
        <w:t>for ACIR is +6 dB, throughput loss is in the range [2.22, 2.22], and Median is 2.22. Besides, 0 companies provide NaN or N/A</w:t>
      </w:r>
    </w:p>
    <w:p>
      <w:r>
        <w:tab/>
        <w:t>for ACIR is +8 dB, throughput loss is in the range [2.22, 2.22], and Median is 2.22.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[0.41, 0.41], and Median is 0.41. Besides, 0 companies provide NaN or N/A</w:t>
      </w:r>
    </w:p>
    <w:p>
      <w:r>
        <w:tab/>
        <w:t>for ACIR is +2 dB, throughput loss is in the range [0.41, 0.41], and Median is 0.41. Besides, 0 companies provide NaN or N/A</w:t>
      </w:r>
    </w:p>
    <w:p>
      <w:r>
        <w:tab/>
        <w:t>for ACIR is +4 dB, throughput loss is in the range [0.41, 0.41], and Median is 0.41. Besides, 0 companies provide NaN or N/A</w:t>
      </w:r>
    </w:p>
    <w:p>
      <w:r>
        <w:tab/>
        <w:t>for ACIR is +6 dB, throughput loss is in the range [0.41, 0.41], and Median is 0.41. Besides, 0 companies provide NaN or N/A</w:t>
      </w:r>
    </w:p>
    <w:p>
      <w:r>
        <w:tab/>
        <w:t>for ACIR is +8 dB, throughput loss is in the range [0.41, 0.41], and Median is 0.41. Besides, 0 companies provide NaN or N/A</w:t>
      </w:r>
    </w:p>
    <w:p>
      <w:r>
        <w:br/>
      </w:r>
    </w:p>
    <w:p>
      <w:r>
        <w:t>Scenario 2, Case 4, Victim: SBFD (UL),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[2.4, 0.18], and Median is 1.29. Besides, 0 companies provide NaN or N/A</w:t>
      </w:r>
    </w:p>
    <w:p>
      <w:r>
        <w:tab/>
        <w:t>for ACIR is +2 dB, throughput loss is in the range [2.39, 0.14], and Median is 1.27. Besides, 0 companies provide NaN or N/A</w:t>
      </w:r>
    </w:p>
    <w:p>
      <w:r>
        <w:tab/>
        <w:t>for ACIR is +4 dB, throughput loss is in the range [2.38, 0.12], and Median is 1.25. Besides, 0 companies provide NaN or N/A</w:t>
      </w:r>
    </w:p>
    <w:p>
      <w:r>
        <w:tab/>
        <w:t>for ACIR is +6 dB, throughput loss is in the range [2.38, 0.12], and Median is 1.25. Besides, 0 companies provide NaN or N/A</w:t>
      </w:r>
    </w:p>
    <w:p>
      <w:r>
        <w:tab/>
        <w:t>for ACIR is +8 dB, throughput loss is in the range [2.38, 0.12], and Median is 1.25.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[0.45, 0.45], and Median is 0.45. Besides, 1 companies provide NaN or N/A</w:t>
      </w:r>
    </w:p>
    <w:p>
      <w:r>
        <w:tab/>
        <w:t>for ACIR is +2 dB, throughput loss is in the range [0.45, 0.45], and Median is 0.45. Besides, 1 companies provide NaN or N/A</w:t>
      </w:r>
    </w:p>
    <w:p>
      <w:r>
        <w:tab/>
        <w:t>for ACIR is +4 dB, throughput loss is in the range [0.45, 0.45], and Median is 0.45. Besides, 1 companies provide NaN or N/A</w:t>
      </w:r>
    </w:p>
    <w:p>
      <w:r>
        <w:tab/>
        <w:t>for ACIR is +6 dB, throughput loss is in the range [0.45, 0.45], and Median is 0.45. Besides, 1 companies provide NaN or N/A</w:t>
      </w:r>
    </w:p>
    <w:p>
      <w:r>
        <w:tab/>
        <w:t>for ACIR is +8 dB, throughput loss is in the range [0.45, 0.45], and Median is 0.45. Besides, 1 companies provide NaN or N/A</w:t>
      </w:r>
    </w:p>
    <w:p>
      <w:r>
        <w:br/>
      </w:r>
    </w:p>
    <w:p>
      <w:r>
        <w:t>Scenario 2, Case 4, Victim: SBFD (UL),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[2.37, 2.37], and Median is 2.37. Besides, 0 companies provide NaN or N/A</w:t>
      </w:r>
    </w:p>
    <w:p>
      <w:r>
        <w:tab/>
        <w:t>for ACIR is +2 dB, throughput loss is in the range [2.36, 2.36], and Median is 2.36. Besides, 0 companies provide NaN or N/A</w:t>
      </w:r>
    </w:p>
    <w:p>
      <w:r>
        <w:tab/>
        <w:t>for ACIR is +4 dB, throughput loss is in the range [2.35, 2.35], and Median is 2.35. Besides, 0 companies provide NaN or N/A</w:t>
      </w:r>
    </w:p>
    <w:p>
      <w:r>
        <w:tab/>
        <w:t>for ACIR is +6 dB, throughput loss is in the range [2.34, 2.34], and Median is 2.34. Besides, 0 companies provide NaN or N/A</w:t>
      </w:r>
    </w:p>
    <w:p>
      <w:r>
        <w:tab/>
        <w:t>for ACIR is +8 dB, throughput loss is in the range [2.33, 2.33], and Median is 2.33.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[0.47, 0.47], and Median is 0.47. Besides, 0 companies provide NaN or N/A</w:t>
      </w:r>
    </w:p>
    <w:p>
      <w:r>
        <w:tab/>
        <w:t>for ACIR is +2 dB, throughput loss is in the range [0.47, 0.47], and Median is 0.47. Besides, 0 companies provide NaN or N/A</w:t>
      </w:r>
    </w:p>
    <w:p>
      <w:r>
        <w:tab/>
        <w:t>for ACIR is +4 dB, throughput loss is in the range [0.47, 0.47], and Median is 0.47. Besides, 0 companies provide NaN or N/A</w:t>
      </w:r>
    </w:p>
    <w:p>
      <w:r>
        <w:tab/>
        <w:t>for ACIR is +6 dB, throughput loss is in the range [0.47, 0.47], and Median is 0.47. Besides, 0 companies provide NaN or N/A</w:t>
      </w:r>
    </w:p>
    <w:p>
      <w:r>
        <w:tab/>
        <w:t>for ACIR is +8 dB, throughput loss is in the range [0.47, 0.47], and Median is 0.47. Besides, 0 companies provide NaN or N/A</w:t>
      </w:r>
    </w:p>
    <w:p>
      <w:r>
        <w:br/>
      </w:r>
    </w:p>
    <w:p>
      <w:r>
        <w:t>Scenario 2, Case 4, Victim: SBFD (UL), Antenna config: 2, Grid shift: 0.05,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[2.69, 2.69], and Median is 2.69. Besides, 0 companies provide NaN or N/A</w:t>
      </w:r>
    </w:p>
    <w:p>
      <w:r>
        <w:tab/>
        <w:t>for ACIR is +2 dB, throughput loss is in the range [2.68, 2.68], and Median is 2.68. Besides, 0 companies provide NaN or N/A</w:t>
      </w:r>
    </w:p>
    <w:p>
      <w:r>
        <w:tab/>
        <w:t>for ACIR is +4 dB, throughput loss is in the range [2.68, 2.68], and Median is 2.68. Besides, 0 companies provide NaN or N/A</w:t>
      </w:r>
    </w:p>
    <w:p>
      <w:r>
        <w:tab/>
        <w:t>for ACIR is +6 dB, throughput loss is in the range [2.67, 2.67], and Median is 2.67. Besides, 0 companies provide NaN or N/A</w:t>
      </w:r>
    </w:p>
    <w:p>
      <w:r>
        <w:tab/>
        <w:t>for ACIR is +8 dB, throughput loss is in the range [2.67, 2.67], and Median is 2.67.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[0.54, 0.54], and Median is 0.54. Besides, 0 companies provide NaN or N/A</w:t>
      </w:r>
    </w:p>
    <w:p>
      <w:r>
        <w:tab/>
        <w:t>for ACIR is +2 dB, throughput loss is in the range [0.54, 0.54], and Median is 0.54. Besides, 0 companies provide NaN or N/A</w:t>
      </w:r>
    </w:p>
    <w:p>
      <w:r>
        <w:tab/>
        <w:t>for ACIR is +4 dB, throughput loss is in the range [0.54, 0.54], and Median is 0.54. Besides, 0 companies provide NaN or N/A</w:t>
      </w:r>
    </w:p>
    <w:p>
      <w:r>
        <w:tab/>
        <w:t>for ACIR is +6 dB, throughput loss is in the range [0.54, 0.54], and Median is 0.54. Besides, 0 companies provide NaN or N/A</w:t>
      </w:r>
    </w:p>
    <w:p>
      <w:r>
        <w:tab/>
        <w:t>for ACIR is +8 dB, throughput loss is in the range [0.54, 0.54], and Median is 0.54. Besides, 0 companies provide NaN or N/A</w:t>
      </w:r>
    </w:p>
    <w:p>
      <w:r>
        <w:br/>
      </w:r>
    </w:p>
    <w:p>
      <w:r>
        <w:t>Scenario 2, Case 4, Victim: SBFD (UL), Antenna config: 2, Grid shift: 0.05,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[2.67, 2.67], and Median is 2.67. Besides, 0 companies provide NaN or N/A</w:t>
      </w:r>
    </w:p>
    <w:p>
      <w:r>
        <w:tab/>
        <w:t>for ACIR is +2 dB, throughput loss is in the range [2.66, 2.66], and Median is 2.66. Besides, 0 companies provide NaN or N/A</w:t>
      </w:r>
    </w:p>
    <w:p>
      <w:r>
        <w:tab/>
        <w:t>for ACIR is +4 dB, throughput loss is in the range [2.66, 2.66], and Median is 2.66. Besides, 0 companies provide NaN or N/A</w:t>
      </w:r>
    </w:p>
    <w:p>
      <w:r>
        <w:tab/>
        <w:t>for ACIR is +6 dB, throughput loss is in the range [2.65, 2.65], and Median is 2.65. Besides, 0 companies provide NaN or N/A</w:t>
      </w:r>
    </w:p>
    <w:p>
      <w:r>
        <w:tab/>
        <w:t>for ACIR is +8 dB, throughput loss is in the range [2.65, 2.65], and Median is 2.65.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[0.56, 0.56], and Median is 0.56. Besides, 0 companies provide NaN or N/A</w:t>
      </w:r>
    </w:p>
    <w:p>
      <w:r>
        <w:tab/>
        <w:t>for ACIR is +2 dB, throughput loss is in the range [0.56, 0.56], and Median is 0.56. Besides, 0 companies provide NaN or N/A</w:t>
      </w:r>
    </w:p>
    <w:p>
      <w:r>
        <w:tab/>
        <w:t>for ACIR is +4 dB, throughput loss is in the range [0.56, 0.56], and Median is 0.56. Besides, 0 companies provide NaN or N/A</w:t>
      </w:r>
    </w:p>
    <w:p>
      <w:r>
        <w:tab/>
        <w:t>for ACIR is +6 dB, throughput loss is in the range [0.56, 0.56], and Median is 0.56. Besides, 0 companies provide NaN or N/A</w:t>
      </w:r>
    </w:p>
    <w:p>
      <w:r>
        <w:tab/>
        <w:t>for ACIR is +8 dB, throughput loss is in the range [0.56, 0.56], and Median is 0.56. Besides, 0 companies provide NaN or N/A</w:t>
      </w:r>
    </w:p>
    <w:p>
      <w:r>
        <w:br/>
      </w:r>
    </w:p>
    <w:p>
      <w:r>
        <w:t>Scenario 2, Case 4, Victim: SBFD (UL), Antenna config: 2, Grid shift: 0.05,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[2.8, 2.8], and Median is 2.8. Besides, 0 companies provide NaN or N/A</w:t>
      </w:r>
    </w:p>
    <w:p>
      <w:r>
        <w:tab/>
        <w:t>for ACIR is +2 dB, throughput loss is in the range [2.8, 2.8], and Median is 2.8. Besides, 0 companies provide NaN or N/A</w:t>
      </w:r>
    </w:p>
    <w:p>
      <w:r>
        <w:tab/>
        <w:t>for ACIR is +4 dB, throughput loss is in the range [2.8, 2.8], and Median is 2.8. Besides, 0 companies provide NaN or N/A</w:t>
      </w:r>
    </w:p>
    <w:p>
      <w:r>
        <w:tab/>
        <w:t>for ACIR is +6 dB, throughput loss is in the range [2.79, 2.79], and Median is 2.79. Besides, 0 companies provide NaN or N/A</w:t>
      </w:r>
    </w:p>
    <w:p>
      <w:r>
        <w:tab/>
        <w:t>for ACIR is +8 dB, throughput loss is in the range [2.79, 2.79], and Median is 2.79.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0.6], and Median is 0.6. Besides, 0 companies provide NaN or N/A</w:t>
      </w:r>
    </w:p>
    <w:p>
      <w:r>
        <w:tab/>
        <w:t>for ACIR is +2 dB, throughput loss is in the range [0.6, 0.6], and Median is 0.6. Besides, 0 companies provide NaN or N/A</w:t>
      </w:r>
    </w:p>
    <w:p>
      <w:r>
        <w:tab/>
        <w:t>for ACIR is +4 dB, throughput loss is in the range [0.6, 0.6], and Median is 0.6. Besides, 0 companies provide NaN or N/A</w:t>
      </w:r>
    </w:p>
    <w:p>
      <w:r>
        <w:tab/>
        <w:t>for ACIR is +6 dB, throughput loss is in the range [0.6, 0.6], and Median is 0.6. Besides, 0 companies provide NaN or N/A</w:t>
      </w:r>
    </w:p>
    <w:p>
      <w:r>
        <w:tab/>
        <w:t>for ACIR is +8 dB, throughput loss is in the range [0.6, 0.6], and Median is 0.6. Besides, 0 companies provide NaN or N/A</w:t>
      </w:r>
    </w:p>
    <w:p>
      <w:r>
        <w:br/>
      </w:r>
    </w:p>
    <w:p>
      <w:r>
        <w:t>Scenario 2, Case 4, Victim: SBFD (UL), Antenna config: 2, Grid shift: 0.05,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[2.83, 2.83], and Median is 2.83. Besides, 0 companies provide NaN or N/A</w:t>
      </w:r>
    </w:p>
    <w:p>
      <w:r>
        <w:tab/>
        <w:t>for ACIR is +2 dB, throughput loss is in the range [2.82, 2.82], and Median is 2.82. Besides, 0 companies provide NaN or N/A</w:t>
      </w:r>
    </w:p>
    <w:p>
      <w:r>
        <w:tab/>
        <w:t>for ACIR is +4 dB, throughput loss is in the range [2.81, 2.81], and Median is 2.81. Besides, 0 companies provide NaN or N/A</w:t>
      </w:r>
    </w:p>
    <w:p>
      <w:r>
        <w:tab/>
        <w:t>for ACIR is +6 dB, throughput loss is in the range [2.81, 2.81], and Median is 2.81. Besides, 0 companies provide NaN or N/A</w:t>
      </w:r>
    </w:p>
    <w:p>
      <w:r>
        <w:tab/>
        <w:t>for ACIR is +8 dB, throughput loss is in the range [2.81, 2.81], and Median is 2.81.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0.6], and Median is 0.6. Besides, 0 companies provide NaN or N/A</w:t>
      </w:r>
    </w:p>
    <w:p>
      <w:r>
        <w:tab/>
        <w:t>for ACIR is +2 dB, throughput loss is in the range [0.6, 0.6], and Median is 0.6. Besides, 0 companies provide NaN or N/A</w:t>
      </w:r>
    </w:p>
    <w:p>
      <w:r>
        <w:tab/>
        <w:t>for ACIR is +4 dB, throughput loss is in the range [0.6, 0.6], and Median is 0.6. Besides, 0 companies provide NaN or N/A</w:t>
      </w:r>
    </w:p>
    <w:p>
      <w:r>
        <w:tab/>
        <w:t>for ACIR is +6 dB, throughput loss is in the range [0.6, 0.6], and Median is 0.6. Besides, 0 companies provide NaN or N/A</w:t>
      </w:r>
    </w:p>
    <w:p>
      <w:r>
        <w:tab/>
        <w:t>for ACIR is +8 dB, throughput loss is in the range [0.6, 0.6], and Median is 0.6. Besides, 0 companies provide NaN or N/A</w:t>
      </w:r>
    </w:p>
    <w:p>
      <w:r>
        <w:br/>
      </w:r>
    </w:p>
    <w:p>
      <w:r>
        <w:t>Scenario 2, Case 4, Victim: SBFD (UL),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[2.69, 2.69], and Median is 2.69. Besides, 0 companies provide NaN or N/A</w:t>
      </w:r>
    </w:p>
    <w:p>
      <w:r>
        <w:tab/>
        <w:t>for ACIR is +2 dB, throughput loss is in the range [2.68, 2.68], and Median is 2.68. Besides, 0 companies provide NaN or N/A</w:t>
      </w:r>
    </w:p>
    <w:p>
      <w:r>
        <w:tab/>
        <w:t>for ACIR is +4 dB, throughput loss is in the range [2.68, 2.68], and Median is 2.68. Besides, 0 companies provide NaN or N/A</w:t>
      </w:r>
    </w:p>
    <w:p>
      <w:r>
        <w:tab/>
        <w:t>for ACIR is +6 dB, throughput loss is in the range [2.67, 2.67], and Median is 2.67. Besides, 0 companies provide NaN or N/A</w:t>
      </w:r>
    </w:p>
    <w:p>
      <w:r>
        <w:tab/>
        <w:t>for ACIR is +8 dB, throughput loss is in the range [2.67, 2.67], and Median is 2.67.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[0.56, 0.56], and Median is 0.56. Besides, 0 companies provide NaN or N/A</w:t>
      </w:r>
    </w:p>
    <w:p>
      <w:r>
        <w:tab/>
        <w:t>for ACIR is +2 dB, throughput loss is in the range [0.56, 0.56], and Median is 0.56. Besides, 0 companies provide NaN or N/A</w:t>
      </w:r>
    </w:p>
    <w:p>
      <w:r>
        <w:tab/>
        <w:t>for ACIR is +4 dB, throughput loss is in the range [0.56, 0.56], and Median is 0.56. Besides, 0 companies provide NaN or N/A</w:t>
      </w:r>
    </w:p>
    <w:p>
      <w:r>
        <w:tab/>
        <w:t>for ACIR is +6 dB, throughput loss is in the range [0.56, 0.56], and Median is 0.56. Besides, 0 companies provide NaN or N/A</w:t>
      </w:r>
    </w:p>
    <w:p>
      <w:r>
        <w:tab/>
        <w:t>for ACIR is +8 dB, throughput loss is in the range [0.56, 0.56], and Median is 0.56. Besides, 0 companies provide NaN or N/A</w:t>
      </w:r>
    </w:p>
    <w:p>
      <w:r>
        <w:br/>
      </w:r>
    </w:p>
    <w:p>
      <w:r>
        <w:t>Scenario 2, Case 4, Victim: SBFD (UL),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[2.62, 2.62], and Median is 2.62. Besides, 0 companies provide NaN or N/A</w:t>
      </w:r>
    </w:p>
    <w:p>
      <w:r>
        <w:tab/>
        <w:t>for ACIR is +2 dB, throughput loss is in the range [2.61, 2.61], and Median is 2.61. Besides, 0 companies provide NaN or N/A</w:t>
      </w:r>
    </w:p>
    <w:p>
      <w:r>
        <w:tab/>
        <w:t>for ACIR is +4 dB, throughput loss is in the range [2.61, 2.61], and Median is 2.61. Besides, 0 companies provide NaN or N/A</w:t>
      </w:r>
    </w:p>
    <w:p>
      <w:r>
        <w:tab/>
        <w:t>for ACIR is +6 dB, throughput loss is in the range [2.6, 2.6], and Median is 2.6. Besides, 0 companies provide NaN or N/A</w:t>
      </w:r>
    </w:p>
    <w:p>
      <w:r>
        <w:tab/>
        <w:t>for ACIR is +8 dB, throughput loss is in the range [2.6, 2.6], and Median is 2.6.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[0.54, 0.54], and Median is 0.54. Besides, 0 companies provide NaN or N/A</w:t>
      </w:r>
    </w:p>
    <w:p>
      <w:r>
        <w:tab/>
        <w:t>for ACIR is +2 dB, throughput loss is in the range [0.54, 0.54], and Median is 0.54. Besides, 0 companies provide NaN or N/A</w:t>
      </w:r>
    </w:p>
    <w:p>
      <w:r>
        <w:tab/>
        <w:t>for ACIR is +4 dB, throughput loss is in the range [0.54, 0.54], and Median is 0.54. Besides, 0 companies provide NaN or N/A</w:t>
      </w:r>
    </w:p>
    <w:p>
      <w:r>
        <w:tab/>
        <w:t>for ACIR is +6 dB, throughput loss is in the range [0.54, 0.54], and Median is 0.54. Besides, 0 companies provide NaN or N/A</w:t>
      </w:r>
    </w:p>
    <w:p>
      <w:r>
        <w:tab/>
        <w:t>for ACIR is +8 dB, throughput loss is in the range [0.54, 0.54], and Median is 0.54. Besides, 0 companies provide NaN or N/A</w:t>
      </w:r>
    </w:p>
    <w:p>
      <w:r>
        <w:br/>
      </w:r>
    </w:p>
    <w:p>
      <w:r>
        <w:t>Scenario 2, Case 4, Victim: SBFD (UL),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[2.74, -0.21], and Median is 1.27. Besides, 0 companies provide NaN or N/A</w:t>
      </w:r>
    </w:p>
    <w:p>
      <w:r>
        <w:tab/>
        <w:t>for ACIR is +2 dB, throughput loss is in the range [2.73, -0.28], and Median is 1.23. Besides, 0 companies provide NaN or N/A</w:t>
      </w:r>
    </w:p>
    <w:p>
      <w:r>
        <w:tab/>
        <w:t>for ACIR is +4 dB, throughput loss is in the range [2.73, -0.3], and Median is 1.22. Besides, 0 companies provide NaN or N/A</w:t>
      </w:r>
    </w:p>
    <w:p>
      <w:r>
        <w:tab/>
        <w:t>for ACIR is +6 dB, throughput loss is in the range [2.73, -0.3], and Median is 1.21. Besides, 0 companies provide NaN or N/A</w:t>
      </w:r>
    </w:p>
    <w:p>
      <w:r>
        <w:tab/>
        <w:t>for ACIR is +8 dB, throughput loss is in the range [2.73, -0.3], and Median is 1.21.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0.6], and Median is 0.6. Besides, 1 companies provide NaN or N/A</w:t>
      </w:r>
    </w:p>
    <w:p>
      <w:r>
        <w:tab/>
        <w:t>for ACIR is +2 dB, throughput loss is in the range [0.6, 0.6], and Median is 0.6. Besides, 1 companies provide NaN or N/A</w:t>
      </w:r>
    </w:p>
    <w:p>
      <w:r>
        <w:tab/>
        <w:t>for ACIR is +4 dB, throughput loss is in the range [0.6, 0.6], and Median is 0.6. Besides, 1 companies provide NaN or N/A</w:t>
      </w:r>
    </w:p>
    <w:p>
      <w:r>
        <w:tab/>
        <w:t>for ACIR is +6 dB, throughput loss is in the range [0.6, 0.6], and Median is 0.6. Besides, 1 companies provide NaN or N/A</w:t>
      </w:r>
    </w:p>
    <w:p>
      <w:r>
        <w:tab/>
        <w:t>for ACIR is +8 dB, throughput loss is in the range [0.6, 0.6], and Median is 0.6. Besides, 1 companies provide NaN or N/A</w:t>
      </w:r>
    </w:p>
    <w:p>
      <w:r>
        <w:br/>
      </w:r>
    </w:p>
    <w:p>
      <w:r>
        <w:t>Scenario 2, Case 4, Victim: SBFD (UL),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[2.73, 2.73], and Median is 2.73. Besides, 0 companies provide NaN or N/A</w:t>
      </w:r>
    </w:p>
    <w:p>
      <w:r>
        <w:tab/>
        <w:t>for ACIR is +2 dB, throughput loss is in the range [2.73, 2.73], and Median is 2.73. Besides, 0 companies provide NaN or N/A</w:t>
      </w:r>
    </w:p>
    <w:p>
      <w:r>
        <w:tab/>
        <w:t>for ACIR is +4 dB, throughput loss is in the range [2.72, 2.72], and Median is 2.72. Besides, 0 companies provide NaN or N/A</w:t>
      </w:r>
    </w:p>
    <w:p>
      <w:r>
        <w:tab/>
        <w:t>for ACIR is +6 dB, throughput loss is in the range [2.72, 2.72], and Median is 2.72. Besides, 0 companies provide NaN or N/A</w:t>
      </w:r>
    </w:p>
    <w:p>
      <w:r>
        <w:tab/>
        <w:t>for ACIR is +8 dB, throughput loss is in the range [2.72, 2.72], and Median is 2.72.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[0.56, 0.56], and Median is 0.56. Besides, 0 companies provide NaN or N/A</w:t>
      </w:r>
    </w:p>
    <w:p>
      <w:r>
        <w:tab/>
        <w:t>for ACIR is +2 dB, throughput loss is in the range [0.56, 0.56], and Median is 0.56. Besides, 0 companies provide NaN or N/A</w:t>
      </w:r>
    </w:p>
    <w:p>
      <w:r>
        <w:tab/>
        <w:t>for ACIR is +4 dB, throughput loss is in the range [0.56, 0.56], and Median is 0.56. Besides, 0 companies provide NaN or N/A</w:t>
      </w:r>
    </w:p>
    <w:p>
      <w:r>
        <w:tab/>
        <w:t>for ACIR is +6 dB, throughput loss is in the range [0.56, 0.56], and Median is 0.56. Besides, 0 companies provide NaN or N/A</w:t>
      </w:r>
    </w:p>
    <w:p>
      <w:r>
        <w:tab/>
        <w:t>for ACIR is +8 dB, throughput loss is in the range [0.56, 0.56], and Median is 0.56. Besides, 0 companies provide NaN or N/A</w:t>
      </w:r>
    </w:p>
    <w:p>
      <w:r>
        <w:br/>
      </w:r>
    </w:p>
    <w:p>
      <w:r>
        <w:t>Scenario 2, Case 4, Victim: SBFD (UL),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[2.43, 2.43], and Median is 2.43. Besides, 0 companies provide NaN or N/A</w:t>
      </w:r>
    </w:p>
    <w:p>
      <w:r>
        <w:tab/>
        <w:t>for ACIR is +2 dB, throughput loss is in the range [2.43, 2.43], and Median is 2.43. Besides, 0 companies provide NaN or N/A</w:t>
      </w:r>
    </w:p>
    <w:p>
      <w:r>
        <w:tab/>
        <w:t>for ACIR is +4 dB, throughput loss is in the range [2.42, 2.42], and Median is 2.42. Besides, 0 companies provide NaN or N/A</w:t>
      </w:r>
    </w:p>
    <w:p>
      <w:r>
        <w:tab/>
        <w:t>for ACIR is +6 dB, throughput loss is in the range [2.42, 2.42], and Median is 2.42. Besides, 0 companies provide NaN or N/A</w:t>
      </w:r>
    </w:p>
    <w:p>
      <w:r>
        <w:tab/>
        <w:t>for ACIR is +8 dB, throughput loss is in the range [2.41, 2.41], and Median is 2.41.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[0.49, 0.49], and Median is 0.49. Besides, 0 companies provide NaN or N/A</w:t>
      </w:r>
    </w:p>
    <w:p>
      <w:r>
        <w:tab/>
        <w:t>for ACIR is +2 dB, throughput loss is in the range [0.49, 0.49], and Median is 0.49. Besides, 0 companies provide NaN or N/A</w:t>
      </w:r>
    </w:p>
    <w:p>
      <w:r>
        <w:tab/>
        <w:t>for ACIR is +4 dB, throughput loss is in the range [0.49, 0.49], and Median is 0.49. Besides, 0 companies provide NaN or N/A</w:t>
      </w:r>
    </w:p>
    <w:p>
      <w:r>
        <w:tab/>
        <w:t>for ACIR is +6 dB, throughput loss is in the range [0.49, 0.49], and Median is 0.49. Besides, 0 companies provide NaN or N/A</w:t>
      </w:r>
    </w:p>
    <w:p>
      <w:r>
        <w:tab/>
        <w:t>for ACIR is +8 dB, throughput loss is in the range [0.49, 0.49], and Median is 0.49. Besides, 0 companies provide NaN or N/A</w:t>
      </w:r>
    </w:p>
    <w:p>
      <w:r>
        <w:br/>
      </w:r>
    </w:p>
    <w:p>
      <w:r>
        <w:t>Scenario 2, Case 4, Victim: SBFD (UL),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[2.52, 2.52], and Median is 2.52. Besides, 0 companies provide NaN or N/A</w:t>
      </w:r>
    </w:p>
    <w:p>
      <w:r>
        <w:tab/>
        <w:t>for ACIR is +2 dB, throughput loss is in the range [2.51, 2.51], and Median is 2.51. Besides, 0 companies provide NaN or N/A</w:t>
      </w:r>
    </w:p>
    <w:p>
      <w:r>
        <w:tab/>
        <w:t>for ACIR is +4 dB, throughput loss is in the range [2.51, 2.51], and Median is 2.51. Besides, 0 companies provide NaN or N/A</w:t>
      </w:r>
    </w:p>
    <w:p>
      <w:r>
        <w:tab/>
        <w:t>for ACIR is +6 dB, throughput loss is in the range [2.51, 2.51], and Median is 2.51. Besides, 0 companies provide NaN or N/A</w:t>
      </w:r>
    </w:p>
    <w:p>
      <w:r>
        <w:tab/>
        <w:t>for ACIR is +8 dB, throughput loss is in the range [2.5, 2.5], and Median is 2.5.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[0.52, 0.52], and Median is 0.52. Besides, 0 companies provide NaN or N/A</w:t>
      </w:r>
    </w:p>
    <w:p>
      <w:r>
        <w:tab/>
        <w:t>for ACIR is +2 dB, throughput loss is in the range [0.52, 0.52], and Median is 0.52. Besides, 0 companies provide NaN or N/A</w:t>
      </w:r>
    </w:p>
    <w:p>
      <w:r>
        <w:tab/>
        <w:t>for ACIR is +4 dB, throughput loss is in the range [0.52, 0.52], and Median is 0.52. Besides, 0 companies provide NaN or N/A</w:t>
      </w:r>
    </w:p>
    <w:p>
      <w:r>
        <w:tab/>
        <w:t>for ACIR is +6 dB, throughput loss is in the range [0.52, 0.52], and Median is 0.52. Besides, 0 companies provide NaN or N/A</w:t>
      </w:r>
    </w:p>
    <w:p>
      <w:r>
        <w:tab/>
        <w:t>for ACIR is +8 dB, throughput loss is in the range [0.52, 0.52], and Median is 0.52. Besides, 0 companies provide NaN or N/A</w:t>
      </w:r>
    </w:p>
    <w:p>
      <w:r>
        <w:br/>
      </w:r>
    </w:p>
    <w:p>
      <w:r>
        <w:t>Scenario 2, Case 4, Victim: SBFD (UL),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[2.64, 2.64], and Median is 2.64. Besides, 0 companies provide NaN or N/A</w:t>
      </w:r>
    </w:p>
    <w:p>
      <w:r>
        <w:tab/>
        <w:t>for ACIR is +2 dB, throughput loss is in the range [2.64, 2.64], and Median is 2.64. Besides, 0 companies provide NaN or N/A</w:t>
      </w:r>
    </w:p>
    <w:p>
      <w:r>
        <w:tab/>
        <w:t>for ACIR is +4 dB, throughput loss is in the range [2.64, 2.64], and Median is 2.64. Besides, 0 companies provide NaN or N/A</w:t>
      </w:r>
    </w:p>
    <w:p>
      <w:r>
        <w:tab/>
        <w:t>for ACIR is +6 dB, throughput loss is in the range [2.63, 2.63], and Median is 2.63. Besides, 0 companies provide NaN or N/A</w:t>
      </w:r>
    </w:p>
    <w:p>
      <w:r>
        <w:tab/>
        <w:t>for ACIR is +8 dB, throughput loss is in the range [2.63, 2.63], and Median is 2.63.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[0.56, 0.56], and Median is 0.56. Besides, 0 companies provide NaN or N/A</w:t>
      </w:r>
    </w:p>
    <w:p>
      <w:r>
        <w:tab/>
        <w:t>for ACIR is +2 dB, throughput loss is in the range [0.56, 0.56], and Median is 0.56. Besides, 0 companies provide NaN or N/A</w:t>
      </w:r>
    </w:p>
    <w:p>
      <w:r>
        <w:tab/>
        <w:t>for ACIR is +4 dB, throughput loss is in the range [0.56, 0.56], and Median is 0.56. Besides, 0 companies provide NaN or N/A</w:t>
      </w:r>
    </w:p>
    <w:p>
      <w:r>
        <w:tab/>
        <w:t>for ACIR is +6 dB, throughput loss is in the range [0.56, 0.56], and Median is 0.56. Besides, 0 companies provide NaN or N/A</w:t>
      </w:r>
    </w:p>
    <w:p>
      <w:r>
        <w:tab/>
        <w:t>for ACIR is +8 dB, throughput loss is in the range [0.56, 0.56], and Median is 0.56. Besides, 0 companies provide NaN or N/A</w:t>
      </w:r>
    </w:p>
    <w:p>
      <w:r>
        <w:br/>
      </w:r>
    </w:p>
    <w:p>
      <w:r>
        <w:t>Scenario 2, Case 4, Victim: SBFD (UL),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[2.63, 2.63], and Median is 2.63. Besides, 0 companies provide NaN or N/A</w:t>
      </w:r>
    </w:p>
    <w:p>
      <w:r>
        <w:tab/>
        <w:t>for ACIR is +2 dB, throughput loss is in the range [2.62, 2.62], and Median is 2.62. Besides, 0 companies provide NaN or N/A</w:t>
      </w:r>
    </w:p>
    <w:p>
      <w:r>
        <w:tab/>
        <w:t>for ACIR is +4 dB, throughput loss is in the range [2.62, 2.62], and Median is 2.62. Besides, 0 companies provide NaN or N/A</w:t>
      </w:r>
    </w:p>
    <w:p>
      <w:r>
        <w:tab/>
        <w:t>for ACIR is +6 dB, throughput loss is in the range [2.61, 2.61], and Median is 2.61. Besides, 0 companies provide NaN or N/A</w:t>
      </w:r>
    </w:p>
    <w:p>
      <w:r>
        <w:tab/>
        <w:t>for ACIR is +8 dB, throughput loss is in the range [2.61, 2.61], and Median is 2.61.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[0.57, 0.57], and Median is 0.57. Besides, 0 companies provide NaN or N/A</w:t>
      </w:r>
    </w:p>
    <w:p>
      <w:r>
        <w:tab/>
        <w:t>for ACIR is +2 dB, throughput loss is in the range [0.57, 0.57], and Median is 0.57. Besides, 0 companies provide NaN or N/A</w:t>
      </w:r>
    </w:p>
    <w:p>
      <w:r>
        <w:tab/>
        <w:t>for ACIR is +4 dB, throughput loss is in the range [0.57, 0.57], and Median is 0.57. Besides, 0 companies provide NaN or N/A</w:t>
      </w:r>
    </w:p>
    <w:p>
      <w:r>
        <w:tab/>
        <w:t>for ACIR is +6 dB, throughput loss is in the range [0.57, 0.57], and Median is 0.57. Besides, 0 companies provide NaN or N/A</w:t>
      </w:r>
    </w:p>
    <w:p>
      <w:r>
        <w:tab/>
        <w:t>for ACIR is +8 dB, throughput loss is in the range [0.57, 0.57], and Median is 0.57. Besides, 0 companies provide NaN or N/A</w:t>
      </w:r>
    </w:p>
    <w:p>
      <w:r>
        <w:br/>
      </w:r>
    </w:p>
    <w:p>
      <w:r>
        <w:t>Scenario 2, Case 4, Victim: SBFD (UL),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[2.68, 2.68], and Median is 2.68. Besides, 0 companies provide NaN or N/A</w:t>
      </w:r>
    </w:p>
    <w:p>
      <w:r>
        <w:tab/>
        <w:t>for ACIR is +2 dB, throughput loss is in the range [2.67, 2.67], and Median is 2.67. Besides, 0 companies provide NaN or N/A</w:t>
      </w:r>
    </w:p>
    <w:p>
      <w:r>
        <w:tab/>
        <w:t>for ACIR is +4 dB, throughput loss is in the range [2.67, 2.67], and Median is 2.67. Besides, 0 companies provide NaN or N/A</w:t>
      </w:r>
    </w:p>
    <w:p>
      <w:r>
        <w:tab/>
        <w:t>for ACIR is +6 dB, throughput loss is in the range [2.67, 2.67], and Median is 2.67. Besides, 0 companies provide NaN or N/A</w:t>
      </w:r>
    </w:p>
    <w:p>
      <w:r>
        <w:tab/>
        <w:t>for ACIR is +8 dB, throughput loss is in the range [2.66, 2.66], and Median is 2.66.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[0.55, 0.55], and Median is 0.55. Besides, 0 companies provide NaN or N/A</w:t>
      </w:r>
    </w:p>
    <w:p>
      <w:r>
        <w:tab/>
        <w:t>for ACIR is +2 dB, throughput loss is in the range [0.55, 0.55], and Median is 0.55. Besides, 0 companies provide NaN or N/A</w:t>
      </w:r>
    </w:p>
    <w:p>
      <w:r>
        <w:tab/>
        <w:t>for ACIR is +4 dB, throughput loss is in the range [0.55, 0.55], and Median is 0.55. Besides, 0 companies provide NaN or N/A</w:t>
      </w:r>
    </w:p>
    <w:p>
      <w:r>
        <w:tab/>
        <w:t>for ACIR is +6 dB, throughput loss is in the range [0.55, 0.55], and Median is 0.55. Besides, 0 companies provide NaN or N/A</w:t>
      </w:r>
    </w:p>
    <w:p>
      <w:r>
        <w:tab/>
        <w:t>for ACIR is +8 dB, throughput loss is in the range [0.55, 0.55], and Median is 0.55. Besides, 0 companies provide NaN or N/A</w:t>
      </w:r>
    </w:p>
    <w:p>
      <w:r>
        <w:br/>
      </w:r>
    </w:p>
    <w:p>
      <w:r>
        <w:t>Scenario 2, Case 4, Victim: SBFD (UL),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[2.68, 2.68], and Median is 2.68. Besides, 0 companies provide NaN or N/A</w:t>
      </w:r>
    </w:p>
    <w:p>
      <w:r>
        <w:tab/>
        <w:t>for ACIR is +2 dB, throughput loss is in the range [2.68, 2.68], and Median is 2.68. Besides, 0 companies provide NaN or N/A</w:t>
      </w:r>
    </w:p>
    <w:p>
      <w:r>
        <w:tab/>
        <w:t>for ACIR is +4 dB, throughput loss is in the range [2.67, 2.67], and Median is 2.67. Besides, 0 companies provide NaN or N/A</w:t>
      </w:r>
    </w:p>
    <w:p>
      <w:r>
        <w:tab/>
        <w:t>for ACIR is +6 dB, throughput loss is in the range [2.67, 2.67], and Median is 2.67. Besides, 0 companies provide NaN or N/A</w:t>
      </w:r>
    </w:p>
    <w:p>
      <w:r>
        <w:tab/>
        <w:t>for ACIR is +8 dB, throughput loss is in the range [2.67, 2.67], and Median is 2.67.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[0.54, 0.54], and Median is 0.54. Besides, 0 companies provide NaN or N/A</w:t>
      </w:r>
    </w:p>
    <w:p>
      <w:r>
        <w:tab/>
        <w:t>for ACIR is +2 dB, throughput loss is in the range [0.54, 0.54], and Median is 0.54. Besides, 0 companies provide NaN or N/A</w:t>
      </w:r>
    </w:p>
    <w:p>
      <w:r>
        <w:tab/>
        <w:t>for ACIR is +4 dB, throughput loss is in the range [0.54, 0.54], and Median is 0.54. Besides, 0 companies provide NaN or N/A</w:t>
      </w:r>
    </w:p>
    <w:p>
      <w:r>
        <w:tab/>
        <w:t>for ACIR is +6 dB, throughput loss is in the range [0.54, 0.54], and Median is 0.54. Besides, 0 companies provide NaN or N/A</w:t>
      </w:r>
    </w:p>
    <w:p>
      <w:r>
        <w:tab/>
        <w:t>for ACIR is +8 dB, throughput loss is in the range [0.54, 0.54], and Median is 0.54. Besides, 0 companies provide NaN or N/A</w:t>
      </w:r>
    </w:p>
    <w:p>
      <w:r>
        <w:br/>
      </w:r>
    </w:p>
    <w:p>
      <w:r>
        <w:t>Scenario 2, Case 4, Victim: SBFD (UL),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[2.82, 2.82], and Median is 2.82. Besides, 0 companies provide NaN or N/A</w:t>
      </w:r>
    </w:p>
    <w:p>
      <w:r>
        <w:tab/>
        <w:t>for ACIR is +2 dB, throughput loss is in the range [2.82, 2.82], and Median is 2.82. Besides, 0 companies provide NaN or N/A</w:t>
      </w:r>
    </w:p>
    <w:p>
      <w:r>
        <w:tab/>
        <w:t>for ACIR is +4 dB, throughput loss is in the range [2.81, 2.81], and Median is 2.81. Besides, 0 companies provide NaN or N/A</w:t>
      </w:r>
    </w:p>
    <w:p>
      <w:r>
        <w:tab/>
        <w:t>for ACIR is +6 dB, throughput loss is in the range [2.81, 2.81], and Median is 2.81. Besides, 0 companies provide NaN or N/A</w:t>
      </w:r>
    </w:p>
    <w:p>
      <w:r>
        <w:tab/>
        <w:t>for ACIR is +8 dB, throughput loss is in the range [2.8, 2.8], and Median is 2.8.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[0.59, 0.59], and Median is 0.59. Besides, 0 companies provide NaN or N/A</w:t>
      </w:r>
    </w:p>
    <w:p>
      <w:r>
        <w:tab/>
        <w:t>for ACIR is +2 dB, throughput loss is in the range [0.59, 0.59], and Median is 0.59. Besides, 0 companies provide NaN or N/A</w:t>
      </w:r>
    </w:p>
    <w:p>
      <w:r>
        <w:tab/>
        <w:t>for ACIR is +4 dB, throughput loss is in the range [0.59, 0.59], and Median is 0.59. Besides, 0 companies provide NaN or N/A</w:t>
      </w:r>
    </w:p>
    <w:p>
      <w:r>
        <w:tab/>
        <w:t>for ACIR is +6 dB, throughput loss is in the range [0.59, 0.59], and Median is 0.59. Besides, 0 companies provide NaN or N/A</w:t>
      </w:r>
    </w:p>
    <w:p>
      <w:r>
        <w:tab/>
        <w:t>for ACIR is +8 dB, throughput loss is in the range [0.59, 0.59], and Median is 0.59. Besides, 0 companies provide NaN or N/A</w:t>
      </w:r>
    </w:p>
    <w:p>
      <w:r>
        <w:br/>
      </w:r>
    </w:p>
    <w:p>
      <w:r>
        <w:t>Scenario 2, Case 4, Victim: SBFD (UL),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[2.78, 2.78], and Median is 2.78. Besides, 0 companies provide NaN or N/A</w:t>
      </w:r>
    </w:p>
    <w:p>
      <w:r>
        <w:tab/>
        <w:t>for ACIR is +2 dB, throughput loss is in the range [2.77, 2.77], and Median is 2.77. Besides, 0 companies provide NaN or N/A</w:t>
      </w:r>
    </w:p>
    <w:p>
      <w:r>
        <w:tab/>
        <w:t>for ACIR is +4 dB, throughput loss is in the range [2.77, 2.77], and Median is 2.77. Besides, 0 companies provide NaN or N/A</w:t>
      </w:r>
    </w:p>
    <w:p>
      <w:r>
        <w:tab/>
        <w:t>for ACIR is +6 dB, throughput loss is in the range [2.76, 2.76], and Median is 2.76. Besides, 0 companies provide NaN or N/A</w:t>
      </w:r>
    </w:p>
    <w:p>
      <w:r>
        <w:tab/>
        <w:t>for ACIR is +8 dB, throughput loss is in the range [2.76, 2.76], and Median is 2.76.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[0.59, 0.59], and Median is 0.59. Besides, 0 companies provide NaN or N/A</w:t>
      </w:r>
    </w:p>
    <w:p>
      <w:r>
        <w:tab/>
        <w:t>for ACIR is +2 dB, throughput loss is in the range [0.59, 0.59], and Median is 0.59. Besides, 0 companies provide NaN or N/A</w:t>
      </w:r>
    </w:p>
    <w:p>
      <w:r>
        <w:tab/>
        <w:t>for ACIR is +4 dB, throughput loss is in the range [0.59, 0.59], and Median is 0.59. Besides, 0 companies provide NaN or N/A</w:t>
      </w:r>
    </w:p>
    <w:p>
      <w:r>
        <w:tab/>
        <w:t>for ACIR is +6 dB, throughput loss is in the range [0.59, 0.59], and Median is 0.59. Besides, 0 companies provide NaN or N/A</w:t>
      </w:r>
    </w:p>
    <w:p>
      <w:r>
        <w:tab/>
        <w:t>for ACIR is +8 dB, throughput loss is in the range [0.59, 0.59], and Median is 0.59. Besides, 0 companies provide NaN or N/A</w:t>
      </w:r>
    </w:p>
    <w:p>
      <w:r>
        <w:br/>
      </w:r>
    </w:p>
    <w:p>
      <w:r>
        <w:t>Scenario 2, Case 4, Victim: SBFD (UL), Antenna config: 2, Grid shift: 1.0, SBFD gNB Tx power: 49,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[2.81, 0.38], and Median is 0.72. Besides, 0 companies provide NaN or N/A</w:t>
      </w:r>
    </w:p>
    <w:p>
      <w:r>
        <w:tab/>
        <w:t>for ACIR is +2 dB, throughput loss is in the range [2.8, 0.24], and Median is 0.55. Besides, 0 companies provide NaN or N/A</w:t>
      </w:r>
    </w:p>
    <w:p>
      <w:r>
        <w:tab/>
        <w:t>for ACIR is +4 dB, throughput loss is in the range [2.78, 0.11], and Median is 0.41. Besides, 0 companies provide NaN or N/A</w:t>
      </w:r>
    </w:p>
    <w:p>
      <w:r>
        <w:tab/>
        <w:t>for ACIR is +6 dB, throughput loss is in the range [2.78, 0.0], and Median is 0.3. Besides, 0 companies provide NaN or N/A</w:t>
      </w:r>
    </w:p>
    <w:p>
      <w:r>
        <w:tab/>
        <w:t>for ACIR is +8 dB, throughput loss is in the range [2.77, 0.0], and Median is 0.23.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[2.21, 0.0], and Median is 0.53. Besides, 0 companies provide NaN or N/A</w:t>
      </w:r>
    </w:p>
    <w:p>
      <w:r>
        <w:tab/>
        <w:t>for ACIR is +2 dB, throughput loss is in the range [1.6, 0.0], and Median is 0.44. Besides, 0 companies provide NaN or N/A</w:t>
      </w:r>
    </w:p>
    <w:p>
      <w:r>
        <w:tab/>
        <w:t>for ACIR is +4 dB, throughput loss is in the range [0.97, 0.0], and Median is 0.39. Besides, 0 companies provide NaN or N/A</w:t>
      </w:r>
    </w:p>
    <w:p>
      <w:r>
        <w:tab/>
        <w:t>for ACIR is +6 dB, throughput loss is in the range [0.57, 0.0], and Median is 0.29. Besides, 0 companies provide NaN or N/A</w:t>
      </w:r>
    </w:p>
    <w:p>
      <w:r>
        <w:tab/>
        <w:t>for ACIR is +8 dB, throughput loss is in the range [0.57, 0.0], and Median is 0.09. Besides, 0 companies provide NaN or N/A</w:t>
      </w:r>
    </w:p>
    <w:p>
      <w:r>
        <w:br/>
      </w:r>
    </w:p>
    <w:p>
      <w:r>
        <w:t>Scenario 2, Case 4, Victim: SBFD (UL),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[2.75, 2.75], and Median is 2.75. Besides, 0 companies provide NaN or N/A</w:t>
      </w:r>
    </w:p>
    <w:p>
      <w:r>
        <w:tab/>
        <w:t>for ACIR is +2 dB, throughput loss is in the range [2.75, 2.75], and Median is 2.75. Besides, 0 companies provide NaN or N/A</w:t>
      </w:r>
    </w:p>
    <w:p>
      <w:r>
        <w:tab/>
        <w:t>for ACIR is +4 dB, throughput loss is in the range [2.74, 2.74], and Median is 2.74. Besides, 0 companies provide NaN or N/A</w:t>
      </w:r>
    </w:p>
    <w:p>
      <w:r>
        <w:tab/>
        <w:t>for ACIR is +6 dB, throughput loss is in the range [2.73, 2.73], and Median is 2.73. Besides, 0 companies provide NaN or N/A</w:t>
      </w:r>
    </w:p>
    <w:p>
      <w:r>
        <w:tab/>
        <w:t>for ACIR is +8 dB, throughput loss is in the range [2.72, 2.72], and Median is 2.72.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[0.58, 0.58], and Median is 0.58. Besides, 0 companies provide NaN or N/A</w:t>
      </w:r>
    </w:p>
    <w:p>
      <w:r>
        <w:tab/>
        <w:t>for ACIR is +2 dB, throughput loss is in the range [0.58, 0.58], and Median is 0.58. Besides, 0 companies provide NaN or N/A</w:t>
      </w:r>
    </w:p>
    <w:p>
      <w:r>
        <w:tab/>
        <w:t>for ACIR is +4 dB, throughput loss is in the range [0.58, 0.58], and Median is 0.58. Besides, 0 companies provide NaN or N/A</w:t>
      </w:r>
    </w:p>
    <w:p>
      <w:r>
        <w:tab/>
        <w:t>for ACIR is +6 dB, throughput loss is in the range [0.58, 0.58], and Median is 0.58. Besides, 0 companies provide NaN or N/A</w:t>
      </w:r>
    </w:p>
    <w:p>
      <w:r>
        <w:tab/>
        <w:t>for ACIR is +8 dB, throughput loss is in the range [0.58, 0.58], and Median is 0.58. Besides, 0 companies provide NaN or N/A</w:t>
      </w:r>
    </w:p>
    <w:p>
      <w:r>
        <w:br/>
      </w:r>
    </w:p>
    <w:p>
      <w:r>
        <w:t>Scenario 2, Case 4, Victim: SBFD (UL),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[2.92, 0.05], and Median is 1.48. Besides, 0 companies provide NaN or N/A</w:t>
      </w:r>
    </w:p>
    <w:p>
      <w:r>
        <w:tab/>
        <w:t>for ACIR is +2 dB, throughput loss is in the range [2.91, -0.03], and Median is 1.44. Besides, 0 companies provide NaN or N/A</w:t>
      </w:r>
    </w:p>
    <w:p>
      <w:r>
        <w:tab/>
        <w:t>for ACIR is +4 dB, throughput loss is in the range [2.9, -0.05], and Median is 1.42. Besides, 0 companies provide NaN or N/A</w:t>
      </w:r>
    </w:p>
    <w:p>
      <w:r>
        <w:tab/>
        <w:t>for ACIR is +6 dB, throughput loss is in the range [2.89, -0.05], and Median is 1.42. Besides, 0 companies provide NaN or N/A</w:t>
      </w:r>
    </w:p>
    <w:p>
      <w:r>
        <w:tab/>
        <w:t>for ACIR is +8 dB, throughput loss is in the range [2.89, -0.05], and Median is 1.42.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[0.62, 0.62], and Median is 0.62. Besides, 1 companies provide NaN or N/A</w:t>
      </w:r>
    </w:p>
    <w:p>
      <w:r>
        <w:tab/>
        <w:t>for ACIR is +2 dB, throughput loss is in the range [0.62, 0.62], and Median is 0.62. Besides, 1 companies provide NaN or N/A</w:t>
      </w:r>
    </w:p>
    <w:p>
      <w:r>
        <w:tab/>
        <w:t>for ACIR is +4 dB, throughput loss is in the range [0.62, 0.62], and Median is 0.62. Besides, 1 companies provide NaN or N/A</w:t>
      </w:r>
    </w:p>
    <w:p>
      <w:r>
        <w:tab/>
        <w:t>for ACIR is +6 dB, throughput loss is in the range [0.62, 0.62], and Median is 0.62. Besides, 1 companies provide NaN or N/A</w:t>
      </w:r>
    </w:p>
    <w:p>
      <w:r>
        <w:tab/>
        <w:t>for ACIR is +8 dB, throughput loss is in the range [0.62, 0.62], and Median is 0.62. Besides, 1 companies provide NaN or N/A</w:t>
      </w:r>
    </w:p>
    <w:p>
      <w:r>
        <w:br/>
      </w:r>
    </w:p>
    <w:p>
      <w:r>
        <w:t>Scenario 2, Case 4, Victim: SBFD (UL),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[2.87, 2.87], and Median is 2.87. Besides, 0 companies provide NaN or N/A</w:t>
      </w:r>
    </w:p>
    <w:p>
      <w:r>
        <w:tab/>
        <w:t>for ACIR is +2 dB, throughput loss is in the range [2.86, 2.86], and Median is 2.86. Besides, 0 companies provide NaN or N/A</w:t>
      </w:r>
    </w:p>
    <w:p>
      <w:r>
        <w:tab/>
        <w:t>for ACIR is +4 dB, throughput loss is in the range [2.85, 2.85], and Median is 2.85. Besides, 0 companies provide NaN or N/A</w:t>
      </w:r>
    </w:p>
    <w:p>
      <w:r>
        <w:tab/>
        <w:t>for ACIR is +6 dB, throughput loss is in the range [2.84, 2.84], and Median is 2.84. Besides, 0 companies provide NaN or N/A</w:t>
      </w:r>
    </w:p>
    <w:p>
      <w:r>
        <w:tab/>
        <w:t>for ACIR is +8 dB, throughput loss is in the range [2.84, 2.84], and Median is 2.84.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[0.63, 0.63], and Median is 0.63. Besides, 0 companies provide NaN or N/A</w:t>
      </w:r>
    </w:p>
    <w:p>
      <w:r>
        <w:tab/>
        <w:t>for ACIR is +2 dB, throughput loss is in the range [0.63, 0.63], and Median is 0.63. Besides, 0 companies provide NaN or N/A</w:t>
      </w:r>
    </w:p>
    <w:p>
      <w:r>
        <w:tab/>
        <w:t>for ACIR is +4 dB, throughput loss is in the range [0.63, 0.63], and Median is 0.63. Besides, 0 companies provide NaN or N/A</w:t>
      </w:r>
    </w:p>
    <w:p>
      <w:r>
        <w:tab/>
        <w:t>for ACIR is +6 dB, throughput loss is in the range [0.63, 0.63], and Median is 0.63. Besides, 0 companies provide NaN or N/A</w:t>
      </w:r>
    </w:p>
    <w:p>
      <w:r>
        <w:tab/>
        <w:t>for ACIR is +8 dB, throughput loss is in the range [0.63, 0.63], and Median is 0.63. Besides, 0 companies provide NaN or N/A</w:t>
      </w:r>
    </w:p>
    <w:p>
      <w:r>
        <w:br/>
      </w:r>
    </w:p>
    <w:p>
      <w:r>
        <w:t>Scenario 3, Case 1, Victim: NR TDD DL,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[-0.53, -0.53], and Median is -0.53.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[-0.21, -0.21], and Median is -0.21. Besides, 0 companies provide NaN or N/A</w:t>
      </w:r>
    </w:p>
    <w:p>
      <w:r>
        <w:br/>
      </w:r>
    </w:p>
    <w:p>
      <w:r>
        <w:t>Scenario 3, Case 1, Victim: NR TDD DL, Antenna config: 2, Grid shift: 1, SBFD gNB Tx power: 24, enhanced NF: no.  5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-0.1], and Median is -0.04. Besides, 0 companies provide NaN or N/A</w:t>
      </w:r>
    </w:p>
    <w:p>
      <w:r>
        <w:tab/>
        <w:t>for ACIR is +2 dB, throughput loss is in the range [0.01, -0.27], and Median is -0.04. Besides, 0 companies provide NaN or N/A</w:t>
      </w:r>
    </w:p>
    <w:p>
      <w:r>
        <w:tab/>
        <w:t>for ACIR is +4 dB, throughput loss is in the range [0.01, -0.47], and Median is -0.05. Besides, 0 companies provide NaN or N/A</w:t>
      </w:r>
    </w:p>
    <w:p>
      <w:r>
        <w:tab/>
        <w:t>for ACIR is +6 dB, throughput loss is in the range [0.01, -0.61], and Median is -0.05. Besides, 0 companies provide NaN or N/A</w:t>
      </w:r>
    </w:p>
    <w:p>
      <w:r>
        <w:tab/>
        <w:t>for ACIR is +8 dB, throughput loss is in the range [0.01, -0.72], and Median is -0.05.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[2.88, -0.01], and Median is 0.0. Besides, 0 companies provide NaN or N/A</w:t>
      </w:r>
    </w:p>
    <w:p>
      <w:r>
        <w:tab/>
        <w:t>for ACIR is +2 dB, throughput loss is in the range [1.78, -0.11], and Median is 0.0. Besides, 0 companies provide NaN or N/A</w:t>
      </w:r>
    </w:p>
    <w:p>
      <w:r>
        <w:tab/>
        <w:t>for ACIR is +4 dB, throughput loss is in the range [0.96, -0.12], and Median is 0.0. Besides, 0 companies provide NaN or N/A</w:t>
      </w:r>
    </w:p>
    <w:p>
      <w:r>
        <w:tab/>
        <w:t>for ACIR is +6 dB, throughput loss is in the range [0.52, -0.15], and Median is 0.0. Besides, 0 companies provide NaN or N/A</w:t>
      </w:r>
    </w:p>
    <w:p>
      <w:r>
        <w:tab/>
        <w:t>for ACIR is +8 dB, throughput loss is in the range [0.2, -0.48], and Median is 0.0. Besides, 0 companies provide NaN or N/A</w:t>
      </w:r>
    </w:p>
    <w:p>
      <w:r>
        <w:br/>
      </w:r>
    </w:p>
    <w:p>
      <w:r>
        <w:t>Scenario 3, Case 2, Victim: NR TDD UL,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[0.3, 0.3], and Median is 0.3.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[0.39, 0.39], and Median is 0.39. Besides, 0 companies provide NaN or N/A</w:t>
      </w:r>
    </w:p>
    <w:p>
      <w:r>
        <w:br/>
      </w:r>
    </w:p>
    <w:p>
      <w:r>
        <w:t>Scenario 3, Case 2, Victim: NR TDD UL, Antenna config: 2, Grid shift: 1, SBFD gNB Tx power: 24,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[2.0, 0.03], and Median is 1.36. Besides, 0 companies provide NaN or N/A</w:t>
      </w:r>
    </w:p>
    <w:p>
      <w:r>
        <w:tab/>
        <w:t>for ACIR is +2 dB, throughput loss is in the range [1.39, 0.01], and Median is 0.7. Besides, 0 companies provide NaN or N/A</w:t>
      </w:r>
    </w:p>
    <w:p>
      <w:r>
        <w:tab/>
        <w:t>for ACIR is +4 dB, throughput loss is in the range [0.96, 0.0], and Median is 0.48. Besides, 0 companies provide NaN or N/A</w:t>
      </w:r>
    </w:p>
    <w:p>
      <w:r>
        <w:tab/>
        <w:t>for ACIR is +6 dB, throughput loss is in the range [0.67, 0.0], and Median is 0.34. Besides, 0 companies provide NaN or N/A</w:t>
      </w:r>
    </w:p>
    <w:p>
      <w:r>
        <w:tab/>
        <w:t>for ACIR is +8 dB, throughput loss is in the range [0.46, 0.0], and Median is 0.23.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[26.43, 0.69], and Median is 2.34. Besides, 0 companies provide NaN or N/A</w:t>
      </w:r>
    </w:p>
    <w:p>
      <w:r>
        <w:tab/>
        <w:t>for ACIR is +2 dB, throughput loss is in the range [19.47, 1.1], and Median is 10.28. Besides, 0 companies provide NaN or N/A</w:t>
      </w:r>
    </w:p>
    <w:p>
      <w:r>
        <w:tab/>
        <w:t>for ACIR is +4 dB, throughput loss is in the range [13.83, 0.33], and Median is 7.08. Besides, 0 companies provide NaN or N/A</w:t>
      </w:r>
    </w:p>
    <w:p>
      <w:r>
        <w:tab/>
        <w:t>for ACIR is +6 dB, throughput loss is in the range [9.51, 0.2], and Median is 4.86. Besides, 0 companies provide NaN or N/A</w:t>
      </w:r>
    </w:p>
    <w:p>
      <w:r>
        <w:tab/>
        <w:t>for ACIR is +8 dB, throughput loss is in the range [6.37, 0.11], and Median is 3.24. Besides, 0 companies provide NaN or N/A</w:t>
      </w:r>
    </w:p>
    <w:p>
      <w:r>
        <w:br/>
      </w:r>
    </w:p>
    <w:p>
      <w:r>
        <w:t>Scenario 3, Case 3, Victim: SBFD (DL),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[2.41, 2.41], and Median is 2.41.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[2.19, 2.19], and Median is 2.19. Besides, 0 companies provide NaN or N/A</w:t>
      </w:r>
    </w:p>
    <w:p>
      <w:r>
        <w:br/>
      </w:r>
    </w:p>
    <w:p>
      <w:r>
        <w:t>Scenario 3, Case 3, Victim: SBFD (DL), Antenna config: 2, Grid shift: 1, SBFD gNB Tx power: 24, enhanced NF: no.  5 companies show simulation results</w:t>
      </w:r>
    </w:p>
    <w:p>
      <w:r>
        <w:tab/>
        <w:t>At cell center</w:t>
      </w:r>
    </w:p>
    <w:p>
      <w:r>
        <w:tab/>
        <w:t>for ACIR is Relative ACIR, throughput loss is in the range [1.26, 0.02], and Median is 0.72. Besides, 0 companies provide NaN or N/A</w:t>
      </w:r>
    </w:p>
    <w:p>
      <w:r>
        <w:tab/>
        <w:t>for ACIR is +2 dB, throughput loss is in the range [0.58, 0.01], and Median is 0.51. Besides, 0 companies provide NaN or N/A</w:t>
      </w:r>
    </w:p>
    <w:p>
      <w:r>
        <w:tab/>
        <w:t>for ACIR is +4 dB, throughput loss is in the range [0.4, 0.01], and Median is 0.35. Besides, 0 companies provide NaN or N/A</w:t>
      </w:r>
    </w:p>
    <w:p>
      <w:r>
        <w:tab/>
        <w:t>for ACIR is +6 dB, throughput loss is in the range [0.28, 0.0], and Median is 0.27. Besides, 0 companies provide NaN or N/A</w:t>
      </w:r>
    </w:p>
    <w:p>
      <w:r>
        <w:tab/>
        <w:t>for ACIR is +8 dB, throughput loss is in the range [0.19, 0.0], and Median is 0.17.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[4.3, 0.01], and Median is 0.37. Besides, 0 companies provide NaN or N/A</w:t>
      </w:r>
    </w:p>
    <w:p>
      <w:r>
        <w:tab/>
        <w:t>for ACIR is +2 dB, throughput loss is in the range [2.69, 0.02], and Median is 0.15. Besides, 0 companies provide NaN or N/A</w:t>
      </w:r>
    </w:p>
    <w:p>
      <w:r>
        <w:tab/>
        <w:t>for ACIR is +4 dB, throughput loss is in the range [1.53, 0.09], and Median is 0.13. Besides, 0 companies provide NaN or N/A</w:t>
      </w:r>
    </w:p>
    <w:p>
      <w:r>
        <w:tab/>
        <w:t>for ACIR is +6 dB, throughput loss is in the range [0.97, 0.04], and Median is 0.12. Besides, 0 companies provide NaN or N/A</w:t>
      </w:r>
    </w:p>
    <w:p>
      <w:r>
        <w:tab/>
        <w:t>for ACIR is +8 dB, throughput loss is in the range [0.58, 0.01], and Median is 0.02. Besides, 0 companies provide NaN or N/A</w:t>
      </w:r>
    </w:p>
    <w:p>
      <w:r>
        <w:br/>
      </w:r>
    </w:p>
    <w:p>
      <w:r>
        <w:t>Scenario 3, Case 3, Victim: SBFD (UL),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[0.55, 0.55], and Median is 0.55.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[0.35, 0.35], and Median is 0.35. Besides, 0 companies provide NaN or N/A</w:t>
      </w:r>
    </w:p>
    <w:p>
      <w:r>
        <w:br/>
      </w:r>
    </w:p>
    <w:p>
      <w:r>
        <w:t>Scenario 3, Case 3, Victim: SBFD (UL), Antenna config: 2, Grid shift: 1, SBFD gNB Tx power: 24, enhanced NF: no.  5 companies show simulation results</w:t>
      </w:r>
    </w:p>
    <w:p>
      <w:r>
        <w:tab/>
        <w:t>At cell center</w:t>
      </w:r>
    </w:p>
    <w:p>
      <w:r>
        <w:tab/>
        <w:t>for ACIR is Relative ACIR, throughput loss is in the range [2.44, 0.05], and Median is 0.96. Besides, 0 companies provide NaN or N/A</w:t>
      </w:r>
    </w:p>
    <w:p>
      <w:r>
        <w:tab/>
        <w:t>for ACIR is +2 dB, throughput loss is in the range [1.24, 0.03], and Median is 0.67. Besides, 0 companies provide NaN or N/A</w:t>
      </w:r>
    </w:p>
    <w:p>
      <w:r>
        <w:tab/>
        <w:t>for ACIR is +4 dB, throughput loss is in the range [0.81, 0.02], and Median is 0.45. Besides, 0 companies provide NaN or N/A</w:t>
      </w:r>
    </w:p>
    <w:p>
      <w:r>
        <w:tab/>
        <w:t>for ACIR is +6 dB, throughput loss is in the range [0.57, 0.01], and Median is 0.3. Besides, 0 companies provide NaN or N/A</w:t>
      </w:r>
    </w:p>
    <w:p>
      <w:r>
        <w:tab/>
        <w:t>for ACIR is +8 dB, throughput loss is in the range [0.37, 0.01], and Median is 0.2.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[21.56, 0.87], and Median is 2.84. Besides, 0 companies provide NaN or N/A</w:t>
      </w:r>
    </w:p>
    <w:p>
      <w:r>
        <w:tab/>
        <w:t>for ACIR is +2 dB, throughput loss is in the range [15.36, 0.31], and Median is 1.34. Besides, 0 companies provide NaN or N/A</w:t>
      </w:r>
    </w:p>
    <w:p>
      <w:r>
        <w:tab/>
        <w:t>for ACIR is +4 dB, throughput loss is in the range [10.58, 0.29], and Median is 0.55. Besides, 0 companies provide NaN or N/A</w:t>
      </w:r>
    </w:p>
    <w:p>
      <w:r>
        <w:tab/>
        <w:t>for ACIR is +6 dB, throughput loss is in the range [7.09, 0.07], and Median is 0.55. Besides, 0 companies provide NaN or N/A</w:t>
      </w:r>
    </w:p>
    <w:p>
      <w:r>
        <w:tab/>
        <w:t>for ACIR is +8 dB, throughput loss is in the range [4.66, 0.07], and Median is 0.35. Besides, 0 companies provide NaN or N/A</w:t>
      </w:r>
    </w:p>
    <w:p>
      <w:r>
        <w:br/>
      </w:r>
    </w:p>
    <w:p>
      <w:r>
        <w:t>Scenario 3, Case 4, Victim: SBFD (DL),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br/>
      </w:r>
    </w:p>
    <w:p>
      <w:r>
        <w:t>Scenario 3, Case 4, Victim: SBFD (DL), Antenna config: 2, Grid shift: 1, SBFD gNB Tx power: 24,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0.0], and Median is 0.0. Besides, 0 companies provide NaN or N/A</w:t>
      </w:r>
    </w:p>
    <w:p>
      <w:r>
        <w:tab/>
        <w:t>for ACIR is +2 dB, throughput loss is in the range [0.01, 0.0], and Median is 0.0. Besides, 0 companies provide NaN or N/A</w:t>
      </w:r>
    </w:p>
    <w:p>
      <w:r>
        <w:tab/>
        <w:t>for ACIR is +4 dB, throughput loss is in the range [0.01,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[0.18, 0.0], and Median is 0.0. Besides, 0 companies provide NaN or N/A</w:t>
      </w:r>
    </w:p>
    <w:p>
      <w:r>
        <w:tab/>
        <w:t>for ACIR is +2 dB, throughput loss is in the range [0.18, 0.0], and Median is 0.09. Besides, 0 companies provide NaN or N/A</w:t>
      </w:r>
    </w:p>
    <w:p>
      <w:r>
        <w:tab/>
        <w:t>for ACIR is +4 dB, throughput loss is in the range [0.18, 0.0], and Median is 0.09. Besides, 0 companies provide NaN or N/A</w:t>
      </w:r>
    </w:p>
    <w:p>
      <w:r>
        <w:tab/>
        <w:t>for ACIR is +6 dB, throughput loss is in the range [0.18, 0.0], and Median is 0.09. Besides, 0 companies provide NaN or N/A</w:t>
      </w:r>
    </w:p>
    <w:p>
      <w:r>
        <w:tab/>
        <w:t>for ACIR is +8 dB, throughput loss is in the range [0.18, 0.0], and Median is 0.09. Besides, 0 companies provide NaN or N/A</w:t>
      </w:r>
    </w:p>
    <w:p>
      <w:r>
        <w:br/>
      </w:r>
    </w:p>
    <w:p>
      <w:r>
        <w:t>Scenario 3, Case 4, Victim: SBFD (UL),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[0.18, 0.18], and Median is 0.18.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[0.14, 0.14], and Median is 0.14. Besides, 0 companies provide NaN or N/A</w:t>
      </w:r>
    </w:p>
    <w:p>
      <w:r>
        <w:br/>
      </w:r>
    </w:p>
    <w:p>
      <w:r>
        <w:t>Scenario 3, Case 4, Victim: SBFD (UL), Antenna config: 2, Grid shift: 1, SBFD gNB Tx power: 24,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[0.36, 0.01], and Median is 0.11. Besides, 0 companies provide NaN or N/A</w:t>
      </w:r>
    </w:p>
    <w:p>
      <w:r>
        <w:tab/>
        <w:t>for ACIR is +2 dB, throughput loss is in the range [0.24, 0.01], and Median is 0.12. Besides, 0 companies provide NaN or N/A</w:t>
      </w:r>
    </w:p>
    <w:p>
      <w:r>
        <w:tab/>
        <w:t>for ACIR is +4 dB, throughput loss is in the range [0.15, 0.0], and Median is 0.08. Besides, 0 companies provide NaN or N/A</w:t>
      </w:r>
    </w:p>
    <w:p>
      <w:r>
        <w:tab/>
        <w:t>for ACIR is +6 dB, throughput loss is in the range [0.1, 0.0], and Median is 0.05. Besides, 0 companies provide NaN or N/A</w:t>
      </w:r>
    </w:p>
    <w:p>
      <w:r>
        <w:tab/>
        <w:t>for ACIR is +8 dB, throughput loss is in the range [0.06, 0.0],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[1.21, 0.01], and Median is 0.17. Besides, 0 companies provide NaN or N/A</w:t>
      </w:r>
    </w:p>
    <w:p>
      <w:r>
        <w:tab/>
        <w:t>for ACIR is +2 dB, throughput loss is in the range [0.77, 0.33], and Median is 0.55. Besides, 0 companies provide NaN or N/A</w:t>
      </w:r>
    </w:p>
    <w:p>
      <w:r>
        <w:tab/>
        <w:t>for ACIR is +4 dB, throughput loss is in the range [0.49, 0.33], and Median is 0.41. Besides, 0 companies provide NaN or N/A</w:t>
      </w:r>
    </w:p>
    <w:p>
      <w:r>
        <w:tab/>
        <w:t>for ACIR is +6 dB, throughput loss is in the range [0.33, 0.31], and Median is 0.32. Besides, 0 companies provide NaN or N/A</w:t>
      </w:r>
    </w:p>
    <w:p>
      <w:r>
        <w:tab/>
        <w:t>for ACIR is +8 dB, throughput loss is in the range [0.29, 0.2], and Median is 0.24. Besides, 0 companies provide NaN or N/A</w:t>
      </w:r>
    </w:p>
    <w:p>
      <w:r>
        <w:br/>
      </w:r>
    </w:p>
    <w:p>
      <w:r>
        <w:t>Scenario 4, Case 1, Victim: NR TDD DL,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[-0.98, -0.98], and Median is -0.98. Besides, 0 companies provide NaN or N/A</w:t>
      </w:r>
    </w:p>
    <w:p>
      <w:r>
        <w:tab/>
        <w:t>for ACIR is +2 dB, throughput loss is in the range [-1.72, -1.72], and Median is -1.72. Besides, 0 companies provide NaN or N/A</w:t>
      </w:r>
    </w:p>
    <w:p>
      <w:r>
        <w:tab/>
        <w:t>for ACIR is +4 dB, throughput loss is in the range [-2.3, -2.3], and Median is -2.3. Besides, 0 companies provide NaN or N/A</w:t>
      </w:r>
    </w:p>
    <w:p>
      <w:r>
        <w:tab/>
        <w:t>for ACIR is +6 dB, throughput loss is in the range [-2.75, -2.75], and Median is -2.75. Besides, 0 companies provide NaN or N/A</w:t>
      </w:r>
    </w:p>
    <w:p>
      <w:r>
        <w:tab/>
        <w:t>for ACIR is +8 dB, throughput loss is in the range [-3.1, -3.1], and Median is -3.1.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[-14.15, -14.15], and Median is -14.15. Besides, 0 companies provide NaN or N/A</w:t>
      </w:r>
    </w:p>
    <w:p>
      <w:r>
        <w:tab/>
        <w:t>for ACIR is +2 dB, throughput loss is in the range [-18.9, -18.9], and Median is -18.9. Besides, 0 companies provide NaN or N/A</w:t>
      </w:r>
    </w:p>
    <w:p>
      <w:r>
        <w:tab/>
        <w:t>for ACIR is +4 dB, throughput loss is in the range [-23.61, -23.61], and Median is -23.61. Besides, 0 companies provide NaN or N/A</w:t>
      </w:r>
    </w:p>
    <w:p>
      <w:r>
        <w:tab/>
        <w:t>for ACIR is +6 dB, throughput loss is in the range [-27.94, -27.94], and Median is -27.94. Besides, 0 companies provide NaN or N/A</w:t>
      </w:r>
    </w:p>
    <w:p>
      <w:r>
        <w:tab/>
        <w:t>for ACIR is +8 dB, throughput loss is in the range [-30.23, -30.23], and Median is -30.23. Besides, 0 companies provide NaN or N/A</w:t>
      </w:r>
    </w:p>
    <w:p>
      <w:r>
        <w:br/>
      </w:r>
    </w:p>
    <w:p>
      <w:r>
        <w:t>Scenario 4, Case 1, Victim: NR TDD DL,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[-0.41, -0.41], and Median is -0.41. Besides, 0 companies provide NaN or N/A</w:t>
      </w:r>
    </w:p>
    <w:p>
      <w:r>
        <w:tab/>
        <w:t>for ACIR is +2 dB, throughput loss is in the range [-0.7, -0.7], and Median is -0.7. Besides, 0 companies provide NaN or N/A</w:t>
      </w:r>
    </w:p>
    <w:p>
      <w:r>
        <w:tab/>
        <w:t>for ACIR is +4 dB, throughput loss is in the range [-0.91, -0.91], and Median is -0.91. Besides, 0 companies provide NaN or N/A</w:t>
      </w:r>
    </w:p>
    <w:p>
      <w:r>
        <w:tab/>
        <w:t>for ACIR is +6 dB, throughput loss is in the range [-1.06, -1.06], and Median is -1.06. Besides, 0 companies provide NaN or N/A</w:t>
      </w:r>
    </w:p>
    <w:p>
      <w:r>
        <w:tab/>
        <w:t>for ACIR is +8 dB, throughput loss is in the range [-1.17, -1.17], and Median is -1.17.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[-5.01, -5.01], and Median is -5.01. Besides, 0 companies provide NaN or N/A</w:t>
      </w:r>
    </w:p>
    <w:p>
      <w:r>
        <w:tab/>
        <w:t>for ACIR is +2 dB, throughput loss is in the range [-6.96, -6.96], and Median is -6.96. Besides, 0 companies provide NaN or N/A</w:t>
      </w:r>
    </w:p>
    <w:p>
      <w:r>
        <w:tab/>
        <w:t>for ACIR is +4 dB, throughput loss is in the range [-7.44, -7.44], and Median is -7.44. Besides, 0 companies provide NaN or N/A</w:t>
      </w:r>
    </w:p>
    <w:p>
      <w:r>
        <w:tab/>
        <w:t>for ACIR is +6 dB, throughput loss is in the range [-8.24, -8.24], and Median is -8.24. Besides, 0 companies provide NaN or N/A</w:t>
      </w:r>
    </w:p>
    <w:p>
      <w:r>
        <w:tab/>
        <w:t>for ACIR is +8 dB, throughput loss is in the range [-8.54, -8.54], and Median is -8.54. Besides, 0 companies provide NaN or N/A</w:t>
      </w:r>
    </w:p>
    <w:p>
      <w:r>
        <w:br/>
      </w:r>
    </w:p>
    <w:p>
      <w:r>
        <w:t>Scenario 4, Case 1, Victim: NR TDD DL,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[-1.38, -1.77], and Median is -1.57. Besides, 0 companies provide NaN or N/A</w:t>
      </w:r>
    </w:p>
    <w:p>
      <w:r>
        <w:tab/>
        <w:t>for ACIR is +2 dB, throughput loss is in the range [-2.56, -2.79], and Median is -2.67. Besides, 0 companies provide NaN or N/A</w:t>
      </w:r>
    </w:p>
    <w:p>
      <w:r>
        <w:tab/>
        <w:t>for ACIR is +4 dB, throughput loss is in the range [-3.5, -3.57], and Median is -3.54. Besides, 0 companies provide NaN or N/A</w:t>
      </w:r>
    </w:p>
    <w:p>
      <w:r>
        <w:tab/>
        <w:t>for ACIR is +6 dB, throughput loss is in the range [-4.25, -4.25], and Median is -4.25. Besides, 0 companies provide NaN or N/A</w:t>
      </w:r>
    </w:p>
    <w:p>
      <w:r>
        <w:tab/>
        <w:t>for ACIR is +8 dB, throughput loss is in the range [-4.72, -4.83], and Median is -4.78.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[-17.23, -20.83], and Median is -19.03. Besides, 0 companies provide NaN or N/A</w:t>
      </w:r>
    </w:p>
    <w:p>
      <w:r>
        <w:tab/>
        <w:t>for ACIR is +2 dB, throughput loss is in the range [-18.33, -31.58], and Median is -24.96. Besides, 0 companies provide NaN or N/A</w:t>
      </w:r>
    </w:p>
    <w:p>
      <w:r>
        <w:tab/>
        <w:t>for ACIR is +4 dB, throughput loss is in the range [-21.59, -44.74], and Median is -33.17. Besides, 0 companies provide NaN or N/A</w:t>
      </w:r>
    </w:p>
    <w:p>
      <w:r>
        <w:tab/>
        <w:t>for ACIR is +6 dB, throughput loss is in the range [-25.1, -54.68], and Median is -39.89. Besides, 0 companies provide NaN or N/A</w:t>
      </w:r>
    </w:p>
    <w:p>
      <w:r>
        <w:tab/>
        <w:t>for ACIR is +8 dB, throughput loss is in the range [-25.16, -63.4], and Median is -44.28. Besides, 0 companies provide NaN or N/A</w:t>
      </w:r>
    </w:p>
    <w:p>
      <w:r>
        <w:br/>
      </w:r>
    </w:p>
    <w:p>
      <w:r>
        <w:t>Scenario 4, Case 1, Victim: NR TDD DL,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[0.25, 0.25], and Median is 0.25. Besides, 0 companies provide NaN or N/A</w:t>
      </w:r>
    </w:p>
    <w:p>
      <w:r>
        <w:tab/>
        <w:t>for ACIR is +2 dB, throughput loss is in the range [-0.23, -0.23], and Median is -0.23. Besides, 0 companies provide NaN or N/A</w:t>
      </w:r>
    </w:p>
    <w:p>
      <w:r>
        <w:tab/>
        <w:t>for ACIR is +4 dB, throughput loss is in the range [-0.6, -0.6], and Median is -0.6. Besides, 0 companies provide NaN or N/A</w:t>
      </w:r>
    </w:p>
    <w:p>
      <w:r>
        <w:tab/>
        <w:t>for ACIR is +6 dB, throughput loss is in the range [-0.88, -0.88], and Median is -0.88. Besides, 0 companies provide NaN or N/A</w:t>
      </w:r>
    </w:p>
    <w:p>
      <w:r>
        <w:tab/>
        <w:t>for ACIR is +8 dB, throughput loss is in the range [-1.08, -1.08], and Median is -1.08.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[-3.11, -3.11], and Median is -3.11. Besides, 0 companies provide NaN or N/A</w:t>
      </w:r>
    </w:p>
    <w:p>
      <w:r>
        <w:tab/>
        <w:t>for ACIR is +2 dB, throughput loss is in the range [-5.03, -5.03], and Median is -5.03. Besides, 0 companies provide NaN or N/A</w:t>
      </w:r>
    </w:p>
    <w:p>
      <w:r>
        <w:tab/>
        <w:t>for ACIR is +4 dB, throughput loss is in the range [-7.33, -7.33], and Median is -7.33. Besides, 0 companies provide NaN or N/A</w:t>
      </w:r>
    </w:p>
    <w:p>
      <w:r>
        <w:tab/>
        <w:t>for ACIR is +6 dB, throughput loss is in the range [-8.99, -8.99], and Median is -8.99. Besides, 0 companies provide NaN or N/A</w:t>
      </w:r>
    </w:p>
    <w:p>
      <w:r>
        <w:tab/>
        <w:t>for ACIR is +8 dB, throughput loss is in the range [-9.37, -9.37], and Median is -9.37. Besides, 0 companies provide NaN or N/A</w:t>
      </w:r>
    </w:p>
    <w:p>
      <w:r>
        <w:br/>
      </w:r>
    </w:p>
    <w:p>
      <w:r>
        <w:t>Scenario 4, Case 1, Victim: NR TDD DL,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[-0.88, -0.88], and Median is -0.88. Besides, 0 companies provide NaN or N/A</w:t>
      </w:r>
    </w:p>
    <w:p>
      <w:r>
        <w:tab/>
        <w:t>for ACIR is +2 dB, throughput loss is in the range [-1.62, -1.62], and Median is -1.62. Besides, 0 companies provide NaN or N/A</w:t>
      </w:r>
    </w:p>
    <w:p>
      <w:r>
        <w:tab/>
        <w:t>for ACIR is +4 dB, throughput loss is in the range [-2.2, -2.2], and Median is -2.2. Besides, 0 companies provide NaN or N/A</w:t>
      </w:r>
    </w:p>
    <w:p>
      <w:r>
        <w:tab/>
        <w:t>for ACIR is +6 dB, throughput loss is in the range [-2.65, -2.65], and Median is -2.65. Besides, 0 companies provide NaN or N/A</w:t>
      </w:r>
    </w:p>
    <w:p>
      <w:r>
        <w:tab/>
        <w:t>for ACIR is +8 dB, throughput loss is in the range [-2.99, -2.99], and Median is -2.99.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[-10.33, -10.33], and Median is -10.33. Besides, 0 companies provide NaN or N/A</w:t>
      </w:r>
    </w:p>
    <w:p>
      <w:r>
        <w:tab/>
        <w:t>for ACIR is +2 dB, throughput loss is in the range [-16.42, -16.42], and Median is -16.42. Besides, 0 companies provide NaN or N/A</w:t>
      </w:r>
    </w:p>
    <w:p>
      <w:r>
        <w:tab/>
        <w:t>for ACIR is +4 dB, throughput loss is in the range [-22.12, -22.12], and Median is -22.12. Besides, 0 companies provide NaN or N/A</w:t>
      </w:r>
    </w:p>
    <w:p>
      <w:r>
        <w:tab/>
        <w:t>for ACIR is +6 dB, throughput loss is in the range [-24.93, -24.93], and Median is -24.93. Besides, 0 companies provide NaN or N/A</w:t>
      </w:r>
    </w:p>
    <w:p>
      <w:r>
        <w:tab/>
        <w:t>for ACIR is +8 dB, throughput loss is in the range [-28.8, -28.8], and Median is -28.8. Besides, 0 companies provide NaN or N/A</w:t>
      </w:r>
    </w:p>
    <w:p>
      <w:r>
        <w:br/>
      </w:r>
    </w:p>
    <w:p>
      <w:r>
        <w:t>Scenario 4, Case 1, Victim: NR TDD DL,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[-0.31, -0.31], and Median is -0.31. Besides, 0 companies provide NaN or N/A</w:t>
      </w:r>
    </w:p>
    <w:p>
      <w:r>
        <w:tab/>
        <w:t>for ACIR is +2 dB, throughput loss is in the range [-0.58, -0.58], and Median is -0.58. Besides, 0 companies provide NaN or N/A</w:t>
      </w:r>
    </w:p>
    <w:p>
      <w:r>
        <w:tab/>
        <w:t>for ACIR is +4 dB, throughput loss is in the range [-0.78, -0.78], and Median is -0.78. Besides, 0 companies provide NaN or N/A</w:t>
      </w:r>
    </w:p>
    <w:p>
      <w:r>
        <w:tab/>
        <w:t>for ACIR is +6 dB, throughput loss is in the range [-0.92, -0.92], and Median is -0.92. Besides, 0 companies provide NaN or N/A</w:t>
      </w:r>
    </w:p>
    <w:p>
      <w:r>
        <w:tab/>
        <w:t>for ACIR is +8 dB, throughput loss is in the range [-1.03, -1.03], and Median is -1.03.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[-1.66, -1.66], and Median is -1.66. Besides, 0 companies provide NaN or N/A</w:t>
      </w:r>
    </w:p>
    <w:p>
      <w:r>
        <w:tab/>
        <w:t>for ACIR is +2 dB, throughput loss is in the range [-2.73, -2.73], and Median is -2.73. Besides, 0 companies provide NaN or N/A</w:t>
      </w:r>
    </w:p>
    <w:p>
      <w:r>
        <w:tab/>
        <w:t>for ACIR is +4 dB, throughput loss is in the range [-3.65, -3.65], and Median is -3.65. Besides, 0 companies provide NaN or N/A</w:t>
      </w:r>
    </w:p>
    <w:p>
      <w:r>
        <w:tab/>
        <w:t>for ACIR is +6 dB, throughput loss is in the range [-4.71, -4.71], and Median is -4.71. Besides, 0 companies provide NaN or N/A</w:t>
      </w:r>
    </w:p>
    <w:p>
      <w:r>
        <w:tab/>
        <w:t>for ACIR is +8 dB, throughput loss is in the range [-5.33, -5.33], and Median is -5.33. Besides, 0 companies provide NaN or N/A</w:t>
      </w:r>
    </w:p>
    <w:p>
      <w:r>
        <w:br/>
      </w:r>
    </w:p>
    <w:p>
      <w:r>
        <w:t>Scenario 4, Case 1, Victim: NR TDD DL,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[-1.41, -1.41], and Median is -1.41. Besides, 0 companies provide NaN or N/A</w:t>
      </w:r>
    </w:p>
    <w:p>
      <w:r>
        <w:tab/>
        <w:t>for ACIR is +2 dB, throughput loss is in the range [-2.64, -2.64], and Median is -2.64. Besides, 0 companies provide NaN or N/A</w:t>
      </w:r>
    </w:p>
    <w:p>
      <w:r>
        <w:tab/>
        <w:t>for ACIR is +4 dB, throughput loss is in the range [-3.64, -3.64], and Median is -3.64. Besides, 0 companies provide NaN or N/A</w:t>
      </w:r>
    </w:p>
    <w:p>
      <w:r>
        <w:tab/>
        <w:t>for ACIR is +6 dB, throughput loss is in the range [-4.43, -4.43], and Median is -4.43. Besides, 0 companies provide NaN or N/A</w:t>
      </w:r>
    </w:p>
    <w:p>
      <w:r>
        <w:tab/>
        <w:t>for ACIR is +8 dB, throughput loss is in the range [-5.04, -5.04], and Median is -5.04.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[-22.36, -22.36], and Median is -22.36. Besides, 0 companies provide NaN or N/A</w:t>
      </w:r>
    </w:p>
    <w:p>
      <w:r>
        <w:tab/>
        <w:t>for ACIR is +2 dB, throughput loss is in the range [-32.86, -32.86], and Median is -32.86. Besides, 0 companies provide NaN or N/A</w:t>
      </w:r>
    </w:p>
    <w:p>
      <w:r>
        <w:tab/>
        <w:t>for ACIR is +4 dB, throughput loss is in the range [-43.34, -43.34], and Median is -43.34. Besides, 0 companies provide NaN or N/A</w:t>
      </w:r>
    </w:p>
    <w:p>
      <w:r>
        <w:tab/>
        <w:t>for ACIR is +6 dB, throughput loss is in the range [-50.57, -50.57], and Median is -50.57. Besides, 0 companies provide NaN or N/A</w:t>
      </w:r>
    </w:p>
    <w:p>
      <w:r>
        <w:tab/>
        <w:t>for ACIR is +8 dB, throughput loss is in the range [-54.79, -54.79], and Median is -54.79. Besides, 0 companies provide NaN or N/A</w:t>
      </w:r>
    </w:p>
    <w:p>
      <w:r>
        <w:br/>
      </w:r>
    </w:p>
    <w:p>
      <w:r>
        <w:t>Scenario 4, Case 1, Victim: NR TDD DL,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[0.27, 0.27], and Median is 0.27. Besides, 0 companies provide NaN or N/A</w:t>
      </w:r>
    </w:p>
    <w:p>
      <w:r>
        <w:tab/>
        <w:t>for ACIR is +2 dB, throughput loss is in the range [-0.2, -0.2], and Median is -0.2. Besides, 0 companies provide NaN or N/A</w:t>
      </w:r>
    </w:p>
    <w:p>
      <w:r>
        <w:tab/>
        <w:t>for ACIR is +4 dB, throughput loss is in the range [-0.57, -0.57], and Median is -0.57. Besides, 0 companies provide NaN or N/A</w:t>
      </w:r>
    </w:p>
    <w:p>
      <w:r>
        <w:tab/>
        <w:t>for ACIR is +6 dB, throughput loss is in the range [-0.85, -0.85], and Median is -0.85. Besides, 0 companies provide NaN or N/A</w:t>
      </w:r>
    </w:p>
    <w:p>
      <w:r>
        <w:tab/>
        <w:t>for ACIR is +8 dB, throughput loss is in the range [-1.05, -1.05], and Median is -1.05.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[0.38, 0.38], and Median is 0.38. Besides, 0 companies provide NaN or N/A</w:t>
      </w:r>
    </w:p>
    <w:p>
      <w:r>
        <w:tab/>
        <w:t>for ACIR is +2 dB, throughput loss is in the range [-1.85, -1.85], and Median is -1.85. Besides, 0 companies provide NaN or N/A</w:t>
      </w:r>
    </w:p>
    <w:p>
      <w:r>
        <w:tab/>
        <w:t>for ACIR is +4 dB, throughput loss is in the range [-2.99, -2.99], and Median is -2.99. Besides, 0 companies provide NaN or N/A</w:t>
      </w:r>
    </w:p>
    <w:p>
      <w:r>
        <w:tab/>
        <w:t>for ACIR is +6 dB, throughput loss is in the range [-4.18, -4.18], and Median is -4.18. Besides, 0 companies provide NaN or N/A</w:t>
      </w:r>
    </w:p>
    <w:p>
      <w:r>
        <w:tab/>
        <w:t>for ACIR is +8 dB, throughput loss is in the range [-4.8, -4.8], and Median is -4.8. Besides, 0 companies provide NaN or N/A</w:t>
      </w:r>
    </w:p>
    <w:p>
      <w:r>
        <w:br/>
      </w:r>
    </w:p>
    <w:p>
      <w:r>
        <w:t>Scenario 4, Case 1, Victim: NR TDD DL,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[-0.78, -0.78], and Median is -0.78. Besides, 0 companies provide NaN or N/A</w:t>
      </w:r>
    </w:p>
    <w:p>
      <w:r>
        <w:tab/>
        <w:t>for ACIR is +2 dB, throughput loss is in the range [-1.63, -1.63], and Median is -1.63. Besides, 0 companies provide NaN or N/A</w:t>
      </w:r>
    </w:p>
    <w:p>
      <w:r>
        <w:tab/>
        <w:t>for ACIR is +4 dB, throughput loss is in the range [-2.3, -2.3], and Median is -2.3. Besides, 0 companies provide NaN or N/A</w:t>
      </w:r>
    </w:p>
    <w:p>
      <w:r>
        <w:tab/>
        <w:t>for ACIR is +6 dB, throughput loss is in the range [-2.81, -2.81], and Median is -2.81. Besides, 0 companies provide NaN or N/A</w:t>
      </w:r>
    </w:p>
    <w:p>
      <w:r>
        <w:tab/>
        <w:t>for ACIR is +8 dB, throughput loss is in the range [-3.2, -3.2], and Median is -3.2.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[-5.05, -5.05], and Median is -5.05. Besides, 0 companies provide NaN or N/A</w:t>
      </w:r>
    </w:p>
    <w:p>
      <w:r>
        <w:tab/>
        <w:t>for ACIR is +2 dB, throughput loss is in the range [-9.69, -9.69], and Median is -9.69. Besides, 0 companies provide NaN or N/A</w:t>
      </w:r>
    </w:p>
    <w:p>
      <w:r>
        <w:tab/>
        <w:t>for ACIR is +4 dB, throughput loss is in the range [-14.77, -14.77], and Median is -14.77. Besides, 0 companies provide NaN or N/A</w:t>
      </w:r>
    </w:p>
    <w:p>
      <w:r>
        <w:tab/>
        <w:t>for ACIR is +6 dB, throughput loss is in the range [-16.45, -16.45], and Median is -16.45. Besides, 0 companies provide NaN or N/A</w:t>
      </w:r>
    </w:p>
    <w:p>
      <w:r>
        <w:tab/>
        <w:t>for ACIR is +8 dB, throughput loss is in the range [-18.98, -18.98], and Median is -18.98. Besides, 0 companies provide NaN or N/A</w:t>
      </w:r>
    </w:p>
    <w:p>
      <w:r>
        <w:br/>
      </w:r>
    </w:p>
    <w:p>
      <w:r>
        <w:t>Scenario 4, Case 1, Victim: NR TDD DL,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[-0.27, -0.27], and Median is -0.27. Besides, 0 companies provide NaN or N/A</w:t>
      </w:r>
    </w:p>
    <w:p>
      <w:r>
        <w:tab/>
        <w:t>for ACIR is +2 dB, throughput loss is in the range [-0.56, -0.56], and Median is -0.56. Besides, 0 companies provide NaN or N/A</w:t>
      </w:r>
    </w:p>
    <w:p>
      <w:r>
        <w:tab/>
        <w:t>for ACIR is +4 dB, throughput loss is in the range [-0.76, -0.76], and Median is -0.76. Besides, 0 companies provide NaN or N/A</w:t>
      </w:r>
    </w:p>
    <w:p>
      <w:r>
        <w:tab/>
        <w:t>for ACIR is +6 dB, throughput loss is in the range [-0.91, -0.91], and Median is -0.91. Besides, 0 companies provide NaN or N/A</w:t>
      </w:r>
    </w:p>
    <w:p>
      <w:r>
        <w:tab/>
        <w:t>for ACIR is +8 dB, throughput loss is in the range [-1.02, -1.02], and Median is -1.02.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[-0.58, -0.58], and Median is -0.58. Besides, 0 companies provide NaN or N/A</w:t>
      </w:r>
    </w:p>
    <w:p>
      <w:r>
        <w:tab/>
        <w:t>for ACIR is +2 dB, throughput loss is in the range [-2.57, -2.57], and Median is -2.57. Besides, 0 companies provide NaN or N/A</w:t>
      </w:r>
    </w:p>
    <w:p>
      <w:r>
        <w:tab/>
        <w:t>for ACIR is +4 dB, throughput loss is in the range [-3.28, -3.28], and Median is -3.28. Besides, 0 companies provide NaN or N/A</w:t>
      </w:r>
    </w:p>
    <w:p>
      <w:r>
        <w:tab/>
        <w:t>for ACIR is +6 dB, throughput loss is in the range [-3.71, -3.71], and Median is -3.71. Besides, 0 companies provide NaN or N/A</w:t>
      </w:r>
    </w:p>
    <w:p>
      <w:r>
        <w:tab/>
        <w:t>for ACIR is +8 dB, throughput loss is in the range [-4.13, -4.13], and Median is -4.13. Besides, 0 companies provide NaN or N/A</w:t>
      </w:r>
    </w:p>
    <w:p>
      <w:r>
        <w:br/>
      </w:r>
    </w:p>
    <w:p>
      <w:r>
        <w:t>Scenario 4, Case 1, Victim: NR TDD DL,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[-0.84, -0.84], and Median is -0.84. Besides, 0 companies provide NaN or N/A</w:t>
      </w:r>
    </w:p>
    <w:p>
      <w:r>
        <w:tab/>
        <w:t>for ACIR is +2 dB, throughput loss is in the range [-2.13, -2.13], and Median is -2.13. Besides, 0 companies provide NaN or N/A</w:t>
      </w:r>
    </w:p>
    <w:p>
      <w:r>
        <w:tab/>
        <w:t>for ACIR is +4 dB, throughput loss is in the range [-3.18, -3.18], and Median is -3.18. Besides, 0 companies provide NaN or N/A</w:t>
      </w:r>
    </w:p>
    <w:p>
      <w:r>
        <w:tab/>
        <w:t>for ACIR is +6 dB, throughput loss is in the range [-4.0, -4.0], and Median is -4.0. Besides, 0 companies provide NaN or N/A</w:t>
      </w:r>
    </w:p>
    <w:p>
      <w:r>
        <w:tab/>
        <w:t>for ACIR is +8 dB, throughput loss is in the range [-4.64, -4.64], and Median is -4.64.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[-7.88, -7.88], and Median is -7.88. Besides, 0 companies provide NaN or N/A</w:t>
      </w:r>
    </w:p>
    <w:p>
      <w:r>
        <w:tab/>
        <w:t>for ACIR is +2 dB, throughput loss is in the range [-21.94, -21.94], and Median is -21.94. Besides, 0 companies provide NaN or N/A</w:t>
      </w:r>
    </w:p>
    <w:p>
      <w:r>
        <w:tab/>
        <w:t>for ACIR is +4 dB, throughput loss is in the range [-33.79, -33.79], and Median is -33.79. Besides, 0 companies provide NaN or N/A</w:t>
      </w:r>
    </w:p>
    <w:p>
      <w:r>
        <w:tab/>
        <w:t>for ACIR is +6 dB, throughput loss is in the range [-39.47, -39.47], and Median is -39.47. Besides, 0 companies provide NaN or N/A</w:t>
      </w:r>
    </w:p>
    <w:p>
      <w:r>
        <w:tab/>
        <w:t>for ACIR is +8 dB, throughput loss is in the range [-44.86, -44.86], and Median is -44.86. Besides, 0 companies provide NaN or N/A</w:t>
      </w:r>
    </w:p>
    <w:p>
      <w:r>
        <w:br/>
      </w:r>
    </w:p>
    <w:p>
      <w:r>
        <w:t>Scenario 4, Case 1, Victim: NR TDD DL,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[0.33, 0.33], and Median is 0.33. Besides, 0 companies provide NaN or N/A</w:t>
      </w:r>
    </w:p>
    <w:p>
      <w:r>
        <w:tab/>
        <w:t>for ACIR is +2 dB, throughput loss is in the range [-0.17, -0.17], and Median is -0.17. Besides, 0 companies provide NaN or N/A</w:t>
      </w:r>
    </w:p>
    <w:p>
      <w:r>
        <w:tab/>
        <w:t>for ACIR is +4 dB, throughput loss is in the range [-0.55, -0.55], and Median is -0.55. Besides, 0 companies provide NaN or N/A</w:t>
      </w:r>
    </w:p>
    <w:p>
      <w:r>
        <w:tab/>
        <w:t>for ACIR is +6 dB, throughput loss is in the range [-0.84, -0.84], and Median is -0.84. Besides, 0 companies provide NaN or N/A</w:t>
      </w:r>
    </w:p>
    <w:p>
      <w:r>
        <w:tab/>
        <w:t>for ACIR is +8 dB, throughput loss is in the range [-1.05, -1.05], and Median is -1.05.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[1.09, 1.09], and Median is 1.09. Besides, 0 companies provide NaN or N/A</w:t>
      </w:r>
    </w:p>
    <w:p>
      <w:r>
        <w:tab/>
        <w:t>for ACIR is +2 dB, throughput loss is in the range [-1.23, -1.23], and Median is -1.23. Besides, 0 companies provide NaN or N/A</w:t>
      </w:r>
    </w:p>
    <w:p>
      <w:r>
        <w:tab/>
        <w:t>for ACIR is +4 dB, throughput loss is in the range [-3.4, -3.4], and Median is -3.4. Besides, 0 companies provide NaN or N/A</w:t>
      </w:r>
    </w:p>
    <w:p>
      <w:r>
        <w:tab/>
        <w:t>for ACIR is +6 dB, throughput loss is in the range [-5.29, -5.29], and Median is -5.29. Besides, 0 companies provide NaN or N/A</w:t>
      </w:r>
    </w:p>
    <w:p>
      <w:r>
        <w:tab/>
        <w:t>for ACIR is +8 dB, throughput loss is in the range [-5.69, -5.69], and Median is -5.69. Besides, 0 companies provide NaN or N/A</w:t>
      </w:r>
    </w:p>
    <w:p>
      <w:r>
        <w:br/>
      </w:r>
    </w:p>
    <w:p>
      <w:r>
        <w:t>Scenario 4, Case 1, Victim: NR TDD DL,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[-1.21, -1.21], and Median is -1.21. Besides, 0 companies provide NaN or N/A</w:t>
      </w:r>
    </w:p>
    <w:p>
      <w:r>
        <w:tab/>
        <w:t>for ACIR is +2 dB, throughput loss is in the range [-1.95, -1.95], and Median is -1.95. Besides, 0 companies provide NaN or N/A</w:t>
      </w:r>
    </w:p>
    <w:p>
      <w:r>
        <w:tab/>
        <w:t>for ACIR is +4 dB, throughput loss is in the range [-2.55, -2.55], and Median is -2.55. Besides, 0 companies provide NaN or N/A</w:t>
      </w:r>
    </w:p>
    <w:p>
      <w:r>
        <w:tab/>
        <w:t>for ACIR is +6 dB, throughput loss is in the range [-3.01, -3.01], and Median is -3.01. Besides, 0 companies provide NaN or N/A</w:t>
      </w:r>
    </w:p>
    <w:p>
      <w:r>
        <w:tab/>
        <w:t>for ACIR is +8 dB, throughput loss is in the range [-3.36, -3.36], and Median is -3.36.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[-11.0, -11.0], and Median is -11.0. Besides, 0 companies provide NaN or N/A</w:t>
      </w:r>
    </w:p>
    <w:p>
      <w:r>
        <w:tab/>
        <w:t>for ACIR is +2 dB, throughput loss is in the range [-15.6, -15.6], and Median is -15.6. Besides, 0 companies provide NaN or N/A</w:t>
      </w:r>
    </w:p>
    <w:p>
      <w:r>
        <w:tab/>
        <w:t>for ACIR is +4 dB, throughput loss is in the range [-21.25, -21.25], and Median is -21.25. Besides, 0 companies provide NaN or N/A</w:t>
      </w:r>
    </w:p>
    <w:p>
      <w:r>
        <w:tab/>
        <w:t>for ACIR is +6 dB, throughput loss is in the range [-23.97, -23.97], and Median is -23.97. Besides, 0 companies provide NaN or N/A</w:t>
      </w:r>
    </w:p>
    <w:p>
      <w:r>
        <w:tab/>
        <w:t>for ACIR is +8 dB, throughput loss is in the range [-25.69, -25.69], and Median is -25.69. Besides, 0 companies provide NaN or N/A</w:t>
      </w:r>
    </w:p>
    <w:p>
      <w:r>
        <w:br/>
      </w:r>
    </w:p>
    <w:p>
      <w:r>
        <w:t>Scenario 4, Case 1, Victim: NR TDD DL,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[-0.58, -0.58], and Median is -0.58. Besides, 0 companies provide NaN or N/A</w:t>
      </w:r>
    </w:p>
    <w:p>
      <w:r>
        <w:tab/>
        <w:t>for ACIR is +2 dB, throughput loss is in the range [-0.86, -0.86], and Median is -0.86. Besides, 0 companies provide NaN or N/A</w:t>
      </w:r>
    </w:p>
    <w:p>
      <w:r>
        <w:tab/>
        <w:t>for ACIR is +4 dB, throughput loss is in the range [-1.06, -1.06], and Median is -1.06. Besides, 0 companies provide NaN or N/A</w:t>
      </w:r>
    </w:p>
    <w:p>
      <w:r>
        <w:tab/>
        <w:t>for ACIR is +6 dB, throughput loss is in the range [-1.21, -1.21], and Median is -1.21. Besides, 0 companies provide NaN or N/A</w:t>
      </w:r>
    </w:p>
    <w:p>
      <w:r>
        <w:tab/>
        <w:t>for ACIR is +8 dB, throughput loss is in the range [-1.31, -1.31], and Median is -1.31.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[-2.99, -2.99], and Median is -2.99. Besides, 0 companies provide NaN or N/A</w:t>
      </w:r>
    </w:p>
    <w:p>
      <w:r>
        <w:tab/>
        <w:t>for ACIR is +2 dB, throughput loss is in the range [-4.95, -4.95], and Median is -4.95. Besides, 0 companies provide NaN or N/A</w:t>
      </w:r>
    </w:p>
    <w:p>
      <w:r>
        <w:tab/>
        <w:t>for ACIR is +4 dB, throughput loss is in the range [-5.63, -5.63], and Median is -5.63. Besides, 0 companies provide NaN or N/A</w:t>
      </w:r>
    </w:p>
    <w:p>
      <w:r>
        <w:tab/>
        <w:t>for ACIR is +6 dB, throughput loss is in the range [-6.42, -6.42], and Median is -6.42. Besides, 0 companies provide NaN or N/A</w:t>
      </w:r>
    </w:p>
    <w:p>
      <w:r>
        <w:tab/>
        <w:t>for ACIR is +8 dB, throughput loss is in the range [-6.59, -6.59], and Median is -6.59. Besides, 0 companies provide NaN or N/A</w:t>
      </w:r>
    </w:p>
    <w:p>
      <w:r>
        <w:br/>
      </w:r>
    </w:p>
    <w:p>
      <w:r>
        <w:t>Scenario 4, Case 1, Victim: NR TDD DL,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[-0.97, -1.83], and Median is -1.4. Besides, 0 companies provide NaN or N/A</w:t>
      </w:r>
    </w:p>
    <w:p>
      <w:r>
        <w:tab/>
        <w:t>for ACIR is +2 dB, throughput loss is in the range [-1.7, -2.98], and Median is -2.34. Besides, 0 companies provide NaN or N/A</w:t>
      </w:r>
    </w:p>
    <w:p>
      <w:r>
        <w:tab/>
        <w:t>for ACIR is +4 dB, throughput loss is in the range [-2.4, -3.92], and Median is -3.16. Besides, 0 companies provide NaN or N/A</w:t>
      </w:r>
    </w:p>
    <w:p>
      <w:r>
        <w:tab/>
        <w:t>for ACIR is +6 dB, throughput loss is in the range [-3.04, -4.67], and Median is -3.86. Besides, 0 companies provide NaN or N/A</w:t>
      </w:r>
    </w:p>
    <w:p>
      <w:r>
        <w:tab/>
        <w:t>for ACIR is +8 dB, throughput loss is in the range [-3.59, -5.28], and Median is -4.44.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[23.25, -17.22], and Median is 3.01. Besides, 0 companies provide NaN or N/A</w:t>
      </w:r>
    </w:p>
    <w:p>
      <w:r>
        <w:tab/>
        <w:t>for ACIR is +2 dB, throughput loss is in the range [2.22, -28.45], and Median is -13.11. Besides, 0 companies provide NaN or N/A</w:t>
      </w:r>
    </w:p>
    <w:p>
      <w:r>
        <w:tab/>
        <w:t>for ACIR is +4 dB, throughput loss is in the range [-4.49, -37.05], and Median is -20.77. Besides, 0 companies provide NaN or N/A</w:t>
      </w:r>
    </w:p>
    <w:p>
      <w:r>
        <w:tab/>
        <w:t>for ACIR is +6 dB, throughput loss is in the range [-5.53, -45.58], and Median is -25.55. Besides, 0 companies provide NaN or N/A</w:t>
      </w:r>
    </w:p>
    <w:p>
      <w:r>
        <w:tab/>
        <w:t>for ACIR is +8 dB, throughput loss is in the range [-5.53, -49.72], and Median is -27.62. Besides, 0 companies provide NaN or N/A</w:t>
      </w:r>
    </w:p>
    <w:p>
      <w:r>
        <w:br/>
      </w:r>
    </w:p>
    <w:p>
      <w:r>
        <w:t>Scenario 4, Case 1, Victim: NR TDD DL,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[-0.35, -0.35], and Median is -0.35. Besides, 0 companies provide NaN or N/A</w:t>
      </w:r>
    </w:p>
    <w:p>
      <w:r>
        <w:tab/>
        <w:t>for ACIR is +4 dB, throughput loss is in the range [-0.7, -0.7], and Median is -0.7. Besides, 0 companies provide NaN or N/A</w:t>
      </w:r>
    </w:p>
    <w:p>
      <w:r>
        <w:tab/>
        <w:t>for ACIR is +6 dB, throughput loss is in the range [-0.98, -0.98], and Median is -0.98. Besides, 0 companies provide NaN or N/A</w:t>
      </w:r>
    </w:p>
    <w:p>
      <w:r>
        <w:tab/>
        <w:t>for ACIR is +8 dB, throughput loss is in the range [-1.18, -1.18], and Median is -1.18.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[-0.82, -0.82], and Median is -0.82. Besides, 0 companies provide NaN or N/A</w:t>
      </w:r>
    </w:p>
    <w:p>
      <w:r>
        <w:tab/>
        <w:t>for ACIR is +2 dB, throughput loss is in the range [-3.8, -3.8], and Median is -3.8. Besides, 0 companies provide NaN or N/A</w:t>
      </w:r>
    </w:p>
    <w:p>
      <w:r>
        <w:tab/>
        <w:t>for ACIR is +4 dB, throughput loss is in the range [-4.75, -4.75], and Median is -4.75. Besides, 0 companies provide NaN or N/A</w:t>
      </w:r>
    </w:p>
    <w:p>
      <w:r>
        <w:tab/>
        <w:t>for ACIR is +6 dB, throughput loss is in the range [-6.76, -6.76], and Median is -6.76. Besides, 0 companies provide NaN or N/A</w:t>
      </w:r>
    </w:p>
    <w:p>
      <w:r>
        <w:tab/>
        <w:t>for ACIR is +8 dB, throughput loss is in the range [-8.35, -8.35], and Median is -8.35. Besides, 0 companies provide NaN or N/A</w:t>
      </w:r>
    </w:p>
    <w:p>
      <w:r>
        <w:br/>
      </w:r>
    </w:p>
    <w:p>
      <w:r>
        <w:t>Scenario 4, Case 1, Victim: NR TDD DL,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[-0.47, -0.47], and Median is -0.47. Besides, 0 companies provide NaN or N/A</w:t>
      </w:r>
    </w:p>
    <w:p>
      <w:r>
        <w:tab/>
        <w:t>for ACIR is +2 dB, throughput loss is in the range [-1.3, -1.3], and Median is -1.3. Besides, 0 companies provide NaN or N/A</w:t>
      </w:r>
    </w:p>
    <w:p>
      <w:r>
        <w:tab/>
        <w:t>for ACIR is +4 dB, throughput loss is in the range [-1.96, -1.96], and Median is -1.96. Besides, 0 companies provide NaN or N/A</w:t>
      </w:r>
    </w:p>
    <w:p>
      <w:r>
        <w:tab/>
        <w:t>for ACIR is +6 dB, throughput loss is in the range [-2.48, -2.48], and Median is -2.48. Besides, 0 companies provide NaN or N/A</w:t>
      </w:r>
    </w:p>
    <w:p>
      <w:r>
        <w:tab/>
        <w:t>for ACIR is +8 dB, throughput loss is in the range [-2.88, -2.88], and Median is -2.88.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[-2.34, -2.34], and Median is -2.34. Besides, 0 companies provide NaN or N/A</w:t>
      </w:r>
    </w:p>
    <w:p>
      <w:r>
        <w:tab/>
        <w:t>for ACIR is +2 dB, throughput loss is in the range [-8.83, -8.83], and Median is -8.83. Besides, 0 companies provide NaN or N/A</w:t>
      </w:r>
    </w:p>
    <w:p>
      <w:r>
        <w:tab/>
        <w:t>for ACIR is +4 dB, throughput loss is in the range [-14.09, -14.09], and Median is -14.09. Besides, 0 companies provide NaN or N/A</w:t>
      </w:r>
    </w:p>
    <w:p>
      <w:r>
        <w:tab/>
        <w:t>for ACIR is +6 dB, throughput loss is in the range [-18.28, -18.28], and Median is -18.28. Besides, 0 companies provide NaN or N/A</w:t>
      </w:r>
    </w:p>
    <w:p>
      <w:r>
        <w:tab/>
        <w:t>for ACIR is +8 dB, throughput loss is in the range [-19.3, -19.3], and Median is -19.3. Besides, 0 companies provide NaN or N/A</w:t>
      </w:r>
    </w:p>
    <w:p>
      <w:r>
        <w:br/>
      </w:r>
    </w:p>
    <w:p>
      <w:r>
        <w:t>Scenario 4, Case 1, Victim: NR TDD DL,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[-0.18, -0.18], and Median is -0.18. Besides, 0 companies provide NaN or N/A</w:t>
      </w:r>
    </w:p>
    <w:p>
      <w:r>
        <w:tab/>
        <w:t>for ACIR is +2 dB, throughput loss is in the range [-0.49, -0.49], and Median is -0.49. Besides, 0 companies provide NaN or N/A</w:t>
      </w:r>
    </w:p>
    <w:p>
      <w:r>
        <w:tab/>
        <w:t>for ACIR is +4 dB, throughput loss is in the range [-0.72, -0.72], and Median is -0.72. Besides, 0 companies provide NaN or N/A</w:t>
      </w:r>
    </w:p>
    <w:p>
      <w:r>
        <w:tab/>
        <w:t>for ACIR is +6 dB, throughput loss is in the range [-0.9, -0.9], and Median is -0.9. Besides, 0 companies provide NaN or N/A</w:t>
      </w:r>
    </w:p>
    <w:p>
      <w:r>
        <w:tab/>
        <w:t>for ACIR is +8 dB, throughput loss is in the range [-1.03, -1.03], and Median is -1.03.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[-0.9, -0.9], and Median is -0.9. Besides, 0 companies provide NaN or N/A</w:t>
      </w:r>
    </w:p>
    <w:p>
      <w:r>
        <w:tab/>
        <w:t>for ACIR is +2 dB, throughput loss is in the range [-3.07, -3.07], and Median is -3.07. Besides, 0 companies provide NaN or N/A</w:t>
      </w:r>
    </w:p>
    <w:p>
      <w:r>
        <w:tab/>
        <w:t>for ACIR is +4 dB, throughput loss is in the range [-4.51, -4.51], and Median is -4.51. Besides, 0 companies provide NaN or N/A</w:t>
      </w:r>
    </w:p>
    <w:p>
      <w:r>
        <w:tab/>
        <w:t>for ACIR is +6 dB, throughput loss is in the range [-4.95, -4.95], and Median is -4.95. Besides, 0 companies provide NaN or N/A</w:t>
      </w:r>
    </w:p>
    <w:p>
      <w:r>
        <w:tab/>
        <w:t>for ACIR is +8 dB, throughput loss is in the range [-5.79, -5.79], and Median is -5.79. Besides, 0 companies provide NaN or N/A</w:t>
      </w:r>
    </w:p>
    <w:p>
      <w:r>
        <w:br/>
      </w:r>
    </w:p>
    <w:p>
      <w:r>
        <w:t>Scenario 4, Case 1, Victim: NR TDD DL,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[0.39, -0.71], and Median is -0.16. Besides, 0 companies provide NaN or N/A</w:t>
      </w:r>
    </w:p>
    <w:p>
      <w:r>
        <w:tab/>
        <w:t>for ACIR is +2 dB, throughput loss is in the range [-0.93, -1.99], and Median is -1.46. Besides, 0 companies provide NaN or N/A</w:t>
      </w:r>
    </w:p>
    <w:p>
      <w:r>
        <w:tab/>
        <w:t>for ACIR is +4 dB, throughput loss is in the range [-2.0, -3.04], and Median is -2.52. Besides, 0 companies provide NaN or N/A</w:t>
      </w:r>
    </w:p>
    <w:p>
      <w:r>
        <w:tab/>
        <w:t>for ACIR is +6 dB, throughput loss is in the range [-2.89, -3.87], and Median is -3.38. Besides, 0 companies provide NaN or N/A</w:t>
      </w:r>
    </w:p>
    <w:p>
      <w:r>
        <w:tab/>
        <w:t>for ACIR is +8 dB, throughput loss is in the range [-3.59, -4.52], and Median is -4.06.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[-5.96, -16.7], and Median is -11.33. Besides, 0 companies provide NaN or N/A</w:t>
      </w:r>
    </w:p>
    <w:p>
      <w:r>
        <w:tab/>
        <w:t>for ACIR is +2 dB, throughput loss is in the range [-17.14, -17.74], and Median is -17.44. Besides, 0 companies provide NaN or N/A</w:t>
      </w:r>
    </w:p>
    <w:p>
      <w:r>
        <w:tab/>
        <w:t>for ACIR is +4 dB, throughput loss is in the range [-19.35, -26.36], and Median is -22.85. Besides, 0 companies provide NaN or N/A</w:t>
      </w:r>
    </w:p>
    <w:p>
      <w:r>
        <w:tab/>
        <w:t>for ACIR is +6 dB, throughput loss is in the range [-21.4, -36.84], and Median is -29.12. Besides, 0 companies provide NaN or N/A</w:t>
      </w:r>
    </w:p>
    <w:p>
      <w:r>
        <w:tab/>
        <w:t>for ACIR is +8 dB, throughput loss is in the range [-22.74, -44.06], and Median is -33.4. Besides, 0 companies provide NaN or N/A</w:t>
      </w:r>
    </w:p>
    <w:p>
      <w:r>
        <w:br/>
      </w:r>
    </w:p>
    <w:p>
      <w:r>
        <w:t>Scenario 4, Case 1, Victim: NR TDD DL,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[-0.29, -0.29], and Median is -0.29. Besides, 0 companies provide NaN or N/A</w:t>
      </w:r>
    </w:p>
    <w:p>
      <w:r>
        <w:tab/>
        <w:t>for ACIR is +2 dB, throughput loss is in the range [-0.81, -0.81], and Median is -0.81. Besides, 0 companies provide NaN or N/A</w:t>
      </w:r>
    </w:p>
    <w:p>
      <w:r>
        <w:tab/>
        <w:t>for ACIR is +4 dB, throughput loss is in the range [-1.21, -1.21], and Median is -1.21. Besides, 0 companies provide NaN or N/A</w:t>
      </w:r>
    </w:p>
    <w:p>
      <w:r>
        <w:tab/>
        <w:t>for ACIR is +6 dB, throughput loss is in the range [-1.51, -1.51], and Median is -1.51. Besides, 0 companies provide NaN or N/A</w:t>
      </w:r>
    </w:p>
    <w:p>
      <w:r>
        <w:tab/>
        <w:t>for ACIR is +8 dB, throughput loss is in the range [-1.75, -1.75], and Median is -1.75.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[-3.02, -3.02], and Median is -3.02. Besides, 0 companies provide NaN or N/A</w:t>
      </w:r>
    </w:p>
    <w:p>
      <w:r>
        <w:tab/>
        <w:t>for ACIR is +2 dB, throughput loss is in the range [-7.91, -7.91], and Median is -7.91. Besides, 0 companies provide NaN or N/A</w:t>
      </w:r>
    </w:p>
    <w:p>
      <w:r>
        <w:tab/>
        <w:t>for ACIR is +4 dB, throughput loss is in the range [-10.09, -10.09], and Median is -10.09. Besides, 0 companies provide NaN or N/A</w:t>
      </w:r>
    </w:p>
    <w:p>
      <w:r>
        <w:tab/>
        <w:t>for ACIR is +6 dB, throughput loss is in the range [-12.22, -12.22], and Median is -12.22. Besides, 0 companies provide NaN or N/A</w:t>
      </w:r>
    </w:p>
    <w:p>
      <w:r>
        <w:tab/>
        <w:t>for ACIR is +8 dB, throughput loss is in the range [-13.15, -13.15], and Median is -13.15. Besides, 0 companies provide NaN or N/A</w:t>
      </w:r>
    </w:p>
    <w:p>
      <w:r>
        <w:br/>
      </w:r>
    </w:p>
    <w:p>
      <w:r>
        <w:t>Scenario 4, Case 1, Victim: NR TDD DL,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[-0.46, -0.46], and Median is -0.46. Besides, 0 companies provide NaN or N/A</w:t>
      </w:r>
    </w:p>
    <w:p>
      <w:r>
        <w:tab/>
        <w:t>for ACIR is +2 dB, throughput loss is in the range [-1.27, -1.27], and Median is -1.27. Besides, 0 companies provide NaN or N/A</w:t>
      </w:r>
    </w:p>
    <w:p>
      <w:r>
        <w:tab/>
        <w:t>for ACIR is +4 dB, throughput loss is in the range [-1.92, -1.92], and Median is -1.92. Besides, 0 companies provide NaN or N/A</w:t>
      </w:r>
    </w:p>
    <w:p>
      <w:r>
        <w:tab/>
        <w:t>for ACIR is +6 dB, throughput loss is in the range [-2.42, -2.42], and Median is -2.42. Besides, 0 companies provide NaN or N/A</w:t>
      </w:r>
    </w:p>
    <w:p>
      <w:r>
        <w:tab/>
        <w:t>for ACIR is +8 dB, throughput loss is in the range [-2.79, -2.79], and Median is -2.79.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[-3.46, -3.46], and Median is -3.46. Besides, 0 companies provide NaN or N/A</w:t>
      </w:r>
    </w:p>
    <w:p>
      <w:r>
        <w:tab/>
        <w:t>for ACIR is +2 dB, throughput loss is in the range [-9.56, -9.56], and Median is -9.56. Besides, 0 companies provide NaN or N/A</w:t>
      </w:r>
    </w:p>
    <w:p>
      <w:r>
        <w:tab/>
        <w:t>for ACIR is +4 dB, throughput loss is in the range [-13.26, -13.26], and Median is -13.26. Besides, 0 companies provide NaN or N/A</w:t>
      </w:r>
    </w:p>
    <w:p>
      <w:r>
        <w:tab/>
        <w:t>for ACIR is +6 dB, throughput loss is in the range [-16.68, -16.68], and Median is -16.68. Besides, 0 companies provide NaN or N/A</w:t>
      </w:r>
    </w:p>
    <w:p>
      <w:r>
        <w:tab/>
        <w:t>for ACIR is +8 dB, throughput loss is in the range [-19.87, -19.87], and Median is -19.87. Besides, 0 companies provide NaN or N/A</w:t>
      </w:r>
    </w:p>
    <w:p>
      <w:r>
        <w:br/>
      </w:r>
    </w:p>
    <w:p>
      <w:r>
        <w:t>Scenario 4, Case 1, Victim: NR TDD DL,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[-0.17, -0.17], and Median is -0.17. Besides, 0 companies provide NaN or N/A</w:t>
      </w:r>
    </w:p>
    <w:p>
      <w:r>
        <w:tab/>
        <w:t>for ACIR is +2 dB, throughput loss is in the range [-0.46, -0.46], and Median is -0.46. Besides, 0 companies provide NaN or N/A</w:t>
      </w:r>
    </w:p>
    <w:p>
      <w:r>
        <w:tab/>
        <w:t>for ACIR is +4 dB, throughput loss is in the range [-0.67, -0.67], and Median is -0.67. Besides, 0 companies provide NaN or N/A</w:t>
      </w:r>
    </w:p>
    <w:p>
      <w:r>
        <w:tab/>
        <w:t>for ACIR is +6 dB, throughput loss is in the range [-0.83, -0.83], and Median is -0.83. Besides, 0 companies provide NaN or N/A</w:t>
      </w:r>
    </w:p>
    <w:p>
      <w:r>
        <w:tab/>
        <w:t>for ACIR is +8 dB, throughput loss is in the range [-0.94, -0.94], and Median is -0.94.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[-1.47, -1.47], and Median is -1.47. Besides, 0 companies provide NaN or N/A</w:t>
      </w:r>
    </w:p>
    <w:p>
      <w:r>
        <w:tab/>
        <w:t>for ACIR is +2 dB, throughput loss is in the range [-3.38, -3.38], and Median is -3.38. Besides, 0 companies provide NaN or N/A</w:t>
      </w:r>
    </w:p>
    <w:p>
      <w:r>
        <w:tab/>
        <w:t>for ACIR is +4 dB, throughput loss is in the range [-4.16, -4.16], and Median is -4.16. Besides, 0 companies provide NaN or N/A</w:t>
      </w:r>
    </w:p>
    <w:p>
      <w:r>
        <w:tab/>
        <w:t>for ACIR is +6 dB, throughput loss is in the range [-5.13, -5.13], and Median is -5.13. Besides, 0 companies provide NaN or N/A</w:t>
      </w:r>
    </w:p>
    <w:p>
      <w:r>
        <w:tab/>
        <w:t>for ACIR is +8 dB, throughput loss is in the range [-5.29, -5.29], and Median is -5.29. Besides, 0 companies provide NaN or N/A</w:t>
      </w:r>
    </w:p>
    <w:p>
      <w:r>
        <w:br/>
      </w:r>
    </w:p>
    <w:p>
      <w:r>
        <w:t>Scenario 4, Case 1, Victim: NR TDD DL,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[-0.71, -0.71], and Median is -0.71. Besides, 0 companies provide NaN or N/A</w:t>
      </w:r>
    </w:p>
    <w:p>
      <w:r>
        <w:tab/>
        <w:t>for ACIR is +2 dB, throughput loss is in the range [-1.99, -1.99], and Median is -1.99. Besides, 0 companies provide NaN or N/A</w:t>
      </w:r>
    </w:p>
    <w:p>
      <w:r>
        <w:tab/>
        <w:t>for ACIR is +4 dB, throughput loss is in the range [-3.02, -3.02], and Median is -3.02. Besides, 0 companies provide NaN or N/A</w:t>
      </w:r>
    </w:p>
    <w:p>
      <w:r>
        <w:tab/>
        <w:t>for ACIR is +6 dB, throughput loss is in the range [-3.85, -3.85], and Median is -3.85. Besides, 0 companies provide NaN or N/A</w:t>
      </w:r>
    </w:p>
    <w:p>
      <w:r>
        <w:tab/>
        <w:t>for ACIR is +8 dB, throughput loss is in the range [-4.5, -4.5], and Median is -4.5.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[-6.03, -6.03], and Median is -6.03. Besides, 0 companies provide NaN or N/A</w:t>
      </w:r>
    </w:p>
    <w:p>
      <w:r>
        <w:tab/>
        <w:t>for ACIR is +2 dB, throughput loss is in the range [-22.06, -22.06], and Median is -22.06. Besides, 0 companies provide NaN or N/A</w:t>
      </w:r>
    </w:p>
    <w:p>
      <w:r>
        <w:tab/>
        <w:t>for ACIR is +4 dB, throughput loss is in the range [-27.98, -27.98], and Median is -27.98. Besides, 0 companies provide NaN or N/A</w:t>
      </w:r>
    </w:p>
    <w:p>
      <w:r>
        <w:tab/>
        <w:t>for ACIR is +6 dB, throughput loss is in the range [-35.65, -35.65], and Median is -35.65. Besides, 0 companies provide NaN or N/A</w:t>
      </w:r>
    </w:p>
    <w:p>
      <w:r>
        <w:tab/>
        <w:t>for ACIR is +8 dB, throughput loss is in the range [-40.42, -40.42], and Median is -40.42. Besides, 0 companies provide NaN or N/A</w:t>
      </w:r>
    </w:p>
    <w:p>
      <w:r>
        <w:br/>
      </w:r>
    </w:p>
    <w:p>
      <w:r>
        <w:t>Scenario 4, Case 1, Victim: NR TDD DL,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[-0.29, -0.29], and Median is -0.29. Besides, 0 companies provide NaN or N/A</w:t>
      </w:r>
    </w:p>
    <w:p>
      <w:r>
        <w:tab/>
        <w:t>for ACIR is +2 dB, throughput loss is in the range [-0.79, -0.79], and Median is -0.79. Besides, 0 companies provide NaN or N/A</w:t>
      </w:r>
    </w:p>
    <w:p>
      <w:r>
        <w:tab/>
        <w:t>for ACIR is +4 dB, throughput loss is in the range [-1.18, -1.18], and Median is -1.18. Besides, 0 companies provide NaN or N/A</w:t>
      </w:r>
    </w:p>
    <w:p>
      <w:r>
        <w:tab/>
        <w:t>for ACIR is +6 dB, throughput loss is in the range [-1.47, -1.47], and Median is -1.47. Besides, 0 companies provide NaN or N/A</w:t>
      </w:r>
    </w:p>
    <w:p>
      <w:r>
        <w:tab/>
        <w:t>for ACIR is +8 dB, throughput loss is in the range [-1.69, -1.69], and Median is -1.69.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[-1.98, -1.98], and Median is -1.98. Besides, 0 companies provide NaN or N/A</w:t>
      </w:r>
    </w:p>
    <w:p>
      <w:r>
        <w:tab/>
        <w:t>for ACIR is +2 dB, throughput loss is in the range [-5.51, -5.51], and Median is -5.51. Besides, 0 companies provide NaN or N/A</w:t>
      </w:r>
    </w:p>
    <w:p>
      <w:r>
        <w:tab/>
        <w:t>for ACIR is +4 dB, throughput loss is in the range [-7.87, -7.87], and Median is -7.87. Besides, 0 companies provide NaN or N/A</w:t>
      </w:r>
    </w:p>
    <w:p>
      <w:r>
        <w:tab/>
        <w:t>for ACIR is +6 dB, throughput loss is in the range [-9.41, -9.41], and Median is -9.41. Besides, 0 companies provide NaN or N/A</w:t>
      </w:r>
    </w:p>
    <w:p>
      <w:r>
        <w:tab/>
        <w:t>for ACIR is +8 dB, throughput loss is in the range [-11.49, -11.49], and Median is -11.49. Besides, 0 companies provide NaN or N/A</w:t>
      </w:r>
    </w:p>
    <w:p>
      <w:r>
        <w:br/>
      </w:r>
    </w:p>
    <w:p>
      <w:r>
        <w:t>Scenario 4, Case 1, Victim: NR TDD DL,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[-0.46, -0.46], and Median is -0.46. Besides, 0 companies provide NaN or N/A</w:t>
      </w:r>
    </w:p>
    <w:p>
      <w:r>
        <w:tab/>
        <w:t>for ACIR is +2 dB, throughput loss is in the range [-1.26, -1.26], and Median is -1.26. Besides, 0 companies provide NaN or N/A</w:t>
      </w:r>
    </w:p>
    <w:p>
      <w:r>
        <w:tab/>
        <w:t>for ACIR is +4 dB, throughput loss is in the range [-1.88, -1.88], and Median is -1.88. Besides, 0 companies provide NaN or N/A</w:t>
      </w:r>
    </w:p>
    <w:p>
      <w:r>
        <w:tab/>
        <w:t>for ACIR is +6 dB, throughput loss is in the range [-2.35, -2.35], and Median is -2.35. Besides, 0 companies provide NaN or N/A</w:t>
      </w:r>
    </w:p>
    <w:p>
      <w:r>
        <w:tab/>
        <w:t>for ACIR is +8 dB, throughput loss is in the range [-2.71, -2.71], and Median is -2.71.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[-3.93, -3.93], and Median is -3.93. Besides, 0 companies provide NaN or N/A</w:t>
      </w:r>
    </w:p>
    <w:p>
      <w:r>
        <w:tab/>
        <w:t>for ACIR is +2 dB, throughput loss is in the range [-11.11, -11.11], and Median is -11.11. Besides, 0 companies provide NaN or N/A</w:t>
      </w:r>
    </w:p>
    <w:p>
      <w:r>
        <w:tab/>
        <w:t>for ACIR is +4 dB, throughput loss is in the range [-16.98, -16.98], and Median is -16.98. Besides, 0 companies provide NaN or N/A</w:t>
      </w:r>
    </w:p>
    <w:p>
      <w:r>
        <w:tab/>
        <w:t>for ACIR is +6 dB, throughput loss is in the range [-21.62, -21.62], and Median is -21.62. Besides, 0 companies provide NaN or N/A</w:t>
      </w:r>
    </w:p>
    <w:p>
      <w:r>
        <w:tab/>
        <w:t>for ACIR is +8 dB, throughput loss is in the range [-24.11, -24.11], and Median is -24.11. Besides, 0 companies provide NaN or N/A</w:t>
      </w:r>
    </w:p>
    <w:p>
      <w:r>
        <w:br/>
      </w:r>
    </w:p>
    <w:p>
      <w:r>
        <w:t>Scenario 4, Case 1, Victim: NR TDD DL,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[-0.17, -0.17], and Median is -0.17. Besides, 0 companies provide NaN or N/A</w:t>
      </w:r>
    </w:p>
    <w:p>
      <w:r>
        <w:tab/>
        <w:t>for ACIR is +2 dB, throughput loss is in the range [-0.46, -0.46], and Median is -0.46. Besides, 0 companies provide NaN or N/A</w:t>
      </w:r>
    </w:p>
    <w:p>
      <w:r>
        <w:tab/>
        <w:t>for ACIR is +4 dB, throughput loss is in the range [-0.67, -0.67], and Median is -0.67. Besides, 0 companies provide NaN or N/A</w:t>
      </w:r>
    </w:p>
    <w:p>
      <w:r>
        <w:tab/>
        <w:t>for ACIR is +6 dB, throughput loss is in the range [-0.82, -0.82], and Median is -0.82. Besides, 0 companies provide NaN or N/A</w:t>
      </w:r>
    </w:p>
    <w:p>
      <w:r>
        <w:tab/>
        <w:t>for ACIR is +8 dB, throughput loss is in the range [-0.93, -0.93], and Median is -0.93.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[-0.89, -0.89], and Median is -0.89. Besides, 0 companies provide NaN or N/A</w:t>
      </w:r>
    </w:p>
    <w:p>
      <w:r>
        <w:tab/>
        <w:t>for ACIR is +2 dB, throughput loss is in the range [-2.35, -2.35], and Median is -2.35. Besides, 0 companies provide NaN or N/A</w:t>
      </w:r>
    </w:p>
    <w:p>
      <w:r>
        <w:tab/>
        <w:t>for ACIR is +4 dB, throughput loss is in the range [-3.96, -3.96], and Median is -3.96. Besides, 0 companies provide NaN or N/A</w:t>
      </w:r>
    </w:p>
    <w:p>
      <w:r>
        <w:tab/>
        <w:t>for ACIR is +6 dB, throughput loss is in the range [-4.52, -4.52], and Median is -4.52. Besides, 0 companies provide NaN or N/A</w:t>
      </w:r>
    </w:p>
    <w:p>
      <w:r>
        <w:tab/>
        <w:t>for ACIR is +8 dB, throughput loss is in the range [-4.85, -4.85], and Median is -4.85. Besides, 0 companies provide NaN or N/A</w:t>
      </w:r>
    </w:p>
    <w:p>
      <w:r>
        <w:br/>
      </w:r>
    </w:p>
    <w:p>
      <w:r>
        <w:t>Scenario 4, Case 1, Victim: NR TDD DL,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[-0.76, -0.76], and Median is -0.76. Besides, 0 companies provide NaN or N/A</w:t>
      </w:r>
    </w:p>
    <w:p>
      <w:r>
        <w:tab/>
        <w:t>for ACIR is +2 dB, throughput loss is in the range [-2.14, -2.14], and Median is -2.14. Besides, 0 companies provide NaN or N/A</w:t>
      </w:r>
    </w:p>
    <w:p>
      <w:r>
        <w:tab/>
        <w:t>for ACIR is +4 dB, throughput loss is in the range [-3.26, -3.26], and Median is -3.26. Besides, 0 companies provide NaN or N/A</w:t>
      </w:r>
    </w:p>
    <w:p>
      <w:r>
        <w:tab/>
        <w:t>for ACIR is +6 dB, throughput loss is in the range [-4.16, -4.16], and Median is -4.16. Besides, 0 companies provide NaN or N/A</w:t>
      </w:r>
    </w:p>
    <w:p>
      <w:r>
        <w:tab/>
        <w:t>for ACIR is +8 dB, throughput loss is in the range [-4.86, -4.86], and Median is -4.86.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[-7.85, -7.85], and Median is -7.85. Besides, 0 companies provide NaN or N/A</w:t>
      </w:r>
    </w:p>
    <w:p>
      <w:r>
        <w:tab/>
        <w:t>for ACIR is +2 dB, throughput loss is in the range [-20.11, -20.11], and Median is -20.11. Besides, 0 companies provide NaN or N/A</w:t>
      </w:r>
    </w:p>
    <w:p>
      <w:r>
        <w:tab/>
        <w:t>for ACIR is +4 dB, throughput loss is in the range [-29.15, -29.15], and Median is -29.15. Besides, 0 companies provide NaN or N/A</w:t>
      </w:r>
    </w:p>
    <w:p>
      <w:r>
        <w:tab/>
        <w:t>for ACIR is +6 dB, throughput loss is in the range [-36.12, -36.12], and Median is -36.12. Besides, 0 companies provide NaN or N/A</w:t>
      </w:r>
    </w:p>
    <w:p>
      <w:r>
        <w:tab/>
        <w:t>for ACIR is +8 dB, throughput loss is in the range [-43.86, -43.86], and Median is -43.86. Besides, 0 companies provide NaN or N/A</w:t>
      </w:r>
    </w:p>
    <w:p>
      <w:r>
        <w:br/>
      </w:r>
    </w:p>
    <w:p>
      <w:r>
        <w:t>Scenario 4, Case 1, Victim: NR TDD DL,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[-0.32, -0.32], and Median is -0.32. Besides, 0 companies provide NaN or N/A</w:t>
      </w:r>
    </w:p>
    <w:p>
      <w:r>
        <w:tab/>
        <w:t>for ACIR is +2 dB, throughput loss is in the range [-0.87, -0.87], and Median is -0.87. Besides, 0 companies provide NaN or N/A</w:t>
      </w:r>
    </w:p>
    <w:p>
      <w:r>
        <w:tab/>
        <w:t>for ACIR is +4 dB, throughput loss is in the range [-1.29, -1.29], and Median is -1.29. Besides, 0 companies provide NaN or N/A</w:t>
      </w:r>
    </w:p>
    <w:p>
      <w:r>
        <w:tab/>
        <w:t>for ACIR is +6 dB, throughput loss is in the range [-1.61, -1.61], and Median is -1.61. Besides, 0 companies provide NaN or N/A</w:t>
      </w:r>
    </w:p>
    <w:p>
      <w:r>
        <w:tab/>
        <w:t>for ACIR is +8 dB, throughput loss is in the range [-1.85, -1.85], and Median is -1.85.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[-1.39, -1.39], and Median is -1.39. Besides, 0 companies provide NaN or N/A</w:t>
      </w:r>
    </w:p>
    <w:p>
      <w:r>
        <w:tab/>
        <w:t>for ACIR is +2 dB, throughput loss is in the range [-5.16, -5.16], and Median is -5.16. Besides, 0 companies provide NaN or N/A</w:t>
      </w:r>
    </w:p>
    <w:p>
      <w:r>
        <w:tab/>
        <w:t>for ACIR is +4 dB, throughput loss is in the range [-7.07, -7.07], and Median is -7.07. Besides, 0 companies provide NaN or N/A</w:t>
      </w:r>
    </w:p>
    <w:p>
      <w:r>
        <w:tab/>
        <w:t>for ACIR is +6 dB, throughput loss is in the range [-9.07, -9.07], and Median is -9.07. Besides, 0 companies provide NaN or N/A</w:t>
      </w:r>
    </w:p>
    <w:p>
      <w:r>
        <w:tab/>
        <w:t>for ACIR is +8 dB, throughput loss is in the range [-10.42, -10.42], and Median is -10.42. Besides, 0 companies provide NaN or N/A</w:t>
      </w:r>
    </w:p>
    <w:p>
      <w:r>
        <w:br/>
      </w:r>
    </w:p>
    <w:p>
      <w:r>
        <w:t>Scenario 4, Case 1, Victim: NR TDD DL, Antenna config: 2, Grid shift: 1.0, SBFD gNB Tx power: 49,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[-0.01, -0.47], and Median is -0.06. Besides, 0 companies provide NaN or N/A</w:t>
      </w:r>
    </w:p>
    <w:p>
      <w:r>
        <w:tab/>
        <w:t>for ACIR is +2 dB, throughput loss is in the range [-0.02, -1.31], and Median is -0.67. Besides, 0 companies provide NaN or N/A</w:t>
      </w:r>
    </w:p>
    <w:p>
      <w:r>
        <w:tab/>
        <w:t>for ACIR is +4 dB, throughput loss is in the range [-0.03, -2.0], and Median is -1.01. Besides, 0 companies provide NaN or N/A</w:t>
      </w:r>
    </w:p>
    <w:p>
      <w:r>
        <w:tab/>
        <w:t>for ACIR is +6 dB, throughput loss is in the range [-0.03, -2.53], and Median is -1.28. Besides, 0 companies provide NaN or N/A</w:t>
      </w:r>
    </w:p>
    <w:p>
      <w:r>
        <w:tab/>
        <w:t>for ACIR is +8 dB, throughput loss is in the range [-0.04, -2.95], and Median is -1.49.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[-0.01, -3.68], and Median is -0.5. Besides, 0 companies provide NaN or N/A</w:t>
      </w:r>
    </w:p>
    <w:p>
      <w:r>
        <w:tab/>
        <w:t>for ACIR is +2 dB, throughput loss is in the range [-0.03, -12.87], and Median is -6.45. Besides, 0 companies provide NaN or N/A</w:t>
      </w:r>
    </w:p>
    <w:p>
      <w:r>
        <w:tab/>
        <w:t>for ACIR is +4 dB, throughput loss is in the range [-0.04, -20.26], and Median is -10.15. Besides, 0 companies provide NaN or N/A</w:t>
      </w:r>
    </w:p>
    <w:p>
      <w:r>
        <w:tab/>
        <w:t>for ACIR is +6 dB, throughput loss is in the range [-0.05, -25.81], and Median is -12.93. Besides, 0 companies provide NaN or N/A</w:t>
      </w:r>
    </w:p>
    <w:p>
      <w:r>
        <w:tab/>
        <w:t>for ACIR is +8 dB, throughput loss is in the range [-0.05, -28.74], and Median is -14.39. Besides, 0 companies provide NaN or N/A</w:t>
      </w:r>
    </w:p>
    <w:p>
      <w:r>
        <w:br/>
      </w:r>
    </w:p>
    <w:p>
      <w:r>
        <w:t>Scenario 4, Case 1, Victim: NR TDD DL,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[-0.2, -0.2], and Median is -0.2. Besides, 0 companies provide NaN or N/A</w:t>
      </w:r>
    </w:p>
    <w:p>
      <w:r>
        <w:tab/>
        <w:t>for ACIR is +2 dB, throughput loss is in the range [-0.55, -0.55], and Median is -0.55. Besides, 0 companies provide NaN or N/A</w:t>
      </w:r>
    </w:p>
    <w:p>
      <w:r>
        <w:tab/>
        <w:t>for ACIR is +4 dB, throughput loss is in the range [-0.81, -0.81], and Median is -0.81. Besides, 0 companies provide NaN or N/A</w:t>
      </w:r>
    </w:p>
    <w:p>
      <w:r>
        <w:tab/>
        <w:t>for ACIR is +6 dB, throughput loss is in the range [-1.01, -1.01], and Median is -1.01. Besides, 0 companies provide NaN or N/A</w:t>
      </w:r>
    </w:p>
    <w:p>
      <w:r>
        <w:tab/>
        <w:t>for ACIR is +8 dB, throughput loss is in the range [-1.16, -1.16], and Median is -1.16.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[-1.33, -1.33], and Median is -1.33. Besides, 0 companies provide NaN or N/A</w:t>
      </w:r>
    </w:p>
    <w:p>
      <w:r>
        <w:tab/>
        <w:t>for ACIR is +2 dB, throughput loss is in the range [-3.33, -3.33], and Median is -3.33. Besides, 0 companies provide NaN or N/A</w:t>
      </w:r>
    </w:p>
    <w:p>
      <w:r>
        <w:tab/>
        <w:t>for ACIR is +4 dB, throughput loss is in the range [-4.26, -4.26], and Median is -4.26. Besides, 0 companies provide NaN or N/A</w:t>
      </w:r>
    </w:p>
    <w:p>
      <w:r>
        <w:tab/>
        <w:t>for ACIR is +6 dB, throughput loss is in the range [-5.0, -5.0], and Median is -5.0. Besides, 0 companies provide NaN or N/A</w:t>
      </w:r>
    </w:p>
    <w:p>
      <w:r>
        <w:tab/>
        <w:t>for ACIR is +8 dB, throughput loss is in the range [-5.56, -5.56], and Median is -5.56. Besides, 0 companies provide NaN or N/A</w:t>
      </w:r>
    </w:p>
    <w:p>
      <w:r>
        <w:br/>
      </w:r>
    </w:p>
    <w:p>
      <w:r>
        <w:t>Scenario 4, Case 1, Victim: NR TDD DL,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[-0.66, -0.76], and Median is -0.71. Besides, 0 companies provide NaN or N/A</w:t>
      </w:r>
    </w:p>
    <w:p>
      <w:r>
        <w:tab/>
        <w:t>for ACIR is +2 dB, throughput loss is in the range [-1.44, -2.16], and Median is -1.8. Besides, 0 companies provide NaN or N/A</w:t>
      </w:r>
    </w:p>
    <w:p>
      <w:r>
        <w:tab/>
        <w:t>for ACIR is +4 dB, throughput loss is in the range [-2.1, -3.32], and Median is -2.71. Besides, 0 companies provide NaN or N/A</w:t>
      </w:r>
    </w:p>
    <w:p>
      <w:r>
        <w:tab/>
        <w:t>for ACIR is +6 dB, throughput loss is in the range [-2.68, -4.28], and Median is -3.48. Besides, 0 companies provide NaN or N/A</w:t>
      </w:r>
    </w:p>
    <w:p>
      <w:r>
        <w:tab/>
        <w:t>for ACIR is +8 dB, throughput loss is in the range [-3.22, -5.06], and Median is -4.14.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[20.19, -9.62], and Median is 5.29. Besides, 0 companies provide NaN or N/A</w:t>
      </w:r>
    </w:p>
    <w:p>
      <w:r>
        <w:tab/>
        <w:t>for ACIR is +2 dB, throughput loss is in the range [-0.23, -21.81], and Median is -11.02. Besides, 0 companies provide NaN or N/A</w:t>
      </w:r>
    </w:p>
    <w:p>
      <w:r>
        <w:tab/>
        <w:t>for ACIR is +4 dB, throughput loss is in the range [-0.33, -33.25], and Median is -16.79. Besides, 0 companies provide NaN or N/A</w:t>
      </w:r>
    </w:p>
    <w:p>
      <w:r>
        <w:tab/>
        <w:t>for ACIR is +6 dB, throughput loss is in the range [-4.1, -41.61], and Median is -22.85. Besides, 0 companies provide NaN or N/A</w:t>
      </w:r>
    </w:p>
    <w:p>
      <w:r>
        <w:tab/>
        <w:t>for ACIR is +8 dB, throughput loss is in the range [-5.32, -48.58], and Median is -26.95. Besides, 0 companies provide NaN or N/A</w:t>
      </w:r>
    </w:p>
    <w:p>
      <w:r>
        <w:br/>
      </w:r>
    </w:p>
    <w:p>
      <w:r>
        <w:t>Scenario 4, Case 1, Victim: NR TDD DL,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[-0.33, -0.33], and Median is -0.33. Besides, 0 companies provide NaN or N/A</w:t>
      </w:r>
    </w:p>
    <w:p>
      <w:r>
        <w:tab/>
        <w:t>for ACIR is +2 dB, throughput loss is in the range [-0.93, -0.93], and Median is -0.93. Besides, 0 companies provide NaN or N/A</w:t>
      </w:r>
    </w:p>
    <w:p>
      <w:r>
        <w:tab/>
        <w:t>for ACIR is +4 dB, throughput loss is in the range [-1.4, -1.4], and Median is -1.4. Besides, 0 companies provide NaN or N/A</w:t>
      </w:r>
    </w:p>
    <w:p>
      <w:r>
        <w:tab/>
        <w:t>for ACIR is +6 dB, throughput loss is in the range [-1.77, -1.77], and Median is -1.77. Besides, 0 companies provide NaN or N/A</w:t>
      </w:r>
    </w:p>
    <w:p>
      <w:r>
        <w:tab/>
        <w:t>for ACIR is +8 dB, throughput loss is in the range [-2.04, -2.04], and Median is -2.04.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[-1.67, -1.67], and Median is -1.67. Besides, 0 companies provide NaN or N/A</w:t>
      </w:r>
    </w:p>
    <w:p>
      <w:r>
        <w:tab/>
        <w:t>for ACIR is +2 dB, throughput loss is in the range [-6.93, -6.93], and Median is -6.93. Besides, 0 companies provide NaN or N/A</w:t>
      </w:r>
    </w:p>
    <w:p>
      <w:r>
        <w:tab/>
        <w:t>for ACIR is +4 dB, throughput loss is in the range [-10.73, -10.73], and Median is -10.73. Besides, 0 companies provide NaN or N/A</w:t>
      </w:r>
    </w:p>
    <w:p>
      <w:r>
        <w:tab/>
        <w:t>for ACIR is +6 dB, throughput loss is in the range [-12.76, -12.76], and Median is -12.76. Besides, 0 companies provide NaN or N/A</w:t>
      </w:r>
    </w:p>
    <w:p>
      <w:r>
        <w:tab/>
        <w:t>for ACIR is +8 dB, throughput loss is in the range [-14.96, -14.96], and Median is -14.96. Besides, 0 companies provide NaN or N/A</w:t>
      </w:r>
    </w:p>
    <w:p>
      <w:r>
        <w:br/>
      </w:r>
    </w:p>
    <w:p>
      <w:r>
        <w:t>Scenario 4, Case 2, Victim: NR TDD UL,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[5.26, 5.26], and Median is 5.26. Besides, 0 companies provide NaN or N/A</w:t>
      </w:r>
    </w:p>
    <w:p>
      <w:r>
        <w:tab/>
        <w:t>for ACIR is +2 dB, throughput loss is in the range [3.91, 3.91], and Median is 3.91. Besides, 0 companies provide NaN or N/A</w:t>
      </w:r>
    </w:p>
    <w:p>
      <w:r>
        <w:tab/>
        <w:t>for ACIR is +4 dB, throughput loss is in the range [2.85, 2.85], and Median is 2.85. Besides, 0 companies provide NaN or N/A</w:t>
      </w:r>
    </w:p>
    <w:p>
      <w:r>
        <w:tab/>
        <w:t>for ACIR is +6 dB, throughput loss is in the range [2.04, 2.04], and Median is 2.04. Besides, 0 companies provide NaN or N/A</w:t>
      </w:r>
    </w:p>
    <w:p>
      <w:r>
        <w:tab/>
        <w:t>for ACIR is +8 dB, throughput loss is in the range [1.43, 1.43], and Median is 1.43.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[5.06, 5.06], and Median is 5.06. Besides, 0 companies provide NaN or N/A</w:t>
      </w:r>
    </w:p>
    <w:p>
      <w:r>
        <w:tab/>
        <w:t>for ACIR is +2 dB, throughput loss is in the range [3.76, 3.76], and Median is 3.76. Besides, 0 companies provide NaN or N/A</w:t>
      </w:r>
    </w:p>
    <w:p>
      <w:r>
        <w:tab/>
        <w:t>for ACIR is +4 dB, throughput loss is in the range [2.74, 2.74], and Median is 2.74. Besides, 0 companies provide NaN or N/A</w:t>
      </w:r>
    </w:p>
    <w:p>
      <w:r>
        <w:tab/>
        <w:t>for ACIR is +6 dB, throughput loss is in the range [1.96, 1.96], and Median is 1.96. Besides, 0 companies provide NaN or N/A</w:t>
      </w:r>
    </w:p>
    <w:p>
      <w:r>
        <w:tab/>
        <w:t>for ACIR is +8 dB, throughput loss is in the range [1.37, 1.37], and Median is 1.37.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[10.45, 8.51], and Median is 9.48. Besides, 0 companies provide NaN or N/A</w:t>
      </w:r>
    </w:p>
    <w:p>
      <w:r>
        <w:tab/>
        <w:t>for ACIR is +2 dB, throughput loss is in the range [9.08, 6.52], and Median is 7.8. Besides, 0 companies provide NaN or N/A</w:t>
      </w:r>
    </w:p>
    <w:p>
      <w:r>
        <w:tab/>
        <w:t>for ACIR is +4 dB, throughput loss is in the range [8.07, 4.92], and Median is 6.5. Besides, 0 companies provide NaN or N/A</w:t>
      </w:r>
    </w:p>
    <w:p>
      <w:r>
        <w:tab/>
        <w:t>for ACIR is +6 dB, throughput loss is in the range [7.26, 3.66], and Median is 5.46. Besides, 0 companies provide NaN or N/A</w:t>
      </w:r>
    </w:p>
    <w:p>
      <w:r>
        <w:tab/>
        <w:t>for ACIR is +8 dB, throughput loss is in the range [6.59, 2.68], and Median is 4.64.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4, Case 2, Victim: NR TDD UL,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[8.83, 8.83], and Median is 8.83. Besides, 0 companies provide NaN or N/A</w:t>
      </w:r>
    </w:p>
    <w:p>
      <w:r>
        <w:tab/>
        <w:t>for ACIR is +2 dB, throughput loss is in the range [6.78, 6.78], and Median is 6.78. Besides, 0 companies provide NaN or N/A</w:t>
      </w:r>
    </w:p>
    <w:p>
      <w:r>
        <w:tab/>
        <w:t>for ACIR is +4 dB, throughput loss is in the range [5.14, 5.14], and Median is 5.14. Besides, 0 companies provide NaN or N/A</w:t>
      </w:r>
    </w:p>
    <w:p>
      <w:r>
        <w:tab/>
        <w:t>for ACIR is +6 dB, throughput loss is in the range [3.83, 3.83], and Median is 3.83. Besides, 0 companies provide NaN or N/A</w:t>
      </w:r>
    </w:p>
    <w:p>
      <w:r>
        <w:tab/>
        <w:t>for ACIR is +8 dB, throughput loss is in the range [2.8, 2.8], and Median is 2.8.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[18.77, 18.77], and Median is 18.77. Besides, 0 companies provide NaN or N/A</w:t>
      </w:r>
    </w:p>
    <w:p>
      <w:r>
        <w:tab/>
        <w:t>for ACIR is +2 dB, throughput loss is in the range [15.46, 15.46], and Median is 15.46. Besides, 0 companies provide NaN or N/A</w:t>
      </w:r>
    </w:p>
    <w:p>
      <w:r>
        <w:tab/>
        <w:t>for ACIR is +4 dB, throughput loss is in the range [12.57, 12.57], and Median is 12.57. Besides, 0 companies provide NaN or N/A</w:t>
      </w:r>
    </w:p>
    <w:p>
      <w:r>
        <w:tab/>
        <w:t>for ACIR is +6 dB, throughput loss is in the range [10.08, 10.08], and Median is 10.08. Besides, 0 companies provide NaN or N/A</w:t>
      </w:r>
    </w:p>
    <w:p>
      <w:r>
        <w:tab/>
        <w:t>for ACIR is +8 dB, throughput loss is in the range [7.97, 7.97], and Median is 7.97.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[18.4, 18.4], and Median is 18.4. Besides, 0 companies provide NaN or N/A</w:t>
      </w:r>
    </w:p>
    <w:p>
      <w:r>
        <w:tab/>
        <w:t>for ACIR is +2 dB, throughput loss is in the range [15.13, 15.13], and Median is 15.13. Besides, 0 companies provide NaN or N/A</w:t>
      </w:r>
    </w:p>
    <w:p>
      <w:r>
        <w:tab/>
        <w:t>for ACIR is +4 dB, throughput loss is in the range [12.28, 12.28], and Median is 12.28. Besides, 0 companies provide NaN or N/A</w:t>
      </w:r>
    </w:p>
    <w:p>
      <w:r>
        <w:tab/>
        <w:t>for ACIR is +6 dB, throughput loss is in the range [9.83, 9.83], and Median is 9.83. Besides, 0 companies provide NaN or N/A</w:t>
      </w:r>
    </w:p>
    <w:p>
      <w:r>
        <w:tab/>
        <w:t>for ACIR is +8 dB, throughput loss is in the range [7.76, 7.76], and Median is 7.76.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[25.89, 25.89], and Median is 25.89. Besides, 0 companies provide NaN or N/A</w:t>
      </w:r>
    </w:p>
    <w:p>
      <w:r>
        <w:tab/>
        <w:t>for ACIR is +2 dB, throughput loss is in the range [21.81, 21.81], and Median is 21.81. Besides, 0 companies provide NaN or N/A</w:t>
      </w:r>
    </w:p>
    <w:p>
      <w:r>
        <w:tab/>
        <w:t>for ACIR is +4 dB, throughput loss is in the range [18.17, 18.17], and Median is 18.17. Besides, 0 companies provide NaN or N/A</w:t>
      </w:r>
    </w:p>
    <w:p>
      <w:r>
        <w:tab/>
        <w:t>for ACIR is +6 dB, throughput loss is in the range [14.96, 14.96], and Median is 14.96. Besides, 0 companies provide NaN or N/A</w:t>
      </w:r>
    </w:p>
    <w:p>
      <w:r>
        <w:tab/>
        <w:t>for ACIR is +8 dB, throughput loss is in the range [12.16, 12.16], and Median is 12.16.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[26.1, 26.1], and Median is 26.1. Besides, 0 companies provide NaN or N/A</w:t>
      </w:r>
    </w:p>
    <w:p>
      <w:r>
        <w:tab/>
        <w:t>for ACIR is +2 dB, throughput loss is in the range [21.98, 21.98], and Median is 21.98. Besides, 0 companies provide NaN or N/A</w:t>
      </w:r>
    </w:p>
    <w:p>
      <w:r>
        <w:tab/>
        <w:t>for ACIR is +4 dB, throughput loss is in the range [18.29, 18.29], and Median is 18.29. Besides, 0 companies provide NaN or N/A</w:t>
      </w:r>
    </w:p>
    <w:p>
      <w:r>
        <w:tab/>
        <w:t>for ACIR is +6 dB, throughput loss is in the range [15.03, 15.03], and Median is 15.03. Besides, 0 companies provide NaN or N/A</w:t>
      </w:r>
    </w:p>
    <w:p>
      <w:r>
        <w:tab/>
        <w:t>for ACIR is +8 dB, throughput loss is in the range [12.19, 12.19], and Median is 12.19.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[22.38, 22.38], and Median is 22.38. Besides, 0 companies provide NaN or N/A</w:t>
      </w:r>
    </w:p>
    <w:p>
      <w:r>
        <w:tab/>
        <w:t>for ACIR is +2 dB, throughput loss is in the range [18.8, 18.8], and Median is 18.8. Besides, 0 companies provide NaN or N/A</w:t>
      </w:r>
    </w:p>
    <w:p>
      <w:r>
        <w:tab/>
        <w:t>for ACIR is +4 dB, throughput loss is in the range [15.63, 15.63], and Median is 15.63. Besides, 0 companies provide NaN or N/A</w:t>
      </w:r>
    </w:p>
    <w:p>
      <w:r>
        <w:tab/>
        <w:t>for ACIR is +6 dB, throughput loss is in the range [12.85, 12.85], and Median is 12.85. Besides, 0 companies provide NaN or N/A</w:t>
      </w:r>
    </w:p>
    <w:p>
      <w:r>
        <w:tab/>
        <w:t>for ACIR is +8 dB, throughput loss is in the range [10.45, 10.45], and Median is 10.45.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[22.27, 22.27], and Median is 22.27. Besides, 0 companies provide NaN or N/A</w:t>
      </w:r>
    </w:p>
    <w:p>
      <w:r>
        <w:tab/>
        <w:t>for ACIR is +2 dB, throughput loss is in the range [18.67, 18.67], and Median is 18.67. Besides, 0 companies provide NaN or N/A</w:t>
      </w:r>
    </w:p>
    <w:p>
      <w:r>
        <w:tab/>
        <w:t>for ACIR is +4 dB, throughput loss is in the range [15.47, 15.47], and Median is 15.47. Besides, 0 companies provide NaN or N/A</w:t>
      </w:r>
    </w:p>
    <w:p>
      <w:r>
        <w:tab/>
        <w:t>for ACIR is +6 dB, throughput loss is in the range [12.66, 12.66], and Median is 12.66. Besides, 0 companies provide NaN or N/A</w:t>
      </w:r>
    </w:p>
    <w:p>
      <w:r>
        <w:tab/>
        <w:t>for ACIR is +8 dB, throughput loss is in the range [10.22, 10.22], and Median is 10.22.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[30.77, 30.77], and Median is 30.77. Besides, 0 companies provide NaN or N/A</w:t>
      </w:r>
    </w:p>
    <w:p>
      <w:r>
        <w:tab/>
        <w:t>for ACIR is +2 dB, throughput loss is in the range [26.5, 26.5], and Median is 26.5. Besides, 0 companies provide NaN or N/A</w:t>
      </w:r>
    </w:p>
    <w:p>
      <w:r>
        <w:tab/>
        <w:t>for ACIR is +4 dB, throughput loss is in the range [22.57, 22.57], and Median is 22.57. Besides, 0 companies provide NaN or N/A</w:t>
      </w:r>
    </w:p>
    <w:p>
      <w:r>
        <w:tab/>
        <w:t>for ACIR is +6 dB, throughput loss is in the range [19.01, 19.01], and Median is 19.01. Besides, 0 companies provide NaN or N/A</w:t>
      </w:r>
    </w:p>
    <w:p>
      <w:r>
        <w:tab/>
        <w:t>for ACIR is +8 dB, throughput loss is in the range [15.82, 15.82], and Median is 15.82.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[30.6, 30.6], and Median is 30.6. Besides, 0 companies provide NaN or N/A</w:t>
      </w:r>
    </w:p>
    <w:p>
      <w:r>
        <w:tab/>
        <w:t>for ACIR is +2 dB, throughput loss is in the range [26.28, 26.28], and Median is 26.28. Besides, 0 companies provide NaN or N/A</w:t>
      </w:r>
    </w:p>
    <w:p>
      <w:r>
        <w:tab/>
        <w:t>for ACIR is +4 dB, throughput loss is in the range [22.31, 22.31], and Median is 22.31. Besides, 0 companies provide NaN or N/A</w:t>
      </w:r>
    </w:p>
    <w:p>
      <w:r>
        <w:tab/>
        <w:t>for ACIR is +6 dB, throughput loss is in the range [18.72, 18.72], and Median is 18.72. Besides, 0 companies provide NaN or N/A</w:t>
      </w:r>
    </w:p>
    <w:p>
      <w:r>
        <w:tab/>
        <w:t>for ACIR is +8 dB, throughput loss is in the range [15.52, 15.52], and Median is 15.52.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[7.86, 7.86], and Median is 7.86. Besides, 0 companies provide NaN or N/A</w:t>
      </w:r>
    </w:p>
    <w:p>
      <w:r>
        <w:tab/>
        <w:t>for ACIR is +2 dB, throughput loss is in the range [6.23, 6.23], and Median is 6.23. Besides, 0 companies provide NaN or N/A</w:t>
      </w:r>
    </w:p>
    <w:p>
      <w:r>
        <w:tab/>
        <w:t>for ACIR is +4 dB, throughput loss is in the range [4.87, 4.87], and Median is 4.87. Besides, 0 companies provide NaN or N/A</w:t>
      </w:r>
    </w:p>
    <w:p>
      <w:r>
        <w:tab/>
        <w:t>for ACIR is +6 dB, throughput loss is in the range [3.77, 3.77], and Median is 3.77. Besides, 0 companies provide NaN or N/A</w:t>
      </w:r>
    </w:p>
    <w:p>
      <w:r>
        <w:tab/>
        <w:t>for ACIR is +8 dB, throughput loss is in the range [2.88, 2.88], and Median is 2.88.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[7.56, 7.56], and Median is 7.56. Besides, 0 companies provide NaN or N/A</w:t>
      </w:r>
    </w:p>
    <w:p>
      <w:r>
        <w:tab/>
        <w:t>for ACIR is +2 dB, throughput loss is in the range [5.95, 5.95], and Median is 5.95. Besides, 0 companies provide NaN or N/A</w:t>
      </w:r>
    </w:p>
    <w:p>
      <w:r>
        <w:tab/>
        <w:t>for ACIR is +4 dB, throughput loss is in the range [4.62, 4.62], and Median is 4.62. Besides, 0 companies provide NaN or N/A</w:t>
      </w:r>
    </w:p>
    <w:p>
      <w:r>
        <w:tab/>
        <w:t>for ACIR is +6 dB, throughput loss is in the range [3.54, 3.54], and Median is 3.54. Besides, 0 companies provide NaN or N/A</w:t>
      </w:r>
    </w:p>
    <w:p>
      <w:r>
        <w:tab/>
        <w:t>for ACIR is +8 dB, throughput loss is in the range [2.68, 2.68], and Median is 2.68.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[38.55, 11.99], and Median is 25.27. Besides, 0 companies provide NaN or N/A</w:t>
      </w:r>
    </w:p>
    <w:p>
      <w:r>
        <w:tab/>
        <w:t>for ACIR is +2 dB, throughput loss is in the range [33.63, 9.66], and Median is 21.64. Besides, 0 companies provide NaN or N/A</w:t>
      </w:r>
    </w:p>
    <w:p>
      <w:r>
        <w:tab/>
        <w:t>for ACIR is +4 dB, throughput loss is in the range [29.32, 7.7], and Median is 18.51. Besides, 0 companies provide NaN or N/A</w:t>
      </w:r>
    </w:p>
    <w:p>
      <w:r>
        <w:tab/>
        <w:t>for ACIR is +6 dB, throughput loss is in the range [25.61, 6.07], and Median is 15.84. Besides, 0 companies provide NaN or N/A</w:t>
      </w:r>
    </w:p>
    <w:p>
      <w:r>
        <w:tab/>
        <w:t>for ACIR is +8 dB, throughput loss is in the range [22.51, 4.74], and Median is 13.63.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4, Case 2, Victim: NR TDD UL,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[11.82, 11.82], and Median is 11.82. Besides, 0 companies provide NaN or N/A</w:t>
      </w:r>
    </w:p>
    <w:p>
      <w:r>
        <w:tab/>
        <w:t>for ACIR is +2 dB, throughput loss is in the range [9.5, 9.5], and Median is 9.5. Besides, 0 companies provide NaN or N/A</w:t>
      </w:r>
    </w:p>
    <w:p>
      <w:r>
        <w:tab/>
        <w:t>for ACIR is +4 dB, throughput loss is in the range [7.55, 7.55], and Median is 7.55. Besides, 0 companies provide NaN or N/A</w:t>
      </w:r>
    </w:p>
    <w:p>
      <w:r>
        <w:tab/>
        <w:t>for ACIR is +6 dB, throughput loss is in the range [5.93, 5.93], and Median is 5.93. Besides, 0 companies provide NaN or N/A</w:t>
      </w:r>
    </w:p>
    <w:p>
      <w:r>
        <w:tab/>
        <w:t>for ACIR is +8 dB, throughput loss is in the range [4.6, 4.6], and Median is 4.6.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[6.91, 6.91], and Median is 6.91. Besides, 0 companies provide NaN or N/A</w:t>
      </w:r>
    </w:p>
    <w:p>
      <w:r>
        <w:tab/>
        <w:t>for ACIR is +2 dB, throughput loss is in the range [5.24, 5.24], and Median is 5.24. Besides, 0 companies provide NaN or N/A</w:t>
      </w:r>
    </w:p>
    <w:p>
      <w:r>
        <w:tab/>
        <w:t>for ACIR is +4 dB, throughput loss is in the range [3.91, 3.91], and Median is 3.91. Besides, 0 companies provide NaN or N/A</w:t>
      </w:r>
    </w:p>
    <w:p>
      <w:r>
        <w:tab/>
        <w:t>for ACIR is +6 dB, throughput loss is in the range [2.86, 2.86], and Median is 2.86. Besides, 0 companies provide NaN or N/A</w:t>
      </w:r>
    </w:p>
    <w:p>
      <w:r>
        <w:tab/>
        <w:t>for ACIR is +8 dB, throughput loss is in the range [2.05, 2.05], and Median is 2.05.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[6.87, 6.87], and Median is 6.87. Besides, 0 companies provide NaN or N/A</w:t>
      </w:r>
    </w:p>
    <w:p>
      <w:r>
        <w:tab/>
        <w:t>for ACIR is +2 dB, throughput loss is in the range [5.2, 5.2], and Median is 5.2. Besides, 0 companies provide NaN or N/A</w:t>
      </w:r>
    </w:p>
    <w:p>
      <w:r>
        <w:tab/>
        <w:t>for ACIR is +4 dB, throughput loss is in the range [3.88, 3.88], and Median is 3.88. Besides, 0 companies provide NaN or N/A</w:t>
      </w:r>
    </w:p>
    <w:p>
      <w:r>
        <w:tab/>
        <w:t>for ACIR is +6 dB, throughput loss is in the range [2.84, 2.84], and Median is 2.84. Besides, 0 companies provide NaN or N/A</w:t>
      </w:r>
    </w:p>
    <w:p>
      <w:r>
        <w:tab/>
        <w:t>for ACIR is +8 dB, throughput loss is in the range [2.04, 2.04], and Median is 2.04.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[13.0, 10.79], and Median is 11.89. Besides, 0 companies provide NaN or N/A</w:t>
      </w:r>
    </w:p>
    <w:p>
      <w:r>
        <w:tab/>
        <w:t>for ACIR is +2 dB, throughput loss is in the range [10.93, 8.32], and Median is 9.63. Besides, 0 companies provide NaN or N/A</w:t>
      </w:r>
    </w:p>
    <w:p>
      <w:r>
        <w:tab/>
        <w:t>for ACIR is +4 dB, throughput loss is in the range [9.22, 6.3], and Median is 7.76. Besides, 0 companies provide NaN or N/A</w:t>
      </w:r>
    </w:p>
    <w:p>
      <w:r>
        <w:tab/>
        <w:t>for ACIR is +6 dB, throughput loss is in the range [8.05, 4.7], and Median is 6.38. Besides, 0 companies provide NaN or N/A</w:t>
      </w:r>
    </w:p>
    <w:p>
      <w:r>
        <w:tab/>
        <w:t>for ACIR is +8 dB, throughput loss is in the range [7.13, 3.44], and Median is 5.29.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4, Case 2, Victim: NR TDD UL,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[10.76, 10.76], and Median is 10.76. Besides, 0 companies provide NaN or N/A</w:t>
      </w:r>
    </w:p>
    <w:p>
      <w:r>
        <w:tab/>
        <w:t>for ACIR is +2 dB, throughput loss is in the range [8.37, 8.37], and Median is 8.37. Besides, 0 companies provide NaN or N/A</w:t>
      </w:r>
    </w:p>
    <w:p>
      <w:r>
        <w:tab/>
        <w:t>for ACIR is +4 dB, throughput loss is in the range [6.41, 6.41], and Median is 6.41. Besides, 0 companies provide NaN or N/A</w:t>
      </w:r>
    </w:p>
    <w:p>
      <w:r>
        <w:tab/>
        <w:t>for ACIR is +6 dB, throughput loss is in the range [4.83, 4.83], and Median is 4.83. Besides, 0 companies provide NaN or N/A</w:t>
      </w:r>
    </w:p>
    <w:p>
      <w:r>
        <w:tab/>
        <w:t>for ACIR is +8 dB, throughput loss is in the range [3.58, 3.58], and Median is 3.58.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[19.49, 19.49], and Median is 19.49. Besides, 0 companies provide NaN or N/A</w:t>
      </w:r>
    </w:p>
    <w:p>
      <w:r>
        <w:tab/>
        <w:t>for ACIR is +2 dB, throughput loss is in the range [16.2, 16.2], and Median is 16.2. Besides, 0 companies provide NaN or N/A</w:t>
      </w:r>
    </w:p>
    <w:p>
      <w:r>
        <w:tab/>
        <w:t>for ACIR is +4 dB, throughput loss is in the range [13.3, 13.3], and Median is 13.3. Besides, 0 companies provide NaN or N/A</w:t>
      </w:r>
    </w:p>
    <w:p>
      <w:r>
        <w:tab/>
        <w:t>for ACIR is +6 dB, throughput loss is in the range [10.77, 10.77], and Median is 10.77. Besides, 0 companies provide NaN or N/A</w:t>
      </w:r>
    </w:p>
    <w:p>
      <w:r>
        <w:tab/>
        <w:t>for ACIR is +8 dB, throughput loss is in the range [8.59, 8.59], and Median is 8.59.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[19.71, 19.71], and Median is 19.71. Besides, 0 companies provide NaN or N/A</w:t>
      </w:r>
    </w:p>
    <w:p>
      <w:r>
        <w:tab/>
        <w:t>for ACIR is +2 dB, throughput loss is in the range [16.39, 16.39], and Median is 16.39. Besides, 0 companies provide NaN or N/A</w:t>
      </w:r>
    </w:p>
    <w:p>
      <w:r>
        <w:tab/>
        <w:t>for ACIR is +4 dB, throughput loss is in the range [13.46, 13.46], and Median is 13.46. Besides, 0 companies provide NaN or N/A</w:t>
      </w:r>
    </w:p>
    <w:p>
      <w:r>
        <w:tab/>
        <w:t>for ACIR is +6 dB, throughput loss is in the range [10.92, 10.92], and Median is 10.92. Besides, 0 companies provide NaN or N/A</w:t>
      </w:r>
    </w:p>
    <w:p>
      <w:r>
        <w:tab/>
        <w:t>for ACIR is +8 dB, throughput loss is in the range [8.73, 8.73], and Median is 8.73.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[27.6, 27.6], and Median is 27.6. Besides, 0 companies provide NaN or N/A</w:t>
      </w:r>
    </w:p>
    <w:p>
      <w:r>
        <w:tab/>
        <w:t>for ACIR is +2 dB, throughput loss is in the range [23.52, 23.52], and Median is 23.52. Besides, 0 companies provide NaN or N/A</w:t>
      </w:r>
    </w:p>
    <w:p>
      <w:r>
        <w:tab/>
        <w:t>for ACIR is +4 dB, throughput loss is in the range [19.82, 19.82], and Median is 19.82. Besides, 0 companies provide NaN or N/A</w:t>
      </w:r>
    </w:p>
    <w:p>
      <w:r>
        <w:tab/>
        <w:t>for ACIR is +6 dB, throughput loss is in the range [16.51, 16.51], and Median is 16.51. Besides, 0 companies provide NaN or N/A</w:t>
      </w:r>
    </w:p>
    <w:p>
      <w:r>
        <w:tab/>
        <w:t>for ACIR is +8 dB, throughput loss is in the range [13.59, 13.59], and Median is 13.59.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[27.23, 27.23], and Median is 27.23. Besides, 0 companies provide NaN or N/A</w:t>
      </w:r>
    </w:p>
    <w:p>
      <w:r>
        <w:tab/>
        <w:t>for ACIR is +2 dB, throughput loss is in the range [23.13, 23.13], and Median is 23.13. Besides, 0 companies provide NaN or N/A</w:t>
      </w:r>
    </w:p>
    <w:p>
      <w:r>
        <w:tab/>
        <w:t>for ACIR is +4 dB, throughput loss is in the range [19.42, 19.42], and Median is 19.42. Besides, 0 companies provide NaN or N/A</w:t>
      </w:r>
    </w:p>
    <w:p>
      <w:r>
        <w:tab/>
        <w:t>for ACIR is +6 dB, throughput loss is in the range [16.11, 16.11], and Median is 16.11. Besides, 0 companies provide NaN or N/A</w:t>
      </w:r>
    </w:p>
    <w:p>
      <w:r>
        <w:tab/>
        <w:t>for ACIR is +8 dB, throughput loss is in the range [13.19, 13.19], and Median is 13.19.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[29.44, 29.44], and Median is 29.44. Besides, 0 companies provide NaN or N/A</w:t>
      </w:r>
    </w:p>
    <w:p>
      <w:r>
        <w:tab/>
        <w:t>for ACIR is +2 dB, throughput loss is in the range [25.36, 25.36], and Median is 25.36. Besides, 0 companies provide NaN or N/A</w:t>
      </w:r>
    </w:p>
    <w:p>
      <w:r>
        <w:tab/>
        <w:t>for ACIR is +4 dB, throughput loss is in the range [21.62, 21.62], and Median is 21.62. Besides, 0 companies provide NaN or N/A</w:t>
      </w:r>
    </w:p>
    <w:p>
      <w:r>
        <w:tab/>
        <w:t>for ACIR is +6 dB, throughput loss is in the range [18.23, 18.23], and Median is 18.23. Besides, 0 companies provide NaN or N/A</w:t>
      </w:r>
    </w:p>
    <w:p>
      <w:r>
        <w:tab/>
        <w:t>for ACIR is +8 dB, throughput loss is in the range [15.22, 15.22], and Median is 15.22.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[29.12, 29.12], and Median is 29.12. Besides, 0 companies provide NaN or N/A</w:t>
      </w:r>
    </w:p>
    <w:p>
      <w:r>
        <w:tab/>
        <w:t>for ACIR is +2 dB, throughput loss is in the range [25.03, 25.03], and Median is 25.03. Besides, 0 companies provide NaN or N/A</w:t>
      </w:r>
    </w:p>
    <w:p>
      <w:r>
        <w:tab/>
        <w:t>for ACIR is +4 dB, throughput loss is in the range [21.3, 21.3], and Median is 21.3. Besides, 0 companies provide NaN or N/A</w:t>
      </w:r>
    </w:p>
    <w:p>
      <w:r>
        <w:tab/>
        <w:t>for ACIR is +6 dB, throughput loss is in the range [17.9, 17.9], and Median is 17.9. Besides, 0 companies provide NaN or N/A</w:t>
      </w:r>
    </w:p>
    <w:p>
      <w:r>
        <w:tab/>
        <w:t>for ACIR is +8 dB, throughput loss is in the range [14.89, 14.89], and Median is 14.89.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[38.07, 38.07], and Median is 38.07. Besides, 0 companies provide NaN or N/A</w:t>
      </w:r>
    </w:p>
    <w:p>
      <w:r>
        <w:tab/>
        <w:t>for ACIR is +2 dB, throughput loss is in the range [33.51, 33.51], and Median is 33.51. Besides, 0 companies provide NaN or N/A</w:t>
      </w:r>
    </w:p>
    <w:p>
      <w:r>
        <w:tab/>
        <w:t>for ACIR is +4 dB, throughput loss is in the range [29.19, 29.19], and Median is 29.19. Besides, 0 companies provide NaN or N/A</w:t>
      </w:r>
    </w:p>
    <w:p>
      <w:r>
        <w:tab/>
        <w:t>for ACIR is +6 dB, throughput loss is in the range [25.15, 25.15], and Median is 25.15. Besides, 0 companies provide NaN or N/A</w:t>
      </w:r>
    </w:p>
    <w:p>
      <w:r>
        <w:tab/>
        <w:t>for ACIR is +8 dB, throughput loss is in the range [21.44, 21.44], and Median is 21.44.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[38.41, 38.41], and Median is 38.41. Besides, 0 companies provide NaN or N/A</w:t>
      </w:r>
    </w:p>
    <w:p>
      <w:r>
        <w:tab/>
        <w:t>for ACIR is +2 dB, throughput loss is in the range [33.73, 33.73], and Median is 33.73. Besides, 0 companies provide NaN or N/A</w:t>
      </w:r>
    </w:p>
    <w:p>
      <w:r>
        <w:tab/>
        <w:t>for ACIR is +4 dB, throughput loss is in the range [29.33, 29.33], and Median is 29.33. Besides, 0 companies provide NaN or N/A</w:t>
      </w:r>
    </w:p>
    <w:p>
      <w:r>
        <w:tab/>
        <w:t>for ACIR is +6 dB, throughput loss is in the range [25.23, 25.23], and Median is 25.23. Besides, 0 companies provide NaN or N/A</w:t>
      </w:r>
    </w:p>
    <w:p>
      <w:r>
        <w:tab/>
        <w:t>for ACIR is +8 dB, throughput loss is in the range [21.48, 21.48], and Median is 21.48.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[4.51, 4.51], and Median is 4.51. Besides, 0 companies provide NaN or N/A</w:t>
      </w:r>
    </w:p>
    <w:p>
      <w:r>
        <w:tab/>
        <w:t>for ACIR is +2 dB, throughput loss is in the range [3.74, 3.74], and Median is 3.74. Besides, 0 companies provide NaN or N/A</w:t>
      </w:r>
    </w:p>
    <w:p>
      <w:r>
        <w:tab/>
        <w:t>for ACIR is +4 dB, throughput loss is in the range [3.2, 3.2], and Median is 3.2. Besides, 0 companies provide NaN or N/A</w:t>
      </w:r>
    </w:p>
    <w:p>
      <w:r>
        <w:tab/>
        <w:t>for ACIR is +6 dB, throughput loss is in the range [2.82, 2.82], and Median is 2.82. Besides, 0 companies provide NaN or N/A</w:t>
      </w:r>
    </w:p>
    <w:p>
      <w:r>
        <w:tab/>
        <w:t>for ACIR is +8 dB, throughput loss is in the range [2.5, 2.5], and Median is 2.5.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[20.42, 20.42], and Median is 20.42. Besides, 0 companies provide NaN or N/A</w:t>
      </w:r>
    </w:p>
    <w:p>
      <w:r>
        <w:tab/>
        <w:t>for ACIR is +2 dB, throughput loss is in the range [18.09, 18.09], and Median is 18.09. Besides, 0 companies provide NaN or N/A</w:t>
      </w:r>
    </w:p>
    <w:p>
      <w:r>
        <w:tab/>
        <w:t>for ACIR is +4 dB, throughput loss is in the range [15.99, 15.99], and Median is 15.99. Besides, 0 companies provide NaN or N/A</w:t>
      </w:r>
    </w:p>
    <w:p>
      <w:r>
        <w:tab/>
        <w:t>for ACIR is +6 dB, throughput loss is in the range [15.03, 15.03], and Median is 15.03. Besides, 0 companies provide NaN or N/A</w:t>
      </w:r>
    </w:p>
    <w:p>
      <w:r>
        <w:tab/>
        <w:t>for ACIR is +8 dB, throughput loss is in the range [13.92, 13.92], and Median is 13.92. Besides, 0 companies provide NaN or N/A</w:t>
      </w:r>
    </w:p>
    <w:p>
      <w:r>
        <w:br/>
      </w:r>
    </w:p>
    <w:p>
      <w:r>
        <w:t>Scenario 4, Case 2, Victim: NR TDD UL, Antenna config: 2, Grid shift: 1.0, SBFD gNB Tx power: 49,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[12.77, 4.98], and Median is 12.1. Besides, 0 companies provide NaN or N/A</w:t>
      </w:r>
    </w:p>
    <w:p>
      <w:r>
        <w:tab/>
        <w:t>for ACIR is +2 dB, throughput loss is in the range [11.19, 9.86], and Median is 10.53. Besides, 0 companies provide NaN or N/A</w:t>
      </w:r>
    </w:p>
    <w:p>
      <w:r>
        <w:tab/>
        <w:t>for ACIR is +4 dB, throughput loss is in the range [9.93, 7.96], and Median is 8.94. Besides, 0 companies provide NaN or N/A</w:t>
      </w:r>
    </w:p>
    <w:p>
      <w:r>
        <w:tab/>
        <w:t>for ACIR is +6 dB, throughput loss is in the range [8.95, 6.35], and Median is 7.65. Besides, 0 companies provide NaN or N/A</w:t>
      </w:r>
    </w:p>
    <w:p>
      <w:r>
        <w:tab/>
        <w:t>for ACIR is +8 dB, throughput loss is in the range [8.22, 5.01], and Median is 6.61.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2 companies provide NaN or N/A</w:t>
      </w:r>
    </w:p>
    <w:p>
      <w:r>
        <w:tab/>
        <w:t>for ACIR is +2 dB, throughput loss is in the range [100.0, 100.0], and Median is 100.0. Besides, 1 companies provide NaN or N/A</w:t>
      </w:r>
    </w:p>
    <w:p>
      <w:r>
        <w:tab/>
        <w:t>for ACIR is +4 dB, throughput loss is in the range [100.0, 100.0], and Median is 100.0. Besides, 1 companies provide NaN or N/A</w:t>
      </w:r>
    </w:p>
    <w:p>
      <w:r>
        <w:tab/>
        <w:t>for ACIR is +6 dB, throughput loss is in the range [100.0, 100.0], and Median is 100.0. Besides, 1 companies provide NaN or N/A</w:t>
      </w:r>
    </w:p>
    <w:p>
      <w:r>
        <w:tab/>
        <w:t>for ACIR is +8 dB, throughput loss is in the range [100.0, 100.0], and Median is 100.0. Besides, 1 companies provide NaN or N/A</w:t>
      </w:r>
    </w:p>
    <w:p>
      <w:r>
        <w:br/>
      </w:r>
    </w:p>
    <w:p>
      <w:r>
        <w:t>Scenario 4, Case 2, Victim: NR TDD UL,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[11.69, 11.69], and Median is 11.69. Besides, 0 companies provide NaN or N/A</w:t>
      </w:r>
    </w:p>
    <w:p>
      <w:r>
        <w:tab/>
        <w:t>for ACIR is +2 dB, throughput loss is in the range [9.51, 9.51], and Median is 9.51. Besides, 0 companies provide NaN or N/A</w:t>
      </w:r>
    </w:p>
    <w:p>
      <w:r>
        <w:tab/>
        <w:t>for ACIR is +4 dB, throughput loss is in the range [7.65, 7.65], and Median is 7.65. Besides, 0 companies provide NaN or N/A</w:t>
      </w:r>
    </w:p>
    <w:p>
      <w:r>
        <w:tab/>
        <w:t>for ACIR is +6 dB, throughput loss is in the range [6.09, 6.09], and Median is 6.09. Besides, 0 companies provide NaN or N/A</w:t>
      </w:r>
    </w:p>
    <w:p>
      <w:r>
        <w:tab/>
        <w:t>for ACIR is +8 dB, throughput loss is in the range [4.8, 4.8], and Median is 4.8.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2, Victim: NR TDD UL,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[48.59, 17.57], and Median is 33.08. Besides, 0 companies provide NaN or N/A</w:t>
      </w:r>
    </w:p>
    <w:p>
      <w:r>
        <w:tab/>
        <w:t>for ACIR is +2 dB, throughput loss is in the range [43.91, 14.69], and Median is 29.3. Besides, 0 companies provide NaN or N/A</w:t>
      </w:r>
    </w:p>
    <w:p>
      <w:r>
        <w:tab/>
        <w:t>for ACIR is +4 dB, throughput loss is in the range [39.42, 12.15], and Median is 25.79. Besides, 0 companies provide NaN or N/A</w:t>
      </w:r>
    </w:p>
    <w:p>
      <w:r>
        <w:tab/>
        <w:t>for ACIR is +6 dB, throughput loss is in the range [35.45, 9.96], and Median is 22.71. Besides, 0 companies provide NaN or N/A</w:t>
      </w:r>
    </w:p>
    <w:p>
      <w:r>
        <w:tab/>
        <w:t>for ACIR is +8 dB, throughput loss is in the range [32.08, 8.08], and Median is 20.08.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4, Case 2, Victim: NR TDD UL,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[17.08, 17.08], and Median is 17.08. Besides, 0 companies provide NaN or N/A</w:t>
      </w:r>
    </w:p>
    <w:p>
      <w:r>
        <w:tab/>
        <w:t>for ACIR is +2 dB, throughput loss is in the range [14.15, 14.15], and Median is 14.15. Besides, 0 companies provide NaN or N/A</w:t>
      </w:r>
    </w:p>
    <w:p>
      <w:r>
        <w:tab/>
        <w:t>for ACIR is +4 dB, throughput loss is in the range [11.62, 11.62], and Median is 11.62. Besides, 0 companies provide NaN or N/A</w:t>
      </w:r>
    </w:p>
    <w:p>
      <w:r>
        <w:tab/>
        <w:t>for ACIR is +6 dB, throughput loss is in the range [9.45, 9.45], and Median is 9.45. Besides, 0 companies provide NaN or N/A</w:t>
      </w:r>
    </w:p>
    <w:p>
      <w:r>
        <w:tab/>
        <w:t>for ACIR is +8 dB, throughput loss is in the range [7.6, 7.6], and Median is 7.6.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4, Case 3, Victim: SBFD (DL),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4, Case 3, Victim: SBFD (DL),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[0.64, 0.23], and Median is 0.44. Besides, 0 companies provide NaN or N/A</w:t>
      </w:r>
    </w:p>
    <w:p>
      <w:r>
        <w:tab/>
        <w:t>for ACIR is +2 dB, throughput loss is in the range [0.44, 0.19], and Median is 0.31. Besides, 0 companies provide NaN or N/A</w:t>
      </w:r>
    </w:p>
    <w:p>
      <w:r>
        <w:tab/>
        <w:t>for ACIR is +4 dB, throughput loss is in the range [0.3, 0.15], and Median is 0.22. Besides, 0 companies provide NaN or N/A</w:t>
      </w:r>
    </w:p>
    <w:p>
      <w:r>
        <w:tab/>
        <w:t>for ACIR is +6 dB, throughput loss is in the range [0.18, 0.12], and Median is 0.15. Besides, 0 companies provide NaN or N/A</w:t>
      </w:r>
    </w:p>
    <w:p>
      <w:r>
        <w:tab/>
        <w:t>for ACIR is +8 dB, throughput loss is in the range [0.12, 0.1], and Median is 0.11.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[3.93, 0.07], and Median is 2.0. Besides, 0 companies provide NaN or N/A</w:t>
      </w:r>
    </w:p>
    <w:p>
      <w:r>
        <w:tab/>
        <w:t>for ACIR is +2 dB, throughput loss is in the range [0.5, 0.05], and Median is 0.27. Besides, 0 companies provide NaN or N/A</w:t>
      </w:r>
    </w:p>
    <w:p>
      <w:r>
        <w:tab/>
        <w:t>for ACIR is +4 dB, throughput loss is in the range [0.33, 0.04], and Median is 0.18. Besides, 0 companies provide NaN or N/A</w:t>
      </w:r>
    </w:p>
    <w:p>
      <w:r>
        <w:tab/>
        <w:t>for ACIR is +6 dB, throughput loss is in the range [0.25, 0.03], and Median is 0.14. Besides, 0 companies provide NaN or N/A</w:t>
      </w:r>
    </w:p>
    <w:p>
      <w:r>
        <w:tab/>
        <w:t>for ACIR is +8 dB, throughput loss is in the range [0.21, 0.02], and Median is 0.11. Besides, 0 companies provide NaN or N/A</w:t>
      </w:r>
    </w:p>
    <w:p>
      <w:r>
        <w:br/>
      </w:r>
    </w:p>
    <w:p>
      <w:r>
        <w:t>Scenario 4, Case 3, Victim: SBFD (DL),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[0.14, 0.14], and Median is 0.14.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4, Case 3, Victim: SBFD (DL),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[0.21, 0.21], and Median is 0.21. Besides, 0 companies provide NaN or N/A</w:t>
      </w:r>
    </w:p>
    <w:p>
      <w:r>
        <w:tab/>
        <w:t>for ACIR is +2 dB, throughput loss is in the range [0.16, 0.16], and Median is 0.16. Besides, 0 companies provide NaN or N/A</w:t>
      </w:r>
    </w:p>
    <w:p>
      <w:r>
        <w:tab/>
        <w:t>for ACIR is +4 dB, throughput loss is in the range [0.12, 0.12], and Median is 0.12. Besides, 0 companies provide NaN or N/A</w:t>
      </w:r>
    </w:p>
    <w:p>
      <w:r>
        <w:tab/>
        <w:t>for ACIR is +6 dB, throughput loss is in the range [0.1, 0.1], and Median is 0.1.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4, Case 3, Victim: SBFD (DL),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[0.14, 0.14], and Median is 0.14.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[0.09, 0.09], and Median is 0.09.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4, Case 3, Victim: SBFD (DL),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[0.21, 0.21], and Median is 0.21. Besides, 0 companies provide NaN or N/A</w:t>
      </w:r>
    </w:p>
    <w:p>
      <w:r>
        <w:tab/>
        <w:t>for ACIR is +2 dB, throughput loss is in the range [0.15, 0.15], and Median is 0.15. Besides, 0 companies provide NaN or N/A</w:t>
      </w:r>
    </w:p>
    <w:p>
      <w:r>
        <w:tab/>
        <w:t>for ACIR is +4 dB, throughput loss is in the range [0.12, 0.12], and Median is 0.12. Besides, 0 companies provide NaN or N/A</w:t>
      </w:r>
    </w:p>
    <w:p>
      <w:r>
        <w:tab/>
        <w:t>for ACIR is +6 dB, throughput loss is in the range [0.09, 0.09], and Median is 0.09. Besides, 0 companies provide NaN or N/A</w:t>
      </w:r>
    </w:p>
    <w:p>
      <w:r>
        <w:tab/>
        <w:t>for ACIR is +8 dB, throughput loss is in the range [0.08, 0.08], and Median is 0.08.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4, Case 3, Victim: SBFD (DL),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[1.32, 0.24], and Median is 0.78. Besides, 0 companies provide NaN or N/A</w:t>
      </w:r>
    </w:p>
    <w:p>
      <w:r>
        <w:tab/>
        <w:t>for ACIR is +2 dB, throughput loss is in the range [1.12, 0.19], and Median is 0.66. Besides, 0 companies provide NaN or N/A</w:t>
      </w:r>
    </w:p>
    <w:p>
      <w:r>
        <w:tab/>
        <w:t>for ACIR is +4 dB, throughput loss is in the range [0.95, 0.15], and Median is 0.55. Besides, 0 companies provide NaN or N/A</w:t>
      </w:r>
    </w:p>
    <w:p>
      <w:r>
        <w:tab/>
        <w:t>for ACIR is +6 dB, throughput loss is in the range [0.73, 0.11], and Median is 0.42. Besides, 0 companies provide NaN or N/A</w:t>
      </w:r>
    </w:p>
    <w:p>
      <w:r>
        <w:tab/>
        <w:t>for ACIR is +8 dB, throughput loss is in the range [0.58, 0.07], and Median is 0.33.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[56.87, 0.08], and Median is 28.47. Besides, 0 companies provide NaN or N/A</w:t>
      </w:r>
    </w:p>
    <w:p>
      <w:r>
        <w:tab/>
        <w:t>for ACIR is +2 dB, throughput loss is in the range [56.87, 0.06], and Median is 28.46. Besides, 0 companies provide NaN or N/A</w:t>
      </w:r>
    </w:p>
    <w:p>
      <w:r>
        <w:tab/>
        <w:t>for ACIR is +4 dB, throughput loss is in the range [56.87, 0.04], and Median is 28.45. Besides, 0 companies provide NaN or N/A</w:t>
      </w:r>
    </w:p>
    <w:p>
      <w:r>
        <w:tab/>
        <w:t>for ACIR is +6 dB, throughput loss is in the range [56.87, 0.02], and Median is 28.45. Besides, 0 companies provide NaN or N/A</w:t>
      </w:r>
    </w:p>
    <w:p>
      <w:r>
        <w:tab/>
        <w:t>for ACIR is +8 dB, throughput loss is in the range [38.72, 0.02], and Median is 19.37. Besides, 0 companies provide NaN or N/A</w:t>
      </w:r>
    </w:p>
    <w:p>
      <w:r>
        <w:br/>
      </w:r>
    </w:p>
    <w:p>
      <w:r>
        <w:t>Scenario 4, Case 3, Victim: SBFD (DL),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4, Case 3, Victim: SBFD (DL),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[0.33, 0.22], and Median is 0.27. Besides, 0 companies provide NaN or N/A</w:t>
      </w:r>
    </w:p>
    <w:p>
      <w:r>
        <w:tab/>
        <w:t>for ACIR is +2 dB, throughput loss is in the range [0.2, 0.17], and Median is 0.19.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[0.11, 0.09], and Median is 0.1. Besides, 0 companies provide NaN or N/A</w:t>
      </w:r>
    </w:p>
    <w:p>
      <w:r>
        <w:tab/>
        <w:t>for ACIR is +8 dB, throughput loss is in the range [0.08, 0.06], and Median is 0.07.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[9.39, 0.1], and Median is 4.75. Besides, 0 companies provide NaN or N/A</w:t>
      </w:r>
    </w:p>
    <w:p>
      <w:r>
        <w:tab/>
        <w:t>for ACIR is +2 dB, throughput loss is in the range [3.92, 0.08], and Median is 2.0. Besides, 0 companies provide NaN or N/A</w:t>
      </w:r>
    </w:p>
    <w:p>
      <w:r>
        <w:tab/>
        <w:t>for ACIR is +4 dB, throughput loss is in the range [0.43, 0.06], and Median is 0.25. Besides, 0 companies provide NaN or N/A</w:t>
      </w:r>
    </w:p>
    <w:p>
      <w:r>
        <w:tab/>
        <w:t>for ACIR is +6 dB, throughput loss is in the range [0.04, 0.03], and Median is 0.04. Besides, 0 companies provide NaN or N/A</w:t>
      </w:r>
    </w:p>
    <w:p>
      <w:r>
        <w:tab/>
        <w:t>for ACIR is +8 dB, throughput loss is in the range [0.03, 0.0], and Median is 0.02. Besides, 0 companies provide NaN or N/A</w:t>
      </w:r>
    </w:p>
    <w:p>
      <w:r>
        <w:br/>
      </w:r>
    </w:p>
    <w:p>
      <w:r>
        <w:t>Scenario 4, Case 3, Victim: SBFD (DL),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4, Case 3, Victim: SBFD (DL),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[0.2, 0.2], and Median is 0.2. Besides, 0 companies provide NaN or N/A</w:t>
      </w:r>
    </w:p>
    <w:p>
      <w:r>
        <w:tab/>
        <w:t>for ACIR is +2 dB, throughput loss is in the range [0.16, 0.16], and Median is 0.16. Besides, 0 companies provide NaN or N/A</w:t>
      </w:r>
    </w:p>
    <w:p>
      <w:r>
        <w:tab/>
        <w:t>for ACIR is +4 dB, throughput loss is in the range [0.13, 0.13], and Median is 0.13. Besides, 0 companies provide NaN or N/A</w:t>
      </w:r>
    </w:p>
    <w:p>
      <w:r>
        <w:tab/>
        <w:t>for ACIR is +6 dB, throughput loss is in the range [0.1, 0.1], and Median is 0.1.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br/>
      </w:r>
    </w:p>
    <w:p>
      <w:r>
        <w:t>Scenario 4, Case 3, Victim: SBFD (DL),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[0.14, 0.14], and Median is 0.14.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4, Case 3, Victim: SBFD (DL),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[0.22, 0.22], and Median is 0.22. Besides, 0 companies provide NaN or N/A</w:t>
      </w:r>
    </w:p>
    <w:p>
      <w:r>
        <w:tab/>
        <w:t>for ACIR is +2 dB, throughput loss is in the range [0.17, 0.17], and Median is 0.17.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[0.1, 0.1], and Median is 0.1.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4, Case 3, Victim: SBFD (DL),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2,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[1.36, 1.36], and Median is 1.36. Besides, 0 companies provide NaN or N/A</w:t>
      </w:r>
    </w:p>
    <w:p>
      <w:r>
        <w:tab/>
        <w:t>for ACIR is +2 dB, throughput loss is in the range [1.06, 1.06], and Median is 1.06. Besides, 0 companies provide NaN or N/A</w:t>
      </w:r>
    </w:p>
    <w:p>
      <w:r>
        <w:tab/>
        <w:t>for ACIR is +4 dB, throughput loss is in the range [0.81, 0.81], and Median is 0.81. Besides, 0 companies provide NaN or N/A</w:t>
      </w:r>
    </w:p>
    <w:p>
      <w:r>
        <w:tab/>
        <w:t>for ACIR is +6 dB, throughput loss is in the range [0.63, 0.63], and Median is 0.63. Besides, 0 companies provide NaN or N/A</w:t>
      </w:r>
    </w:p>
    <w:p>
      <w:r>
        <w:tab/>
        <w:t>for ACIR is +8 dB, throughput loss is in the range [0.46, 0.46], and Median is 0.46.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[7.16, 7.16], and Median is 7.16. Besides, 0 companies provide NaN or N/A</w:t>
      </w:r>
    </w:p>
    <w:p>
      <w:r>
        <w:tab/>
        <w:t>for ACIR is +2 dB, throughput loss is in the range [4.75, 4.75], and Median is 4.75. Besides, 0 companies provide NaN or N/A</w:t>
      </w:r>
    </w:p>
    <w:p>
      <w:r>
        <w:tab/>
        <w:t>for ACIR is +4 dB, throughput loss is in the range [4.38, 4.38], and Median is 4.38. Besides, 0 companies provide NaN or N/A</w:t>
      </w:r>
    </w:p>
    <w:p>
      <w:r>
        <w:tab/>
        <w:t>for ACIR is +6 dB, throughput loss is in the range [3.37, 3.37], and Median is 3.37. Besides, 0 companies provide NaN or N/A</w:t>
      </w:r>
    </w:p>
    <w:p>
      <w:r>
        <w:tab/>
        <w:t>for ACIR is +8 dB, throughput loss is in the range [1.79, 1.79], and Median is 1.79. Besides, 0 companies provide NaN or N/A</w:t>
      </w:r>
    </w:p>
    <w:p>
      <w:r>
        <w:br/>
      </w:r>
    </w:p>
    <w:p>
      <w:r>
        <w:t>Scenario 4, Case 3, Victim: SBFD (DL), Antenna config: 2, Grid shift: 1.0,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[0.16, 0.16], and Median is 0.16. Besides, 0 companies provide NaN or N/A</w:t>
      </w:r>
    </w:p>
    <w:p>
      <w:r>
        <w:tab/>
        <w:t>for ACIR is +2 dB, throughput loss is in the range [0.13, 0.13], and Median is 0.13. Besides, 0 companies provide NaN or N/A</w:t>
      </w:r>
    </w:p>
    <w:p>
      <w:r>
        <w:tab/>
        <w:t>for ACIR is +4 dB, throughput loss is in the range [0.09, 0.09], and Median is 0.09.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4, Case 3, Victim: SBFD (DL),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(DL),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[1.04, 0.23], and Median is 0.63. Besides, 0 companies provide NaN or N/A</w:t>
      </w:r>
    </w:p>
    <w:p>
      <w:r>
        <w:tab/>
        <w:t>for ACIR is +2 dB, throughput loss is in the range [0.84, 0.18], and Median is 0.51. Besides, 0 companies provide NaN or N/A</w:t>
      </w:r>
    </w:p>
    <w:p>
      <w:r>
        <w:tab/>
        <w:t>for ACIR is +4 dB, throughput loss is in the range [0.65, 0.15], and Median is 0.4. Besides, 0 companies provide NaN or N/A</w:t>
      </w:r>
    </w:p>
    <w:p>
      <w:r>
        <w:tab/>
        <w:t>for ACIR is +6 dB, throughput loss is in the range [0.51, 0.12], and Median is 0.31. Besides, 0 companies provide NaN or N/A</w:t>
      </w:r>
    </w:p>
    <w:p>
      <w:r>
        <w:tab/>
        <w:t>for ACIR is +8 dB, throughput loss is in the range [0.37, 0.09], and Median is 0.23.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[35.57, 0.08], and Median is 17.83. Besides, 0 companies provide NaN or N/A</w:t>
      </w:r>
    </w:p>
    <w:p>
      <w:r>
        <w:tab/>
        <w:t>for ACIR is +2 dB, throughput loss is in the range [35.57, 0.06], and Median is 17.82. Besides, 0 companies provide NaN or N/A</w:t>
      </w:r>
    </w:p>
    <w:p>
      <w:r>
        <w:tab/>
        <w:t>for ACIR is +4 dB, throughput loss is in the range [35.57, 0.04], and Median is 17.8. Besides, 0 companies provide NaN or N/A</w:t>
      </w:r>
    </w:p>
    <w:p>
      <w:r>
        <w:tab/>
        <w:t>for ACIR is +6 dB, throughput loss is in the range [35.33, 0.03], and Median is 17.68. Besides, 0 companies provide NaN or N/A</w:t>
      </w:r>
    </w:p>
    <w:p>
      <w:r>
        <w:tab/>
        <w:t>for ACIR is +8 dB, throughput loss is in the range [20.39, 0.03], and Median is 10.21. Besides, 0 companies provide NaN or N/A</w:t>
      </w:r>
    </w:p>
    <w:p>
      <w:r>
        <w:br/>
      </w:r>
    </w:p>
    <w:p>
      <w:r>
        <w:t>Scenario 4, Case 3, Victim: SBFD (DL),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3, Victim: SBFD (UL),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[6.59, 6.59], and Median is 6.59. Besides, 0 companies provide NaN or N/A</w:t>
      </w:r>
    </w:p>
    <w:p>
      <w:r>
        <w:tab/>
        <w:t>for ACIR is +2 dB, throughput loss is in the range [5.08, 5.08], and Median is 5.08. Besides, 0 companies provide NaN or N/A</w:t>
      </w:r>
    </w:p>
    <w:p>
      <w:r>
        <w:tab/>
        <w:t>for ACIR is +4 dB, throughput loss is in the range [3.87, 3.87], and Median is 3.87. Besides, 0 companies provide NaN or N/A</w:t>
      </w:r>
    </w:p>
    <w:p>
      <w:r>
        <w:tab/>
        <w:t>for ACIR is +6 dB, throughput loss is in the range [2.91, 2.91], and Median is 2.91. Besides, 0 companies provide NaN or N/A</w:t>
      </w:r>
    </w:p>
    <w:p>
      <w:r>
        <w:tab/>
        <w:t>for ACIR is +8 dB, throughput loss is in the range [2.16, 2.16], and Median is 2.16.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[10.87, 10.87], and Median is 10.87. Besides, 0 companies provide NaN or N/A</w:t>
      </w:r>
    </w:p>
    <w:p>
      <w:r>
        <w:tab/>
        <w:t>for ACIR is +2 dB, throughput loss is in the range [8.57, 8.57], and Median is 8.57. Besides, 0 companies provide NaN or N/A</w:t>
      </w:r>
    </w:p>
    <w:p>
      <w:r>
        <w:tab/>
        <w:t>for ACIR is +4 dB, throughput loss is in the range [6.77, 6.77], and Median is 6.77. Besides, 0 companies provide NaN or N/A</w:t>
      </w:r>
    </w:p>
    <w:p>
      <w:r>
        <w:tab/>
        <w:t>for ACIR is +6 dB, throughput loss is in the range [5.07, 5.07], and Median is 5.07. Besides, 0 companies provide NaN or N/A</w:t>
      </w:r>
    </w:p>
    <w:p>
      <w:r>
        <w:tab/>
        <w:t>for ACIR is +8 dB, throughput loss is in the range [2.93, 2.93], and Median is 2.93. Besides, 0 companies provide NaN or N/A</w:t>
      </w:r>
    </w:p>
    <w:p>
      <w:r>
        <w:br/>
      </w:r>
    </w:p>
    <w:p>
      <w:r>
        <w:t>Scenario 4, Case 3, Victim: SBFD (UL),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[6.3, 6.3], and Median is 6.3. Besides, 0 companies provide NaN or N/A</w:t>
      </w:r>
    </w:p>
    <w:p>
      <w:r>
        <w:tab/>
        <w:t>for ACIR is +2 dB, throughput loss is in the range [4.82, 4.82], and Median is 4.82. Besides, 0 companies provide NaN or N/A</w:t>
      </w:r>
    </w:p>
    <w:p>
      <w:r>
        <w:tab/>
        <w:t>for ACIR is +4 dB, throughput loss is in the range [3.64, 3.64], and Median is 3.64. Besides, 0 companies provide NaN or N/A</w:t>
      </w:r>
    </w:p>
    <w:p>
      <w:r>
        <w:tab/>
        <w:t>for ACIR is +6 dB, throughput loss is in the range [2.7, 2.7], and Median is 2.7. Besides, 0 companies provide NaN or N/A</w:t>
      </w:r>
    </w:p>
    <w:p>
      <w:r>
        <w:tab/>
        <w:t>for ACIR is +8 dB, throughput loss is in the range [1.97, 1.97], and Median is 1.97.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[14.06, 14.06], and Median is 14.06. Besides, 0 companies provide NaN or N/A</w:t>
      </w:r>
    </w:p>
    <w:p>
      <w:r>
        <w:tab/>
        <w:t>for ACIR is +2 dB, throughput loss is in the range [10.6, 10.6], and Median is 10.6. Besides, 0 companies provide NaN or N/A</w:t>
      </w:r>
    </w:p>
    <w:p>
      <w:r>
        <w:tab/>
        <w:t>for ACIR is +4 dB, throughput loss is in the range [7.03, 7.03], and Median is 7.03. Besides, 0 companies provide NaN or N/A</w:t>
      </w:r>
    </w:p>
    <w:p>
      <w:r>
        <w:tab/>
        <w:t>for ACIR is +6 dB, throughput loss is in the range [5.37, 5.37], and Median is 5.37. Besides, 0 companies provide NaN or N/A</w:t>
      </w:r>
    </w:p>
    <w:p>
      <w:r>
        <w:tab/>
        <w:t>for ACIR is +8 dB, throughput loss is in the range [4.41, 4.41], and Median is 4.41. Besides, 0 companies provide NaN or N/A</w:t>
      </w:r>
    </w:p>
    <w:p>
      <w:r>
        <w:br/>
      </w:r>
    </w:p>
    <w:p>
      <w:r>
        <w:t>Scenario 4, Case 3, Victim: SBFD (UL),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[10.01, 4.46], and Median is 7.24. Besides, 0 companies provide NaN or N/A</w:t>
      </w:r>
    </w:p>
    <w:p>
      <w:r>
        <w:tab/>
        <w:t>for ACIR is +2 dB, throughput loss is in the range [7.89, 3.72], and Median is 5.81. Besides, 0 companies provide NaN or N/A</w:t>
      </w:r>
    </w:p>
    <w:p>
      <w:r>
        <w:tab/>
        <w:t>for ACIR is +4 dB, throughput loss is in the range [6.14, 3.2], and Median is 4.67. Besides, 0 companies provide NaN or N/A</w:t>
      </w:r>
    </w:p>
    <w:p>
      <w:r>
        <w:tab/>
        <w:t>for ACIR is +6 dB, throughput loss is in the range [4.73, 2.86], and Median is 3.8. Besides, 0 companies provide NaN or N/A</w:t>
      </w:r>
    </w:p>
    <w:p>
      <w:r>
        <w:tab/>
        <w:t>for ACIR is +8 dB, throughput loss is in the range [3.6, 2.55], and Median is 3.08.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[29.47, 29.47], and Median is 29.47. Besides, 1 companies provide NaN or N/A</w:t>
      </w:r>
    </w:p>
    <w:p>
      <w:r>
        <w:tab/>
        <w:t>for ACIR is +2 dB, throughput loss is in the range [23.01, 23.01], and Median is 23.01. Besides, 1 companies provide NaN or N/A</w:t>
      </w:r>
    </w:p>
    <w:p>
      <w:r>
        <w:tab/>
        <w:t>for ACIR is +4 dB, throughput loss is in the range [16.62, 16.62], and Median is 16.62. Besides, 1 companies provide NaN or N/A</w:t>
      </w:r>
    </w:p>
    <w:p>
      <w:r>
        <w:tab/>
        <w:t>for ACIR is +6 dB, throughput loss is in the range [13.28, 13.28], and Median is 13.28. Besides, 1 companies provide NaN or N/A</w:t>
      </w:r>
    </w:p>
    <w:p>
      <w:r>
        <w:tab/>
        <w:t>for ACIR is +8 dB, throughput loss is in the range [7.54, 7.54], and Median is 7.54. Besides, 1 companies provide NaN or N/A</w:t>
      </w:r>
    </w:p>
    <w:p>
      <w:r>
        <w:br/>
      </w:r>
    </w:p>
    <w:p>
      <w:r>
        <w:t>Scenario 4, Case 3, Victim: SBFD (UL),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[9.95, 9.95], and Median is 9.95. Besides, 0 companies provide NaN or N/A</w:t>
      </w:r>
    </w:p>
    <w:p>
      <w:r>
        <w:tab/>
        <w:t>for ACIR is +2 dB, throughput loss is in the range [7.81, 7.81], and Median is 7.81. Besides, 0 companies provide NaN or N/A</w:t>
      </w:r>
    </w:p>
    <w:p>
      <w:r>
        <w:tab/>
        <w:t>for ACIR is +4 dB, throughput loss is in the range [6.05, 6.05], and Median is 6.05. Besides, 0 companies provide NaN or N/A</w:t>
      </w:r>
    </w:p>
    <w:p>
      <w:r>
        <w:tab/>
        <w:t>for ACIR is +6 dB, throughput loss is in the range [4.63, 4.63], and Median is 4.63. Besides, 0 companies provide NaN or N/A</w:t>
      </w:r>
    </w:p>
    <w:p>
      <w:r>
        <w:tab/>
        <w:t>for ACIR is +8 dB, throughput loss is in the range [3.51, 3.51], and Median is 3.51.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[23.58, 23.58], and Median is 23.58. Besides, 0 companies provide NaN or N/A</w:t>
      </w:r>
    </w:p>
    <w:p>
      <w:r>
        <w:tab/>
        <w:t>for ACIR is +4 dB, throughput loss is in the range [15.77, 15.77], and Median is 15.77. Besides, 0 companies provide NaN or N/A</w:t>
      </w:r>
    </w:p>
    <w:p>
      <w:r>
        <w:tab/>
        <w:t>for ACIR is +6 dB, throughput loss is in the range [11.36, 11.36], and Median is 11.36. Besides, 0 companies provide NaN or N/A</w:t>
      </w:r>
    </w:p>
    <w:p>
      <w:r>
        <w:tab/>
        <w:t>for ACIR is +8 dB, throughput loss is in the range [7.42, 7.42], and Median is 7.42. Besides, 0 companies provide NaN or N/A</w:t>
      </w:r>
    </w:p>
    <w:p>
      <w:r>
        <w:br/>
      </w:r>
    </w:p>
    <w:p>
      <w:r>
        <w:t>Scenario 4, Case 3, Victim: SBFD (UL),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[16.06, 16.06], and Median is 16.06. Besides, 0 companies provide NaN or N/A</w:t>
      </w:r>
    </w:p>
    <w:p>
      <w:r>
        <w:tab/>
        <w:t>for ACIR is +2 dB, throughput loss is in the range [13.27, 13.27], and Median is 13.27. Besides, 0 companies provide NaN or N/A</w:t>
      </w:r>
    </w:p>
    <w:p>
      <w:r>
        <w:tab/>
        <w:t>for ACIR is +4 dB, throughput loss is in the range [10.84, 10.84], and Median is 10.84. Besides, 0 companies provide NaN or N/A</w:t>
      </w:r>
    </w:p>
    <w:p>
      <w:r>
        <w:tab/>
        <w:t>for ACIR is +6 dB, throughput loss is in the range [8.74, 8.74], and Median is 8.74. Besides, 0 companies provide NaN or N/A</w:t>
      </w:r>
    </w:p>
    <w:p>
      <w:r>
        <w:tab/>
        <w:t>for ACIR is +8 dB, throughput loss is in the range [6.96, 6.96], and Median is 6.96.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[27.15, 27.15], and Median is 27.15. Besides, 0 companies provide NaN or N/A</w:t>
      </w:r>
    </w:p>
    <w:p>
      <w:r>
        <w:tab/>
        <w:t>for ACIR is +8 dB, throughput loss is in the range [21.99, 21.99], and Median is 21.99. Besides, 0 companies provide NaN or N/A</w:t>
      </w:r>
    </w:p>
    <w:p>
      <w:r>
        <w:br/>
      </w:r>
    </w:p>
    <w:p>
      <w:r>
        <w:t>Scenario 4, Case 3, Victim: SBFD (UL),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[15.71, 15.71], and Median is 15.71. Besides, 0 companies provide NaN or N/A</w:t>
      </w:r>
    </w:p>
    <w:p>
      <w:r>
        <w:tab/>
        <w:t>for ACIR is +2 dB, throughput loss is in the range [12.97, 12.97], and Median is 12.97. Besides, 0 companies provide NaN or N/A</w:t>
      </w:r>
    </w:p>
    <w:p>
      <w:r>
        <w:tab/>
        <w:t>for ACIR is +4 dB, throughput loss is in the range [10.57, 10.57], and Median is 10.57. Besides, 0 companies provide NaN or N/A</w:t>
      </w:r>
    </w:p>
    <w:p>
      <w:r>
        <w:tab/>
        <w:t>for ACIR is +6 dB, throughput loss is in the range [8.52, 8.52], and Median is 8.52. Besides, 0 companies provide NaN or N/A</w:t>
      </w:r>
    </w:p>
    <w:p>
      <w:r>
        <w:tab/>
        <w:t>for ACIR is +8 dB, throughput loss is in the range [6.79, 6.79], and Median is 6.79.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[29.67, 29.67], and Median is 29.67. Besides, 0 companies provide NaN or N/A</w:t>
      </w:r>
    </w:p>
    <w:p>
      <w:r>
        <w:tab/>
        <w:t>for ACIR is +8 dB, throughput loss is in the range [23.34, 23.34], and Median is 23.34. Besides, 0 companies provide NaN or N/A</w:t>
      </w:r>
    </w:p>
    <w:p>
      <w:r>
        <w:br/>
      </w:r>
    </w:p>
    <w:p>
      <w:r>
        <w:t>Scenario 4, Case 3, Victim: SBFD (UL),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[22.34, 22.34], and Median is 22.34. Besides, 0 companies provide NaN or N/A</w:t>
      </w:r>
    </w:p>
    <w:p>
      <w:r>
        <w:tab/>
        <w:t>for ACIR is +2 dB, throughput loss is in the range [18.9, 18.9], and Median is 18.9. Besides, 0 companies provide NaN or N/A</w:t>
      </w:r>
    </w:p>
    <w:p>
      <w:r>
        <w:tab/>
        <w:t>for ACIR is +4 dB, throughput loss is in the range [15.82, 15.82], and Median is 15.82. Besides, 0 companies provide NaN or N/A</w:t>
      </w:r>
    </w:p>
    <w:p>
      <w:r>
        <w:tab/>
        <w:t>for ACIR is +6 dB, throughput loss is in the range [13.11, 13.11], and Median is 13.11. Besides, 0 companies provide NaN or N/A</w:t>
      </w:r>
    </w:p>
    <w:p>
      <w:r>
        <w:tab/>
        <w:t>for ACIR is +8 dB, throughput loss is in the range [10.76, 10.76], and Median is 10.76.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4, Case 3, Victim: SBFD (UL),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[22.0, 22.0], and Median is 22.0. Besides, 0 companies provide NaN or N/A</w:t>
      </w:r>
    </w:p>
    <w:p>
      <w:r>
        <w:tab/>
        <w:t>for ACIR is +2 dB, throughput loss is in the range [18.57, 18.57], and Median is 18.57. Besides, 0 companies provide NaN or N/A</w:t>
      </w:r>
    </w:p>
    <w:p>
      <w:r>
        <w:tab/>
        <w:t>for ACIR is +4 dB, throughput loss is in the range [15.51, 15.51], and Median is 15.51. Besides, 0 companies provide NaN or N/A</w:t>
      </w:r>
    </w:p>
    <w:p>
      <w:r>
        <w:tab/>
        <w:t>for ACIR is +6 dB, throughput loss is in the range [12.82, 12.82], and Median is 12.82. Besides, 0 companies provide NaN or N/A</w:t>
      </w:r>
    </w:p>
    <w:p>
      <w:r>
        <w:tab/>
        <w:t>for ACIR is +8 dB, throughput loss is in the range [10.49, 10.49], and Median is 10.49.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4, Case 3, Victim: SBFD (UL),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[12.73, 12.73], and Median is 12.73. Besides, 0 companies provide NaN or N/A</w:t>
      </w:r>
    </w:p>
    <w:p>
      <w:r>
        <w:tab/>
        <w:t>for ACIR is +2 dB, throughput loss is in the range [10.51, 10.51], and Median is 10.51. Besides, 0 companies provide NaN or N/A</w:t>
      </w:r>
    </w:p>
    <w:p>
      <w:r>
        <w:tab/>
        <w:t>for ACIR is +4 dB, throughput loss is in the range [8.59, 8.59], and Median is 8.59. Besides, 0 companies provide NaN or N/A</w:t>
      </w:r>
    </w:p>
    <w:p>
      <w:r>
        <w:tab/>
        <w:t>for ACIR is +6 dB, throughput loss is in the range [6.95, 6.95], and Median is 6.95. Besides, 0 companies provide NaN or N/A</w:t>
      </w:r>
    </w:p>
    <w:p>
      <w:r>
        <w:tab/>
        <w:t>for ACIR is +8 dB, throughput loss is in the range [5.58, 5.58], and Median is 5.58.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[23.79, 23.79], and Median is 23.79. Besides, 0 companies provide NaN or N/A</w:t>
      </w:r>
    </w:p>
    <w:p>
      <w:r>
        <w:br/>
      </w:r>
    </w:p>
    <w:p>
      <w:r>
        <w:t>Scenario 4, Case 3, Victim: SBFD (UL),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[12.45, 12.45], and Median is 12.45. Besides, 0 companies provide NaN or N/A</w:t>
      </w:r>
    </w:p>
    <w:p>
      <w:r>
        <w:tab/>
        <w:t>for ACIR is +2 dB, throughput loss is in the range [10.24, 10.24], and Median is 10.24. Besides, 0 companies provide NaN or N/A</w:t>
      </w:r>
    </w:p>
    <w:p>
      <w:r>
        <w:tab/>
        <w:t>for ACIR is +4 dB, throughput loss is in the range [8.35, 8.35], and Median is 8.35. Besides, 0 companies provide NaN or N/A</w:t>
      </w:r>
    </w:p>
    <w:p>
      <w:r>
        <w:tab/>
        <w:t>for ACIR is +6 dB, throughput loss is in the range [6.74, 6.74], and Median is 6.74. Besides, 0 companies provide NaN or N/A</w:t>
      </w:r>
    </w:p>
    <w:p>
      <w:r>
        <w:tab/>
        <w:t>for ACIR is +8 dB, throughput loss is in the range [5.38, 5.38], and Median is 5.38.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[21.05, 21.05], and Median is 21.05. Besides, 0 companies provide NaN or N/A</w:t>
      </w:r>
    </w:p>
    <w:p>
      <w:r>
        <w:br/>
      </w:r>
    </w:p>
    <w:p>
      <w:r>
        <w:t>Scenario 4, Case 3, Victim: SBFD (UL),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[17.65, 17.65], and Median is 17.65. Besides, 0 companies provide NaN or N/A</w:t>
      </w:r>
    </w:p>
    <w:p>
      <w:r>
        <w:tab/>
        <w:t>for ACIR is +2 dB, throughput loss is in the range [14.8, 14.8], and Median is 14.8. Besides, 0 companies provide NaN or N/A</w:t>
      </w:r>
    </w:p>
    <w:p>
      <w:r>
        <w:tab/>
        <w:t>for ACIR is +4 dB, throughput loss is in the range [12.3, 12.3], and Median is 12.3. Besides, 0 companies provide NaN or N/A</w:t>
      </w:r>
    </w:p>
    <w:p>
      <w:r>
        <w:tab/>
        <w:t>for ACIR is +6 dB, throughput loss is in the range [10.13, 10.13], and Median is 10.13. Besides, 0 companies provide NaN or N/A</w:t>
      </w:r>
    </w:p>
    <w:p>
      <w:r>
        <w:tab/>
        <w:t>for ACIR is +8 dB, throughput loss is in the range [8.26, 8.26], and Median is 8.26.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4, Case 3, Victim: SBFD (UL),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[18.56, 18.56], and Median is 18.56. Besides, 0 companies provide NaN or N/A</w:t>
      </w:r>
    </w:p>
    <w:p>
      <w:r>
        <w:tab/>
        <w:t>for ACIR is +2 dB, throughput loss is in the range [15.57, 15.57], and Median is 15.57. Besides, 0 companies provide NaN or N/A</w:t>
      </w:r>
    </w:p>
    <w:p>
      <w:r>
        <w:tab/>
        <w:t>for ACIR is +4 dB, throughput loss is in the range [12.92, 12.92], and Median is 12.92. Besides, 0 companies provide NaN or N/A</w:t>
      </w:r>
    </w:p>
    <w:p>
      <w:r>
        <w:tab/>
        <w:t>for ACIR is +6 dB, throughput loss is in the range [10.62, 10.62], and Median is 10.62. Besides, 0 companies provide NaN or N/A</w:t>
      </w:r>
    </w:p>
    <w:p>
      <w:r>
        <w:tab/>
        <w:t>for ACIR is +8 dB, throughput loss is in the range [8.64, 8.64], and Median is 8.64.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4, Case 3, Victim: SBFD (UL),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[7.95, 7.95], and Median is 7.95. Besides, 0 companies provide NaN or N/A</w:t>
      </w:r>
    </w:p>
    <w:p>
      <w:r>
        <w:tab/>
        <w:t>for ACIR is +2 dB, throughput loss is in the range [6.42, 6.42], and Median is 6.42. Besides, 0 companies provide NaN or N/A</w:t>
      </w:r>
    </w:p>
    <w:p>
      <w:r>
        <w:tab/>
        <w:t>for ACIR is +4 dB, throughput loss is in the range [5.14, 5.14], and Median is 5.14. Besides, 0 companies provide NaN or N/A</w:t>
      </w:r>
    </w:p>
    <w:p>
      <w:r>
        <w:tab/>
        <w:t>for ACIR is +6 dB, throughput loss is in the range [4.08, 4.08], and Median is 4.08. Besides, 0 companies provide NaN or N/A</w:t>
      </w:r>
    </w:p>
    <w:p>
      <w:r>
        <w:tab/>
        <w:t>for ACIR is +8 dB, throughput loss is in the range [3.2, 3.2], and Median is 3.2.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[23.03, 23.03], and Median is 23.03. Besides, 0 companies provide NaN or N/A</w:t>
      </w:r>
    </w:p>
    <w:p>
      <w:r>
        <w:tab/>
        <w:t>for ACIR is +6 dB, throughput loss is in the range [19.27, 19.27], and Median is 19.27. Besides, 0 companies provide NaN or N/A</w:t>
      </w:r>
    </w:p>
    <w:p>
      <w:r>
        <w:tab/>
        <w:t>for ACIR is +8 dB, throughput loss is in the range [15.94, 15.94], and Median is 15.94. Besides, 0 companies provide NaN or N/A</w:t>
      </w:r>
    </w:p>
    <w:p>
      <w:r>
        <w:br/>
      </w:r>
    </w:p>
    <w:p>
      <w:r>
        <w:t>Scenario 4, Case 3, Victim: SBFD (UL),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[8.3, 8.3], and Median is 8.3. Besides, 0 companies provide NaN or N/A</w:t>
      </w:r>
    </w:p>
    <w:p>
      <w:r>
        <w:tab/>
        <w:t>for ACIR is +2 dB, throughput loss is in the range [6.74, 6.74], and Median is 6.74. Besides, 0 companies provide NaN or N/A</w:t>
      </w:r>
    </w:p>
    <w:p>
      <w:r>
        <w:tab/>
        <w:t>for ACIR is +4 dB, throughput loss is in the range [5.42, 5.42], and Median is 5.42. Besides, 0 companies provide NaN or N/A</w:t>
      </w:r>
    </w:p>
    <w:p>
      <w:r>
        <w:tab/>
        <w:t>for ACIR is +6 dB, throughput loss is in the range [4.31, 4.31], and Median is 4.31. Besides, 0 companies provide NaN or N/A</w:t>
      </w:r>
    </w:p>
    <w:p>
      <w:r>
        <w:tab/>
        <w:t>for ACIR is +8 dB, throughput loss is in the range [3.4, 3.4], and Median is 3.4.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[27.53, 27.53], and Median is 27.53. Besides, 0 companies provide NaN or N/A</w:t>
      </w:r>
    </w:p>
    <w:p>
      <w:r>
        <w:tab/>
        <w:t>for ACIR is +6 dB, throughput loss is in the range [21.9, 21.9], and Median is 21.9. Besides, 0 companies provide NaN or N/A</w:t>
      </w:r>
    </w:p>
    <w:p>
      <w:r>
        <w:tab/>
        <w:t>for ACIR is +8 dB, throughput loss is in the range [17.72, 17.72], and Median is 17.72. Besides, 0 companies provide NaN or N/A</w:t>
      </w:r>
    </w:p>
    <w:p>
      <w:r>
        <w:br/>
      </w:r>
    </w:p>
    <w:p>
      <w:r>
        <w:t>Scenario 4, Case 3, Victim: SBFD (UL),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[44.47, 11.87], and Median is 28.17. Besides, 0 companies provide NaN or N/A</w:t>
      </w:r>
    </w:p>
    <w:p>
      <w:r>
        <w:tab/>
        <w:t>for ACIR is +2 dB, throughput loss is in the range [42.05, 9.71], and Median is 25.88. Besides, 0 companies provide NaN or N/A</w:t>
      </w:r>
    </w:p>
    <w:p>
      <w:r>
        <w:tab/>
        <w:t>for ACIR is +4 dB, throughput loss is in the range [40.03, 7.87], and Median is 23.95. Besides, 0 companies provide NaN or N/A</w:t>
      </w:r>
    </w:p>
    <w:p>
      <w:r>
        <w:tab/>
        <w:t>for ACIR is +6 dB, throughput loss is in the range [38.45, 6.33], and Median is 22.39. Besides, 0 companies provide NaN or N/A</w:t>
      </w:r>
    </w:p>
    <w:p>
      <w:r>
        <w:tab/>
        <w:t>for ACIR is +8 dB, throughput loss is in the range [37.25, 5.04], and Median is 21.15.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1 companies provide NaN or N/A</w:t>
      </w:r>
    </w:p>
    <w:p>
      <w:r>
        <w:tab/>
        <w:t>for ACIR is +2 dB, throughput loss is in the range [100.0, 100.0], and Median is 100.0. Besides, 1 companies provide NaN or N/A</w:t>
      </w:r>
    </w:p>
    <w:p>
      <w:r>
        <w:tab/>
        <w:t>for ACIR is +4 dB, throughput loss is in the range [100.0, 100.0], and Median is 100.0. Besides, 1 companies provide NaN or N/A</w:t>
      </w:r>
    </w:p>
    <w:p>
      <w:r>
        <w:tab/>
        <w:t>for ACIR is +6 dB, throughput loss is in the range [30.66, 30.66], and Median is 30.66. Besides, 1 companies provide NaN or N/A</w:t>
      </w:r>
    </w:p>
    <w:p>
      <w:r>
        <w:tab/>
        <w:t>for ACIR is +8 dB, throughput loss is in the range [23.76, 23.76], and Median is 23.76. Besides, 1 companies provide NaN or N/A</w:t>
      </w:r>
    </w:p>
    <w:p>
      <w:r>
        <w:br/>
      </w:r>
    </w:p>
    <w:p>
      <w:r>
        <w:t>Scenario 4, Case 3, Victim: SBFD (UL),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[12.01, 12.01], and Median is 12.01. Besides, 0 companies provide NaN or N/A</w:t>
      </w:r>
    </w:p>
    <w:p>
      <w:r>
        <w:tab/>
        <w:t>for ACIR is +2 dB, throughput loss is in the range [9.88, 9.88], and Median is 9.88. Besides, 0 companies provide NaN or N/A</w:t>
      </w:r>
    </w:p>
    <w:p>
      <w:r>
        <w:tab/>
        <w:t>for ACIR is +4 dB, throughput loss is in the range [8.07, 8.07], and Median is 8.07. Besides, 0 companies provide NaN or N/A</w:t>
      </w:r>
    </w:p>
    <w:p>
      <w:r>
        <w:tab/>
        <w:t>for ACIR is +6 dB, throughput loss is in the range [6.52, 6.52], and Median is 6.52. Besides, 0 companies provide NaN or N/A</w:t>
      </w:r>
    </w:p>
    <w:p>
      <w:r>
        <w:tab/>
        <w:t>for ACIR is +8 dB, throughput loss is in the range [5.22, 5.22], and Median is 5.22.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[23.96, 23.96], and Median is 23.96. Besides, 0 companies provide NaN or N/A</w:t>
      </w:r>
    </w:p>
    <w:p>
      <w:r>
        <w:tab/>
        <w:t>for ACIR is +8 dB, throughput loss is in the range [19.0, 19.0], and Median is 19.0. Besides, 0 companies provide NaN or N/A</w:t>
      </w:r>
    </w:p>
    <w:p>
      <w:r>
        <w:br/>
      </w:r>
    </w:p>
    <w:p>
      <w:r>
        <w:t>Scenario 4, Case 3, Victim: SBFD (UL),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[5.95, 5.95], and Median is 5.95. Besides, 0 companies provide NaN or N/A</w:t>
      </w:r>
    </w:p>
    <w:p>
      <w:r>
        <w:tab/>
        <w:t>for ACIR is +2 dB, throughput loss is in the range [4.6, 4.6], and Median is 4.6. Besides, 0 companies provide NaN or N/A</w:t>
      </w:r>
    </w:p>
    <w:p>
      <w:r>
        <w:tab/>
        <w:t>for ACIR is +4 dB, throughput loss is in the range [3.51, 3.51], and Median is 3.51. Besides, 0 companies provide NaN or N/A</w:t>
      </w:r>
    </w:p>
    <w:p>
      <w:r>
        <w:tab/>
        <w:t>for ACIR is +6 dB, throughput loss is in the range [2.64, 2.64], and Median is 2.64. Besides, 0 companies provide NaN or N/A</w:t>
      </w:r>
    </w:p>
    <w:p>
      <w:r>
        <w:tab/>
        <w:t>for ACIR is +8 dB, throughput loss is in the range [1.95, 1.95], and Median is 1.95.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[15.38, 15.38], and Median is 15.38. Besides, 0 companies provide NaN or N/A</w:t>
      </w:r>
    </w:p>
    <w:p>
      <w:r>
        <w:tab/>
        <w:t>for ACIR is +2 dB, throughput loss is in the range [10.32, 10.32], and Median is 10.32. Besides, 0 companies provide NaN or N/A</w:t>
      </w:r>
    </w:p>
    <w:p>
      <w:r>
        <w:tab/>
        <w:t>for ACIR is +4 dB, throughput loss is in the range [7.05, 7.05], and Median is 7.05. Besides, 0 companies provide NaN or N/A</w:t>
      </w:r>
    </w:p>
    <w:p>
      <w:r>
        <w:tab/>
        <w:t>for ACIR is +6 dB, throughput loss is in the range [5.59, 5.59], and Median is 5.59. Besides, 0 companies provide NaN or N/A</w:t>
      </w:r>
    </w:p>
    <w:p>
      <w:r>
        <w:tab/>
        <w:t>for ACIR is +8 dB, throughput loss is in the range [4.26, 4.26], and Median is 4.26. Besides, 0 companies provide NaN or N/A</w:t>
      </w:r>
    </w:p>
    <w:p>
      <w:r>
        <w:br/>
      </w:r>
    </w:p>
    <w:p>
      <w:r>
        <w:t>Scenario 4, Case 3, Victim: SBFD (UL),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[5.46, 5.46], and Median is 5.46. Besides, 0 companies provide NaN or N/A</w:t>
      </w:r>
    </w:p>
    <w:p>
      <w:r>
        <w:tab/>
        <w:t>for ACIR is +2 dB, throughput loss is in the range [4.2, 4.2], and Median is 4.2. Besides, 0 companies provide NaN or N/A</w:t>
      </w:r>
    </w:p>
    <w:p>
      <w:r>
        <w:tab/>
        <w:t>for ACIR is +4 dB, throughput loss is in the range [3.19, 3.19], and Median is 3.19. Besides, 0 companies provide NaN or N/A</w:t>
      </w:r>
    </w:p>
    <w:p>
      <w:r>
        <w:tab/>
        <w:t>for ACIR is +6 dB, throughput loss is in the range [2.39, 2.39], and Median is 2.39. Besides, 0 companies provide NaN or N/A</w:t>
      </w:r>
    </w:p>
    <w:p>
      <w:r>
        <w:tab/>
        <w:t>for ACIR is +8 dB, throughput loss is in the range [1.76, 1.76], and Median is 1.76.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[16.48, 16.48], and Median is 16.48. Besides, 0 companies provide NaN or N/A</w:t>
      </w:r>
    </w:p>
    <w:p>
      <w:r>
        <w:tab/>
        <w:t>for ACIR is +2 dB, throughput loss is in the range [11.7, 11.7], and Median is 11.7. Besides, 0 companies provide NaN or N/A</w:t>
      </w:r>
    </w:p>
    <w:p>
      <w:r>
        <w:tab/>
        <w:t>for ACIR is +4 dB, throughput loss is in the range [8.42, 8.42], and Median is 8.42. Besides, 0 companies provide NaN or N/A</w:t>
      </w:r>
    </w:p>
    <w:p>
      <w:r>
        <w:tab/>
        <w:t>for ACIR is +6 dB, throughput loss is in the range [5.81, 5.81], and Median is 5.81. Besides, 0 companies provide NaN or N/A</w:t>
      </w:r>
    </w:p>
    <w:p>
      <w:r>
        <w:tab/>
        <w:t>for ACIR is +8 dB, throughput loss is in the range [4.02, 4.02], and Median is 4.02. Besides, 0 companies provide NaN or N/A</w:t>
      </w:r>
    </w:p>
    <w:p>
      <w:r>
        <w:br/>
      </w:r>
    </w:p>
    <w:p>
      <w:r>
        <w:t>Scenario 4, Case 3, Victim: SBFD (UL),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[9.27, 4.32], and Median is 6.8. Besides, 0 companies provide NaN or N/A</w:t>
      </w:r>
    </w:p>
    <w:p>
      <w:r>
        <w:tab/>
        <w:t>for ACIR is +2 dB, throughput loss is in the range [7.33, 3.58], and Median is 5.46. Besides, 0 companies provide NaN or N/A</w:t>
      </w:r>
    </w:p>
    <w:p>
      <w:r>
        <w:tab/>
        <w:t>for ACIR is +4 dB, throughput loss is in the range [5.71, 3.05], and Median is 4.38. Besides, 0 companies provide NaN or N/A</w:t>
      </w:r>
    </w:p>
    <w:p>
      <w:r>
        <w:tab/>
        <w:t>for ACIR is +6 dB, throughput loss is in the range [4.4, 2.72], and Median is 3.56. Besides, 0 companies provide NaN or N/A</w:t>
      </w:r>
    </w:p>
    <w:p>
      <w:r>
        <w:tab/>
        <w:t>for ACIR is +8 dB, throughput loss is in the range [3.34, 2.46], and Median is 2.9.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[32.38, 32.38], and Median is 32.38. Besides, 1 companies provide NaN or N/A</w:t>
      </w:r>
    </w:p>
    <w:p>
      <w:r>
        <w:tab/>
        <w:t>for ACIR is +2 dB, throughput loss is in the range [26.23, 26.23], and Median is 26.23. Besides, 1 companies provide NaN or N/A</w:t>
      </w:r>
    </w:p>
    <w:p>
      <w:r>
        <w:tab/>
        <w:t>for ACIR is +4 dB, throughput loss is in the range [20.96, 20.96], and Median is 20.96. Besides, 1 companies provide NaN or N/A</w:t>
      </w:r>
    </w:p>
    <w:p>
      <w:r>
        <w:tab/>
        <w:t>for ACIR is +6 dB, throughput loss is in the range [12.84, 12.84], and Median is 12.84. Besides, 1 companies provide NaN or N/A</w:t>
      </w:r>
    </w:p>
    <w:p>
      <w:r>
        <w:tab/>
        <w:t>for ACIR is +8 dB, throughput loss is in the range [7.47, 7.47], and Median is 7.47. Besides, 1 companies provide NaN or N/A</w:t>
      </w:r>
    </w:p>
    <w:p>
      <w:r>
        <w:br/>
      </w:r>
    </w:p>
    <w:p>
      <w:r>
        <w:t>Scenario 4, Case 3, Victim: SBFD (UL),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[9.16, 9.16], and Median is 9.16. Besides, 0 companies provide NaN or N/A</w:t>
      </w:r>
    </w:p>
    <w:p>
      <w:r>
        <w:tab/>
        <w:t>for ACIR is +2 dB, throughput loss is in the range [7.24, 7.24], and Median is 7.24. Besides, 0 companies provide NaN or N/A</w:t>
      </w:r>
    </w:p>
    <w:p>
      <w:r>
        <w:tab/>
        <w:t>for ACIR is +4 dB, throughput loss is in the range [5.67, 5.67], and Median is 5.67. Besides, 0 companies provide NaN or N/A</w:t>
      </w:r>
    </w:p>
    <w:p>
      <w:r>
        <w:tab/>
        <w:t>for ACIR is +6 dB, throughput loss is in the range [4.37, 4.37], and Median is 4.37. Besides, 0 companies provide NaN or N/A</w:t>
      </w:r>
    </w:p>
    <w:p>
      <w:r>
        <w:tab/>
        <w:t>for ACIR is +8 dB, throughput loss is in the range [3.33, 3.33], and Median is 3.33.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[34.75, 34.75], and Median is 34.75. Besides, 0 companies provide NaN or N/A</w:t>
      </w:r>
    </w:p>
    <w:p>
      <w:r>
        <w:tab/>
        <w:t>for ACIR is +2 dB, throughput loss is in the range [26.51, 26.51], and Median is 26.51. Besides, 0 companies provide NaN or N/A</w:t>
      </w:r>
    </w:p>
    <w:p>
      <w:r>
        <w:tab/>
        <w:t>for ACIR is +4 dB, throughput loss is in the range [19.86, 19.86], and Median is 19.86. Besides, 0 companies provide NaN or N/A</w:t>
      </w:r>
    </w:p>
    <w:p>
      <w:r>
        <w:tab/>
        <w:t>for ACIR is +6 dB, throughput loss is in the range [14.32, 14.32], and Median is 14.32. Besides, 0 companies provide NaN or N/A</w:t>
      </w:r>
    </w:p>
    <w:p>
      <w:r>
        <w:tab/>
        <w:t>for ACIR is +8 dB, throughput loss is in the range [11.61, 11.61], and Median is 11.61. Besides, 0 companies provide NaN or N/A</w:t>
      </w:r>
    </w:p>
    <w:p>
      <w:r>
        <w:br/>
      </w:r>
    </w:p>
    <w:p>
      <w:r>
        <w:t>Scenario 4, Case 3, Victim: SBFD (UL),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[12.22, 12.22], and Median is 12.22. Besides, 0 companies provide NaN or N/A</w:t>
      </w:r>
    </w:p>
    <w:p>
      <w:r>
        <w:tab/>
        <w:t>for ACIR is +2 dB, throughput loss is in the range [9.98, 9.98], and Median is 9.98. Besides, 0 companies provide NaN or N/A</w:t>
      </w:r>
    </w:p>
    <w:p>
      <w:r>
        <w:tab/>
        <w:t>for ACIR is +4 dB, throughput loss is in the range [8.07, 8.07], and Median is 8.07. Besides, 0 companies provide NaN or N/A</w:t>
      </w:r>
    </w:p>
    <w:p>
      <w:r>
        <w:tab/>
        <w:t>for ACIR is +6 dB, throughput loss is in the range [6.46, 6.46], and Median is 6.46. Besides, 0 companies provide NaN or N/A</w:t>
      </w:r>
    </w:p>
    <w:p>
      <w:r>
        <w:tab/>
        <w:t>for ACIR is +8 dB, throughput loss is in the range [5.13, 5.13], and Median is 5.13.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[46.44, 46.44], and Median is 46.44. Besides, 0 companies provide NaN or N/A</w:t>
      </w:r>
    </w:p>
    <w:p>
      <w:r>
        <w:tab/>
        <w:t>for ACIR is +4 dB, throughput loss is in the range [39.31, 39.31], and Median is 39.31. Besides, 0 companies provide NaN or N/A</w:t>
      </w:r>
    </w:p>
    <w:p>
      <w:r>
        <w:tab/>
        <w:t>for ACIR is +6 dB, throughput loss is in the range [31.93, 31.93], and Median is 31.93. Besides, 0 companies provide NaN or N/A</w:t>
      </w:r>
    </w:p>
    <w:p>
      <w:r>
        <w:tab/>
        <w:t>for ACIR is +8 dB, throughput loss is in the range [25.49, 25.49], and Median is 25.49. Besides, 0 companies provide NaN or N/A</w:t>
      </w:r>
    </w:p>
    <w:p>
      <w:r>
        <w:br/>
      </w:r>
    </w:p>
    <w:p>
      <w:r>
        <w:t>Scenario 4, Case 3, Victim: SBFD (UL),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[12.18, 12.18], and Median is 12.18. Besides, 0 companies provide NaN or N/A</w:t>
      </w:r>
    </w:p>
    <w:p>
      <w:r>
        <w:tab/>
        <w:t>for ACIR is +2 dB, throughput loss is in the range [9.98, 9.98], and Median is 9.98. Besides, 0 companies provide NaN or N/A</w:t>
      </w:r>
    </w:p>
    <w:p>
      <w:r>
        <w:tab/>
        <w:t>for ACIR is +4 dB, throughput loss is in the range [8.09, 8.09], and Median is 8.09. Besides, 0 companies provide NaN or N/A</w:t>
      </w:r>
    </w:p>
    <w:p>
      <w:r>
        <w:tab/>
        <w:t>for ACIR is +6 dB, throughput loss is in the range [6.5, 6.5], and Median is 6.5. Besides, 0 companies provide NaN or N/A</w:t>
      </w:r>
    </w:p>
    <w:p>
      <w:r>
        <w:tab/>
        <w:t>for ACIR is +8 dB, throughput loss is in the range [5.16, 5.16], and Median is 5.16.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[45.98, 45.98], and Median is 45.98. Besides, 0 companies provide NaN or N/A</w:t>
      </w:r>
    </w:p>
    <w:p>
      <w:r>
        <w:tab/>
        <w:t>for ACIR is +4 dB, throughput loss is in the range [35.9, 35.9], and Median is 35.9. Besides, 0 companies provide NaN or N/A</w:t>
      </w:r>
    </w:p>
    <w:p>
      <w:r>
        <w:tab/>
        <w:t>for ACIR is +6 dB, throughput loss is in the range [27.46, 27.46], and Median is 27.46. Besides, 0 companies provide NaN or N/A</w:t>
      </w:r>
    </w:p>
    <w:p>
      <w:r>
        <w:tab/>
        <w:t>for ACIR is +8 dB, throughput loss is in the range [20.86, 20.86], and Median is 20.86. Besides, 0 companies provide NaN or N/A</w:t>
      </w:r>
    </w:p>
    <w:p>
      <w:r>
        <w:br/>
      </w:r>
    </w:p>
    <w:p>
      <w:r>
        <w:t>Scenario 4, Case 3, Victim: SBFD (UL),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[18.05, 18.05], and Median is 18.05. Besides, 0 companies provide NaN or N/A</w:t>
      </w:r>
    </w:p>
    <w:p>
      <w:r>
        <w:tab/>
        <w:t>for ACIR is +2 dB, throughput loss is in the range [15.09, 15.09], and Median is 15.09. Besides, 0 companies provide NaN or N/A</w:t>
      </w:r>
    </w:p>
    <w:p>
      <w:r>
        <w:tab/>
        <w:t>for ACIR is +4 dB, throughput loss is in the range [12.49, 12.49], and Median is 12.49. Besides, 0 companies provide NaN or N/A</w:t>
      </w:r>
    </w:p>
    <w:p>
      <w:r>
        <w:tab/>
        <w:t>for ACIR is +6 dB, throughput loss is in the range [10.21, 10.21], and Median is 10.21. Besides, 0 companies provide NaN or N/A</w:t>
      </w:r>
    </w:p>
    <w:p>
      <w:r>
        <w:tab/>
        <w:t>for ACIR is +8 dB, throughput loss is in the range [8.26, 8.26], and Median is 8.26.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[45.3, 45.3], and Median is 45.3. Besides, 0 companies provide NaN or N/A</w:t>
      </w:r>
    </w:p>
    <w:p>
      <w:r>
        <w:tab/>
        <w:t>for ACIR is +8 dB, throughput loss is in the range [34.52, 34.52], and Median is 34.52. Besides, 0 companies provide NaN or N/A</w:t>
      </w:r>
    </w:p>
    <w:p>
      <w:r>
        <w:br/>
      </w:r>
    </w:p>
    <w:p>
      <w:r>
        <w:t>Scenario 4, Case 3, Victim: SBFD (UL),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[17.68, 17.68], and Median is 17.68. Besides, 0 companies provide NaN or N/A</w:t>
      </w:r>
    </w:p>
    <w:p>
      <w:r>
        <w:tab/>
        <w:t>for ACIR is +2 dB, throughput loss is in the range [14.8, 14.8], and Median is 14.8. Besides, 0 companies provide NaN or N/A</w:t>
      </w:r>
    </w:p>
    <w:p>
      <w:r>
        <w:tab/>
        <w:t>for ACIR is +4 dB, throughput loss is in the range [12.27, 12.27], and Median is 12.27. Besides, 0 companies provide NaN or N/A</w:t>
      </w:r>
    </w:p>
    <w:p>
      <w:r>
        <w:tab/>
        <w:t>for ACIR is +6 dB, throughput loss is in the range [10.07, 10.07], and Median is 10.07. Besides, 0 companies provide NaN or N/A</w:t>
      </w:r>
    </w:p>
    <w:p>
      <w:r>
        <w:tab/>
        <w:t>for ACIR is +8 dB, throughput loss is in the range [8.17, 8.17], and Median is 8.17.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[45.71, 45.71], and Median is 45.71. Besides, 0 companies provide NaN or N/A</w:t>
      </w:r>
    </w:p>
    <w:p>
      <w:r>
        <w:tab/>
        <w:t>for ACIR is +8 dB, throughput loss is in the range [38.16, 38.16], and Median is 38.16. Besides, 0 companies provide NaN or N/A</w:t>
      </w:r>
    </w:p>
    <w:p>
      <w:r>
        <w:br/>
      </w:r>
    </w:p>
    <w:p>
      <w:r>
        <w:t>Scenario 4, Case 3, Victim: SBFD (UL),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[16.79, 16.79], and Median is 16.79. Besides, 0 companies provide NaN or N/A</w:t>
      </w:r>
    </w:p>
    <w:p>
      <w:r>
        <w:tab/>
        <w:t>for ACIR is +2 dB, throughput loss is in the range [14.11, 14.11], and Median is 14.11. Besides, 0 companies provide NaN or N/A</w:t>
      </w:r>
    </w:p>
    <w:p>
      <w:r>
        <w:tab/>
        <w:t>for ACIR is +4 dB, throughput loss is in the range [11.76, 11.76], and Median is 11.76. Besides, 0 companies provide NaN or N/A</w:t>
      </w:r>
    </w:p>
    <w:p>
      <w:r>
        <w:tab/>
        <w:t>for ACIR is +6 dB, throughput loss is in the range [9.7, 9.7], and Median is 9.7. Besides, 0 companies provide NaN or N/A</w:t>
      </w:r>
    </w:p>
    <w:p>
      <w:r>
        <w:tab/>
        <w:t>for ACIR is +8 dB, throughput loss is in the range [7.93, 7.93], and Median is 7.93.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[45.77, 45.77], and Median is 45.77. Besides, 0 companies provide NaN or N/A</w:t>
      </w:r>
    </w:p>
    <w:p>
      <w:r>
        <w:tab/>
        <w:t>for ACIR is +8 dB, throughput loss is in the range [37.59, 37.59], and Median is 37.59. Besides, 0 companies provide NaN or N/A</w:t>
      </w:r>
    </w:p>
    <w:p>
      <w:r>
        <w:br/>
      </w:r>
    </w:p>
    <w:p>
      <w:r>
        <w:t>Scenario 4, Case 3, Victim: SBFD (UL),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[17.09, 17.09], and Median is 17.09. Besides, 0 companies provide NaN or N/A</w:t>
      </w:r>
    </w:p>
    <w:p>
      <w:r>
        <w:tab/>
        <w:t>for ACIR is +2 dB, throughput loss is in the range [14.41, 14.41], and Median is 14.41. Besides, 0 companies provide NaN or N/A</w:t>
      </w:r>
    </w:p>
    <w:p>
      <w:r>
        <w:tab/>
        <w:t>for ACIR is +4 dB, throughput loss is in the range [12.03, 12.03], and Median is 12.03. Besides, 0 companies provide NaN or N/A</w:t>
      </w:r>
    </w:p>
    <w:p>
      <w:r>
        <w:tab/>
        <w:t>for ACIR is +6 dB, throughput loss is in the range [9.96, 9.96], and Median is 9.96. Besides, 0 companies provide NaN or N/A</w:t>
      </w:r>
    </w:p>
    <w:p>
      <w:r>
        <w:tab/>
        <w:t>for ACIR is +8 dB, throughput loss is in the range [8.16, 8.16], and Median is 8.16.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[42.62, 42.62], and Median is 42.62. Besides, 0 companies provide NaN or N/A</w:t>
      </w:r>
    </w:p>
    <w:p>
      <w:r>
        <w:tab/>
        <w:t>for ACIR is +8 dB, throughput loss is in the range [33.88, 33.88], and Median is 33.88. Besides, 0 companies provide NaN or N/A</w:t>
      </w:r>
    </w:p>
    <w:p>
      <w:r>
        <w:br/>
      </w:r>
    </w:p>
    <w:p>
      <w:r>
        <w:t>Scenario 4, Case 3, Victim: SBFD (UL),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[23.04, 23.04], and Median is 23.04. Besides, 0 companies provide NaN or N/A</w:t>
      </w:r>
    </w:p>
    <w:p>
      <w:r>
        <w:tab/>
        <w:t>for ACIR is +2 dB, throughput loss is in the range [19.78, 19.78], and Median is 19.78. Besides, 0 companies provide NaN or N/A</w:t>
      </w:r>
    </w:p>
    <w:p>
      <w:r>
        <w:tab/>
        <w:t>for ACIR is +4 dB, throughput loss is in the range [16.83, 16.83], and Median is 16.83. Besides, 0 companies provide NaN or N/A</w:t>
      </w:r>
    </w:p>
    <w:p>
      <w:r>
        <w:tab/>
        <w:t>for ACIR is +6 dB, throughput loss is in the range [14.19, 14.19], and Median is 14.19. Besides, 0 companies provide NaN or N/A</w:t>
      </w:r>
    </w:p>
    <w:p>
      <w:r>
        <w:tab/>
        <w:t>for ACIR is +8 dB, throughput loss is in the range [11.88, 11.88], and Median is 11.88.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4, Case 3, Victim: SBFD (UL),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[22.94, 22.94], and Median is 22.94. Besides, 0 companies provide NaN or N/A</w:t>
      </w:r>
    </w:p>
    <w:p>
      <w:r>
        <w:tab/>
        <w:t>for ACIR is +2 dB, throughput loss is in the range [19.67, 19.67], and Median is 19.67. Besides, 0 companies provide NaN or N/A</w:t>
      </w:r>
    </w:p>
    <w:p>
      <w:r>
        <w:tab/>
        <w:t>for ACIR is +4 dB, throughput loss is in the range [16.72, 16.72], and Median is 16.72. Besides, 0 companies provide NaN or N/A</w:t>
      </w:r>
    </w:p>
    <w:p>
      <w:r>
        <w:tab/>
        <w:t>for ACIR is +6 dB, throughput loss is in the range [14.08, 14.08], and Median is 14.08. Besides, 0 companies provide NaN or N/A</w:t>
      </w:r>
    </w:p>
    <w:p>
      <w:r>
        <w:tab/>
        <w:t>for ACIR is +8 dB, throughput loss is in the range [11.76, 11.76], and Median is 11.76.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4, Case 3, Victim: SBFD (UL), Antenna config: 2,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[4.05, 4.05], and Median is 4.05. Besides, 0 companies provide NaN or N/A</w:t>
      </w:r>
    </w:p>
    <w:p>
      <w:r>
        <w:tab/>
        <w:t>for ACIR is +2 dB, throughput loss is in the range [3.23, 3.23], and Median is 3.23. Besides, 0 companies provide NaN or N/A</w:t>
      </w:r>
    </w:p>
    <w:p>
      <w:r>
        <w:tab/>
        <w:t>for ACIR is +4 dB, throughput loss is in the range [2.63, 2.63], and Median is 2.63. Besides, 0 companies provide NaN or N/A</w:t>
      </w:r>
    </w:p>
    <w:p>
      <w:r>
        <w:tab/>
        <w:t>for ACIR is +6 dB, throughput loss is in the range [2.15, 2.15], and Median is 2.15. Besides, 0 companies provide NaN or N/A</w:t>
      </w:r>
    </w:p>
    <w:p>
      <w:r>
        <w:tab/>
        <w:t>for ACIR is +8 dB, throughput loss is in the range [1.79, 1.79], and Median is 1.79.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[14.48, 14.48], and Median is 14.48. Besides, 0 companies provide NaN or N/A</w:t>
      </w:r>
    </w:p>
    <w:p>
      <w:r>
        <w:tab/>
        <w:t>for ACIR is +2 dB, throughput loss is in the range [10.96, 10.96], and Median is 10.96. Besides, 0 companies provide NaN or N/A</w:t>
      </w:r>
    </w:p>
    <w:p>
      <w:r>
        <w:tab/>
        <w:t>for ACIR is +4 dB, throughput loss is in the range [9.08, 9.08], and Median is 9.08. Besides, 0 companies provide NaN or N/A</w:t>
      </w:r>
    </w:p>
    <w:p>
      <w:r>
        <w:tab/>
        <w:t>for ACIR is +6 dB, throughput loss is in the range [6.99, 6.99], and Median is 6.99. Besides, 0 companies provide NaN or N/A</w:t>
      </w:r>
    </w:p>
    <w:p>
      <w:r>
        <w:tab/>
        <w:t>for ACIR is +8 dB, throughput loss is in the range [6.8, 6.8], and Median is 6.8. Besides, 0 companies provide NaN or N/A</w:t>
      </w:r>
    </w:p>
    <w:p>
      <w:r>
        <w:br/>
      </w:r>
    </w:p>
    <w:p>
      <w:r>
        <w:t>Scenario 4, Case 3, Victim: SBFD (UL), Antenna config: 2, Grid shift: 1.0,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[4.57, 4.57], and Median is 4.57. Besides, 0 companies provide NaN or N/A</w:t>
      </w:r>
    </w:p>
    <w:p>
      <w:r>
        <w:tab/>
        <w:t>for ACIR is +2 dB, throughput loss is in the range [3.6, 3.6], and Median is 3.6. Besides, 0 companies provide NaN or N/A</w:t>
      </w:r>
    </w:p>
    <w:p>
      <w:r>
        <w:tab/>
        <w:t>for ACIR is +4 dB, throughput loss is in the range [2.81, 2.81], and Median is 2.81. Besides, 0 companies provide NaN or N/A</w:t>
      </w:r>
    </w:p>
    <w:p>
      <w:r>
        <w:tab/>
        <w:t>for ACIR is +6 dB, throughput loss is in the range [2.17, 2.17], and Median is 2.17. Besides, 0 companies provide NaN or N/A</w:t>
      </w:r>
    </w:p>
    <w:p>
      <w:r>
        <w:tab/>
        <w:t>for ACIR is +8 dB, throughput loss is in the range [1.67, 1.67], and Median is 1.67.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[17.07, 17.07], and Median is 17.07. Besides, 0 companies provide NaN or N/A</w:t>
      </w:r>
    </w:p>
    <w:p>
      <w:r>
        <w:tab/>
        <w:t>for ACIR is +2 dB, throughput loss is in the range [11.48, 11.48], and Median is 11.48. Besides, 0 companies provide NaN or N/A</w:t>
      </w:r>
    </w:p>
    <w:p>
      <w:r>
        <w:tab/>
        <w:t>for ACIR is +4 dB, throughput loss is in the range [9.09, 9.09], and Median is 9.09. Besides, 0 companies provide NaN or N/A</w:t>
      </w:r>
    </w:p>
    <w:p>
      <w:r>
        <w:tab/>
        <w:t>for ACIR is +6 dB, throughput loss is in the range [6.14, 6.14], and Median is 6.14. Besides, 0 companies provide NaN or N/A</w:t>
      </w:r>
    </w:p>
    <w:p>
      <w:r>
        <w:tab/>
        <w:t>for ACIR is +8 dB, throughput loss is in the range [4.34, 4.34], and Median is 4.34. Besides, 0 companies provide NaN or N/A</w:t>
      </w:r>
    </w:p>
    <w:p>
      <w:r>
        <w:br/>
      </w:r>
    </w:p>
    <w:p>
      <w:r>
        <w:t>Scenario 4, Case 3, Victim: SBFD (UL),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[4.87, 4.87], and Median is 4.87. Besides, 0 companies provide NaN or N/A</w:t>
      </w:r>
    </w:p>
    <w:p>
      <w:r>
        <w:tab/>
        <w:t>for ACIR is +2 dB, throughput loss is in the range [3.87, 3.87], and Median is 3.87. Besides, 0 companies provide NaN or N/A</w:t>
      </w:r>
    </w:p>
    <w:p>
      <w:r>
        <w:tab/>
        <w:t>for ACIR is +4 dB, throughput loss is in the range [3.05, 3.05], and Median is 3.05. Besides, 0 companies provide NaN or N/A</w:t>
      </w:r>
    </w:p>
    <w:p>
      <w:r>
        <w:tab/>
        <w:t>for ACIR is +6 dB, throughput loss is in the range [2.38, 2.38], and Median is 2.38. Besides, 0 companies provide NaN or N/A</w:t>
      </w:r>
    </w:p>
    <w:p>
      <w:r>
        <w:tab/>
        <w:t>for ACIR is +8 dB, throughput loss is in the range [1.84, 1.84], and Median is 1.84.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[22.98, 22.98], and Median is 22.98. Besides, 0 companies provide NaN or N/A</w:t>
      </w:r>
    </w:p>
    <w:p>
      <w:r>
        <w:tab/>
        <w:t>for ACIR is +2 dB, throughput loss is in the range [15.65, 15.65], and Median is 15.65. Besides, 0 companies provide NaN or N/A</w:t>
      </w:r>
    </w:p>
    <w:p>
      <w:r>
        <w:tab/>
        <w:t>for ACIR is +4 dB, throughput loss is in the range [11.71, 11.71], and Median is 11.71. Besides, 0 companies provide NaN or N/A</w:t>
      </w:r>
    </w:p>
    <w:p>
      <w:r>
        <w:tab/>
        <w:t>for ACIR is +6 dB, throughput loss is in the range [8.95, 8.95], and Median is 8.95. Besides, 0 companies provide NaN or N/A</w:t>
      </w:r>
    </w:p>
    <w:p>
      <w:r>
        <w:tab/>
        <w:t>for ACIR is +8 dB, throughput loss is in the range [6.0, 6.0], and Median is 6.0. Besides, 0 companies provide NaN or N/A</w:t>
      </w:r>
    </w:p>
    <w:p>
      <w:r>
        <w:br/>
      </w:r>
    </w:p>
    <w:p>
      <w:r>
        <w:t>Scenario 4, Case 3, Victim: SBFD (UL),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[44.24, 7.49], and Median is 25.86. Besides, 0 companies provide NaN or N/A</w:t>
      </w:r>
    </w:p>
    <w:p>
      <w:r>
        <w:tab/>
        <w:t>for ACIR is +2 dB, throughput loss is in the range [41.75, 6.02], and Median is 23.88. Besides, 0 companies provide NaN or N/A</w:t>
      </w:r>
    </w:p>
    <w:p>
      <w:r>
        <w:tab/>
        <w:t>for ACIR is +4 dB, throughput loss is in the range [39.77, 4.8], and Median is 22.28. Besides, 0 companies provide NaN or N/A</w:t>
      </w:r>
    </w:p>
    <w:p>
      <w:r>
        <w:tab/>
        <w:t>for ACIR is +6 dB, throughput loss is in the range [38.17, 3.79], and Median is 20.98. Besides, 0 companies provide NaN or N/A</w:t>
      </w:r>
    </w:p>
    <w:p>
      <w:r>
        <w:tab/>
        <w:t>for ACIR is +8 dB, throughput loss is in the range [37.02, 2.97], and Median is 19.99.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[29.69, 29.69], and Median is 29.69. Besides, 1 companies provide NaN or N/A</w:t>
      </w:r>
    </w:p>
    <w:p>
      <w:r>
        <w:tab/>
        <w:t>for ACIR is +2 dB, throughput loss is in the range [22.4, 22.4], and Median is 22.4. Besides, 1 companies provide NaN or N/A</w:t>
      </w:r>
    </w:p>
    <w:p>
      <w:r>
        <w:tab/>
        <w:t>for ACIR is +4 dB, throughput loss is in the range [17.83, 17.83], and Median is 17.83. Besides, 1 companies provide NaN or N/A</w:t>
      </w:r>
    </w:p>
    <w:p>
      <w:r>
        <w:tab/>
        <w:t>for ACIR is +6 dB, throughput loss is in the range [13.27, 13.27], and Median is 13.27. Besides, 1 companies provide NaN or N/A</w:t>
      </w:r>
    </w:p>
    <w:p>
      <w:r>
        <w:tab/>
        <w:t>for ACIR is +8 dB, throughput loss is in the range [9.93, 9.93], and Median is 9.93. Besides, 1 companies provide NaN or N/A</w:t>
      </w:r>
    </w:p>
    <w:p>
      <w:r>
        <w:br/>
      </w:r>
    </w:p>
    <w:p>
      <w:r>
        <w:t>Scenario 4, Case 3, Victim: SBFD (UL),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[7.53, 7.53], and Median is 7.53. Besides, 0 companies provide NaN or N/A</w:t>
      </w:r>
    </w:p>
    <w:p>
      <w:r>
        <w:tab/>
        <w:t>for ACIR is +2 dB, throughput loss is in the range [6.07, 6.07], and Median is 6.07. Besides, 0 companies provide NaN or N/A</w:t>
      </w:r>
    </w:p>
    <w:p>
      <w:r>
        <w:tab/>
        <w:t>for ACIR is +4 dB, throughput loss is in the range [4.84, 4.84], and Median is 4.84. Besides, 0 companies provide NaN or N/A</w:t>
      </w:r>
    </w:p>
    <w:p>
      <w:r>
        <w:tab/>
        <w:t>for ACIR is +6 dB, throughput loss is in the range [3.83, 3.83], and Median is 3.83. Besides, 0 companies provide NaN or N/A</w:t>
      </w:r>
    </w:p>
    <w:p>
      <w:r>
        <w:tab/>
        <w:t>for ACIR is +8 dB, throughput loss is in the range [3.0, 3.0], and Median is 3.0.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[31.23, 31.23], and Median is 31.23. Besides, 0 companies provide NaN or N/A</w:t>
      </w:r>
    </w:p>
    <w:p>
      <w:r>
        <w:tab/>
        <w:t>for ACIR is +2 dB, throughput loss is in the range [24.46, 24.46], and Median is 24.46. Besides, 0 companies provide NaN or N/A</w:t>
      </w:r>
    </w:p>
    <w:p>
      <w:r>
        <w:tab/>
        <w:t>for ACIR is +4 dB, throughput loss is in the range [17.3, 17.3], and Median is 17.3. Besides, 0 companies provide NaN or N/A</w:t>
      </w:r>
    </w:p>
    <w:p>
      <w:r>
        <w:tab/>
        <w:t>for ACIR is +6 dB, throughput loss is in the range [13.18, 13.18], and Median is 13.18. Besides, 0 companies provide NaN or N/A</w:t>
      </w:r>
    </w:p>
    <w:p>
      <w:r>
        <w:tab/>
        <w:t>for ACIR is +8 dB, throughput loss is in the range [9.23, 9.23], and Median is 9.23. Besides, 0 companies provide NaN or N/A</w:t>
      </w:r>
    </w:p>
    <w:p>
      <w:r>
        <w:br/>
      </w:r>
    </w:p>
    <w:p>
      <w:r>
        <w:t>Scenario 4, Case 4, Victim: SBFD (DL),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[0.2, 0.2], and Median is 0.2. Besides, 0 companies provide NaN or N/A</w:t>
      </w:r>
    </w:p>
    <w:p>
      <w:r>
        <w:tab/>
        <w:t>for ACIR is +2 dB, throughput loss is in the range [0.2, 0.2], and Median is 0.2.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[0.14, 0.14], and Median is 0.14. Besides, 0 companies provide NaN or N/A</w:t>
      </w:r>
    </w:p>
    <w:p>
      <w:r>
        <w:tab/>
        <w:t>for ACIR is +8 dB, throughput loss is in the range [0.14, 0.14], and Median is 0.14. Besides, 0 companies provide NaN or N/A</w:t>
      </w:r>
    </w:p>
    <w:p>
      <w:r>
        <w:br/>
      </w:r>
    </w:p>
    <w:p>
      <w:r>
        <w:t>Scenario 4, Case 4, Victim: SBFD (DL),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0.0], and Median is 0.01. Besides, 0 companies provide NaN or N/A</w:t>
      </w:r>
    </w:p>
    <w:p>
      <w:r>
        <w:tab/>
        <w:t>for ACIR is +8 dB, throughput loss is in the range [0.01, 0.0],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[0.3, 0.0], and Median is 0.15. Besides, 0 companies provide NaN or N/A</w:t>
      </w:r>
    </w:p>
    <w:p>
      <w:r>
        <w:tab/>
        <w:t>for ACIR is +2 dB, throughput loss is in the range [0.3, 0.0], and Median is 0.15. Besides, 0 companies provide NaN or N/A</w:t>
      </w:r>
    </w:p>
    <w:p>
      <w:r>
        <w:tab/>
        <w:t>for ACIR is +4 dB, throughput loss is in the range [0.3, 0.0], and Median is 0.15. Besides, 0 companies provide NaN or N/A</w:t>
      </w:r>
    </w:p>
    <w:p>
      <w:r>
        <w:tab/>
        <w:t>for ACIR is +6 dB, throughput loss is in the range [0.3, 0.0], and Median is 0.15. Besides, 0 companies provide NaN or N/A</w:t>
      </w:r>
    </w:p>
    <w:p>
      <w:r>
        <w:tab/>
        <w:t>for ACIR is +8 dB, throughput loss is in the range [0.3, 0.0], and Median is 0.15. Besides, 0 companies provide NaN or N/A</w:t>
      </w:r>
    </w:p>
    <w:p>
      <w:r>
        <w:br/>
      </w:r>
    </w:p>
    <w:p>
      <w:r>
        <w:t>Scenario 4, Case 4, Victim: SBFD (DL),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[0.22, 0.22], and Median is 0.22. Besides, 0 companies provide NaN or N/A</w:t>
      </w:r>
    </w:p>
    <w:p>
      <w:r>
        <w:tab/>
        <w:t>for ACIR is +2 dB, throughput loss is in the range [0.22, 0.22], and Median is 0.22.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[0.14, 0.14], and Median is 0.14. Besides, 0 companies provide NaN or N/A</w:t>
      </w:r>
    </w:p>
    <w:p>
      <w:r>
        <w:tab/>
        <w:t>for ACIR is +2 dB, throughput loss is in the range [0.14, 0.14], and Median is 0.14.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[0.14, 0.14], and Median is 0.14.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[0.07, 0.07], and Median is 0.07. Besides, 0 companies provide NaN or N/A</w:t>
      </w:r>
    </w:p>
    <w:p>
      <w:r>
        <w:br/>
      </w:r>
    </w:p>
    <w:p>
      <w:r>
        <w:t>Scenario 4, Case 4, Victim: SBFD (DL),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[0.23, 0.23], and Median is 0.23. Besides, 0 companies provide NaN or N/A</w:t>
      </w:r>
    </w:p>
    <w:p>
      <w:r>
        <w:tab/>
        <w:t>for ACIR is +2 dB, throughput loss is in the range [0.17, 0.17], and Median is 0.17. Besides, 0 companies provide NaN or N/A</w:t>
      </w:r>
    </w:p>
    <w:p>
      <w:r>
        <w:tab/>
        <w:t>for ACIR is +4 dB, throughput loss is in the range [0.16, 0.16], and Median is 0.16. Besides, 0 companies provide NaN or N/A</w:t>
      </w:r>
    </w:p>
    <w:p>
      <w:r>
        <w:tab/>
        <w:t>for ACIR is +6 dB, throughput loss is in the range [0.14, 0.14], and Median is 0.14. Besides, 0 companies provide NaN or N/A</w:t>
      </w:r>
    </w:p>
    <w:p>
      <w:r>
        <w:tab/>
        <w:t>for ACIR is +8 dB, throughput loss is in the range [0.08, 0.08], and Median is 0.08. Besides, 0 companies provide NaN or N/A</w:t>
      </w:r>
    </w:p>
    <w:p>
      <w:r>
        <w:br/>
      </w:r>
    </w:p>
    <w:p>
      <w:r>
        <w:t>Scenario 4, Case 4, Victim: SBFD (DL),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[0.1, 0.1], and Median is 0.1. Besides, 0 companies provide NaN or N/A</w:t>
      </w:r>
    </w:p>
    <w:p>
      <w:r>
        <w:tab/>
        <w:t>for ACIR is +6 dB, throughput loss is in the range [0.1, 0.1], and Median is 0.1. Besides, 0 companies provide NaN or N/A</w:t>
      </w:r>
    </w:p>
    <w:p>
      <w:r>
        <w:tab/>
        <w:t>for ACIR is +8 dB, throughput loss is in the range [0.1, 0.1], and Median is 0.1. Besides, 0 companies provide NaN or N/A</w:t>
      </w:r>
    </w:p>
    <w:p>
      <w:r>
        <w:br/>
      </w:r>
    </w:p>
    <w:p>
      <w:r>
        <w:t>Scenario 4, Case 4, Victim: SBFD (DL),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0.02], and Median is 0.02. Besides, 0 companies provide NaN or N/A</w:t>
      </w:r>
    </w:p>
    <w:p>
      <w:r>
        <w:tab/>
        <w:t>for ACIR is +2 dB, throughput loss is in the range [0.02, 0.01], and Median is 0.02. Besides, 0 companies provide NaN or N/A</w:t>
      </w:r>
    </w:p>
    <w:p>
      <w:r>
        <w:tab/>
        <w:t>for ACIR is +4 dB, throughput loss is in the range [0.02, 0.01], and Median is 0.01. Besides, 0 companies provide NaN or N/A</w:t>
      </w:r>
    </w:p>
    <w:p>
      <w:r>
        <w:tab/>
        <w:t>for ACIR is +6 dB, throughput loss is in the range [0.02, 0.01], and Median is 0.01. Besides, 0 companies provide NaN or N/A</w:t>
      </w:r>
    </w:p>
    <w:p>
      <w:r>
        <w:tab/>
        <w:t>for ACIR is +8 dB, throughput loss is in the range [0.02, 0.0],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[0.15, 0.15], and Median is 0.15. Besides, 0 companies provide NaN or N/A</w:t>
      </w:r>
    </w:p>
    <w:p>
      <w:r>
        <w:tab/>
        <w:t>for ACIR is +2 dB, throughput loss is in the range [0.15, 0.15], and Median is 0.15. Besides, 0 companies provide NaN or N/A</w:t>
      </w:r>
    </w:p>
    <w:p>
      <w:r>
        <w:tab/>
        <w:t>for ACIR is +4 dB, throughput loss is in the range [0.15, 0.15], and Median is 0.15. Besides, 0 companies provide NaN or N/A</w:t>
      </w:r>
    </w:p>
    <w:p>
      <w:r>
        <w:tab/>
        <w:t>for ACIR is +6 dB, throughput loss is in the range [0.15, 0.15], and Median is 0.15. Besides, 0 companies provide NaN or N/A</w:t>
      </w:r>
    </w:p>
    <w:p>
      <w:r>
        <w:tab/>
        <w:t>for ACIR is +8 dB, throughput loss is in the range [0.15, 0.15], and Median is 0.15. Besides, 0 companies provide NaN or N/A</w:t>
      </w:r>
    </w:p>
    <w:p>
      <w:r>
        <w:br/>
      </w:r>
    </w:p>
    <w:p>
      <w:r>
        <w:t>Scenario 4, Case 4, Victim: SBFD (DL),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0.0], and Median is 0.0. Besides, 0 companies provide NaN or N/A</w:t>
      </w:r>
    </w:p>
    <w:p>
      <w:r>
        <w:tab/>
        <w:t>for ACIR is +2 dB, throughput loss is in the range [0.01,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[0.1, 0.1], and Median is 0.1. Besides, 0 companies provide NaN or N/A</w:t>
      </w:r>
    </w:p>
    <w:p>
      <w:r>
        <w:tab/>
        <w:t>for ACIR is +6 dB, throughput loss is in the range [0.1, 0.1], and Median is 0.1.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1.0,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0.01], and Median is 0.01. Besides, 0 companies provide NaN or N/A</w:t>
      </w:r>
    </w:p>
    <w:p>
      <w:r>
        <w:tab/>
        <w:t>for ACIR is +2 dB, throughput loss is in the range [0.01, 0.0], and Median is 0.01. Besides, 0 companies provide NaN or N/A</w:t>
      </w:r>
    </w:p>
    <w:p>
      <w:r>
        <w:tab/>
        <w:t>for ACIR is +4 dB, throughput loss is in the range [0.01, 0.0], and Median is 0.01. Besides, 0 companies provide NaN or N/A</w:t>
      </w:r>
    </w:p>
    <w:p>
      <w:r>
        <w:tab/>
        <w:t>for ACIR is +6 dB, throughput loss is in the range [0.01, 0.0], and Median is 0.01. Besides, 0 companies provide NaN or N/A</w:t>
      </w:r>
    </w:p>
    <w:p>
      <w:r>
        <w:tab/>
        <w:t>for ACIR is +8 dB, throughput loss is in the range [0.01, 0.0],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(DL),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(UL), Antenna config: 1, Grid shift: 0.1,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[2.25, 2.25], and Median is 2.25. Besides, 0 companies provide NaN or N/A</w:t>
      </w:r>
    </w:p>
    <w:p>
      <w:r>
        <w:tab/>
        <w:t>for ACIR is +2 dB, throughput loss is in the range [2.25, 2.25], and Median is 2.25. Besides, 0 companies provide NaN or N/A</w:t>
      </w:r>
    </w:p>
    <w:p>
      <w:r>
        <w:tab/>
        <w:t>for ACIR is +4 dB, throughput loss is in the range [2.25, 2.25], and Median is 2.25. Besides, 0 companies provide NaN or N/A</w:t>
      </w:r>
    </w:p>
    <w:p>
      <w:r>
        <w:tab/>
        <w:t>for ACIR is +6 dB, throughput loss is in the range [2.25, 2.25], and Median is 2.25. Besides, 0 companies provide NaN or N/A</w:t>
      </w:r>
    </w:p>
    <w:p>
      <w:r>
        <w:tab/>
        <w:t>for ACIR is +8 dB, throughput loss is in the range [2.25, 2.25], and Median is 2.25.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[0.44, 0.44], and Median is 0.44. Besides, 0 companies provide NaN or N/A</w:t>
      </w:r>
    </w:p>
    <w:p>
      <w:r>
        <w:tab/>
        <w:t>for ACIR is +2 dB, throughput loss is in the range [0.44, 0.44], and Median is 0.44. Besides, 0 companies provide NaN or N/A</w:t>
      </w:r>
    </w:p>
    <w:p>
      <w:r>
        <w:tab/>
        <w:t>for ACIR is +4 dB, throughput loss is in the range [0.44, 0.44], and Median is 0.44. Besides, 0 companies provide NaN or N/A</w:t>
      </w:r>
    </w:p>
    <w:p>
      <w:r>
        <w:tab/>
        <w:t>for ACIR is +6 dB, throughput loss is in the range [0.44, 0.44], and Median is 0.44. Besides, 0 companies provide NaN or N/A</w:t>
      </w:r>
    </w:p>
    <w:p>
      <w:r>
        <w:tab/>
        <w:t>for ACIR is +8 dB, throughput loss is in the range [0.44, 0.44], and Median is 0.44. Besides, 0 companies provide NaN or N/A</w:t>
      </w:r>
    </w:p>
    <w:p>
      <w:r>
        <w:br/>
      </w:r>
    </w:p>
    <w:p>
      <w:r>
        <w:t>Scenario 4, Case 4, Victim: SBFD (UL), Antenna config: 1, Grid shift: 0.1,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[2.27, 2.27], and Median is 2.27. Besides, 0 companies provide NaN or N/A</w:t>
      </w:r>
    </w:p>
    <w:p>
      <w:r>
        <w:tab/>
        <w:t>for ACIR is +2 dB, throughput loss is in the range [2.27, 2.27], and Median is 2.27. Besides, 0 companies provide NaN or N/A</w:t>
      </w:r>
    </w:p>
    <w:p>
      <w:r>
        <w:tab/>
        <w:t>for ACIR is +4 dB, throughput loss is in the range [2.27, 2.27], and Median is 2.27. Besides, 0 companies provide NaN or N/A</w:t>
      </w:r>
    </w:p>
    <w:p>
      <w:r>
        <w:tab/>
        <w:t>for ACIR is +6 dB, throughput loss is in the range [2.27, 2.27], and Median is 2.27. Besides, 0 companies provide NaN or N/A</w:t>
      </w:r>
    </w:p>
    <w:p>
      <w:r>
        <w:tab/>
        <w:t>for ACIR is +8 dB, throughput loss is in the range [2.27, 2.27], and Median is 2.27.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[0.46, 0.46], and Median is 0.46. Besides, 0 companies provide NaN or N/A</w:t>
      </w:r>
    </w:p>
    <w:p>
      <w:r>
        <w:tab/>
        <w:t>for ACIR is +2 dB, throughput loss is in the range [0.46, 0.46], and Median is 0.46. Besides, 0 companies provide NaN or N/A</w:t>
      </w:r>
    </w:p>
    <w:p>
      <w:r>
        <w:tab/>
        <w:t>for ACIR is +4 dB, throughput loss is in the range [0.46, 0.46], and Median is 0.46. Besides, 0 companies provide NaN or N/A</w:t>
      </w:r>
    </w:p>
    <w:p>
      <w:r>
        <w:tab/>
        <w:t>for ACIR is +6 dB, throughput loss is in the range [0.46, 0.46], and Median is 0.46. Besides, 0 companies provide NaN or N/A</w:t>
      </w:r>
    </w:p>
    <w:p>
      <w:r>
        <w:tab/>
        <w:t>for ACIR is +8 dB, throughput loss is in the range [0.46, 0.46], and Median is 0.46. Besides, 0 companies provide NaN or N/A</w:t>
      </w:r>
    </w:p>
    <w:p>
      <w:r>
        <w:br/>
      </w:r>
    </w:p>
    <w:p>
      <w:r>
        <w:t>Scenario 4, Case 4, Victim: SBFD (UL), Antenna config: 1, Grid shift: 0.1,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[2.17, 0.01], and Median is 1.09. Besides, 0 companies provide NaN or N/A</w:t>
      </w:r>
    </w:p>
    <w:p>
      <w:r>
        <w:tab/>
        <w:t>for ACIR is +2 dB, throughput loss is in the range [2.17, 0.01], and Median is 1.09. Besides, 0 companies provide NaN or N/A</w:t>
      </w:r>
    </w:p>
    <w:p>
      <w:r>
        <w:tab/>
        <w:t>for ACIR is +4 dB, throughput loss is in the range [2.17, 0.01], and Median is 1.09. Besides, 0 companies provide NaN or N/A</w:t>
      </w:r>
    </w:p>
    <w:p>
      <w:r>
        <w:tab/>
        <w:t>for ACIR is +6 dB, throughput loss is in the range [2.17, 0.01], and Median is 1.09. Besides, 0 companies provide NaN or N/A</w:t>
      </w:r>
    </w:p>
    <w:p>
      <w:r>
        <w:tab/>
        <w:t>for ACIR is +8 dB, throughput loss is in the range [2.17, 0.01], and Median is 1.09.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[0.42, 0.42], and Median is 0.42. Besides, 1 companies provide NaN or N/A</w:t>
      </w:r>
    </w:p>
    <w:p>
      <w:r>
        <w:tab/>
        <w:t>for ACIR is +2 dB, throughput loss is in the range [0.42, 0.42], and Median is 0.42. Besides, 1 companies provide NaN or N/A</w:t>
      </w:r>
    </w:p>
    <w:p>
      <w:r>
        <w:tab/>
        <w:t>for ACIR is +4 dB, throughput loss is in the range [0.42, 0.42], and Median is 0.42. Besides, 1 companies provide NaN or N/A</w:t>
      </w:r>
    </w:p>
    <w:p>
      <w:r>
        <w:tab/>
        <w:t>for ACIR is +6 dB, throughput loss is in the range [0.42, 0.42], and Median is 0.42. Besides, 1 companies provide NaN or N/A</w:t>
      </w:r>
    </w:p>
    <w:p>
      <w:r>
        <w:tab/>
        <w:t>for ACIR is +8 dB, throughput loss is in the range [0.42, 0.42], and Median is 0.42. Besides, 1 companies provide NaN or N/A</w:t>
      </w:r>
    </w:p>
    <w:p>
      <w:r>
        <w:br/>
      </w:r>
    </w:p>
    <w:p>
      <w:r>
        <w:t>Scenario 4, Case 4, Victim: SBFD (UL), Antenna config: 1, Grid shift: 0.1,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[2.33, 2.33], and Median is 2.33. Besides, 0 companies provide NaN or N/A</w:t>
      </w:r>
    </w:p>
    <w:p>
      <w:r>
        <w:tab/>
        <w:t>for ACIR is +2 dB, throughput loss is in the range [2.33, 2.33], and Median is 2.33. Besides, 0 companies provide NaN or N/A</w:t>
      </w:r>
    </w:p>
    <w:p>
      <w:r>
        <w:tab/>
        <w:t>for ACIR is +4 dB, throughput loss is in the range [2.33, 2.33], and Median is 2.33. Besides, 0 companies provide NaN or N/A</w:t>
      </w:r>
    </w:p>
    <w:p>
      <w:r>
        <w:tab/>
        <w:t>for ACIR is +6 dB, throughput loss is in the range [2.33, 2.33], and Median is 2.33. Besides, 0 companies provide NaN or N/A</w:t>
      </w:r>
    </w:p>
    <w:p>
      <w:r>
        <w:tab/>
        <w:t>for ACIR is +8 dB, throughput loss is in the range [2.33, 2.33], and Median is 2.33.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[0.47, 0.47], and Median is 0.47. Besides, 0 companies provide NaN or N/A</w:t>
      </w:r>
    </w:p>
    <w:p>
      <w:r>
        <w:tab/>
        <w:t>for ACIR is +2 dB, throughput loss is in the range [0.47, 0.47], and Median is 0.47. Besides, 0 companies provide NaN or N/A</w:t>
      </w:r>
    </w:p>
    <w:p>
      <w:r>
        <w:tab/>
        <w:t>for ACIR is +4 dB, throughput loss is in the range [0.47, 0.47], and Median is 0.47. Besides, 0 companies provide NaN or N/A</w:t>
      </w:r>
    </w:p>
    <w:p>
      <w:r>
        <w:tab/>
        <w:t>for ACIR is +6 dB, throughput loss is in the range [0.47, 0.47], and Median is 0.47. Besides, 0 companies provide NaN or N/A</w:t>
      </w:r>
    </w:p>
    <w:p>
      <w:r>
        <w:tab/>
        <w:t>for ACIR is +8 dB, throughput loss is in the range [0.47, 0.47], and Median is 0.47. Besides, 0 companies provide NaN or N/A</w:t>
      </w:r>
    </w:p>
    <w:p>
      <w:r>
        <w:br/>
      </w:r>
    </w:p>
    <w:p>
      <w:r>
        <w:t>Scenario 4, Case 4, Victim: SBFD (UL), Antenna config: 1,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[2.2, 2.2], and Median is 2.2. Besides, 0 companies provide NaN or N/A</w:t>
      </w:r>
    </w:p>
    <w:p>
      <w:r>
        <w:tab/>
        <w:t>for ACIR is +2 dB, throughput loss is in the range [2.2, 2.2], and Median is 2.2. Besides, 0 companies provide NaN or N/A</w:t>
      </w:r>
    </w:p>
    <w:p>
      <w:r>
        <w:tab/>
        <w:t>for ACIR is +4 dB, throughput loss is in the range [2.2, 2.2], and Median is 2.2. Besides, 0 companies provide NaN or N/A</w:t>
      </w:r>
    </w:p>
    <w:p>
      <w:r>
        <w:tab/>
        <w:t>for ACIR is +6 dB, throughput loss is in the range [2.2, 2.2], and Median is 2.2. Besides, 0 companies provide NaN or N/A</w:t>
      </w:r>
    </w:p>
    <w:p>
      <w:r>
        <w:tab/>
        <w:t>for ACIR is +8 dB, throughput loss is in the range [2.2, 2.2], and Median is 2.2.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[0.41, 0.41], and Median is 0.41. Besides, 0 companies provide NaN or N/A</w:t>
      </w:r>
    </w:p>
    <w:p>
      <w:r>
        <w:tab/>
        <w:t>for ACIR is +2 dB, throughput loss is in the range [0.41, 0.41], and Median is 0.41. Besides, 0 companies provide NaN or N/A</w:t>
      </w:r>
    </w:p>
    <w:p>
      <w:r>
        <w:tab/>
        <w:t>for ACIR is +4 dB, throughput loss is in the range [0.41, 0.41], and Median is 0.41. Besides, 0 companies provide NaN or N/A</w:t>
      </w:r>
    </w:p>
    <w:p>
      <w:r>
        <w:tab/>
        <w:t>for ACIR is +6 dB, throughput loss is in the range [0.41, 0.41], and Median is 0.41. Besides, 0 companies provide NaN or N/A</w:t>
      </w:r>
    </w:p>
    <w:p>
      <w:r>
        <w:tab/>
        <w:t>for ACIR is +8 dB, throughput loss is in the range [0.41, 0.41], and Median is 0.41. Besides, 0 companies provide NaN or N/A</w:t>
      </w:r>
    </w:p>
    <w:p>
      <w:r>
        <w:br/>
      </w:r>
    </w:p>
    <w:p>
      <w:r>
        <w:t>Scenario 4, Case 4, Victim: SBFD (UL), Antenna config: 1, Grid shift: 0.25,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[2.27, 2.27], and Median is 2.27. Besides, 0 companies provide NaN or N/A</w:t>
      </w:r>
    </w:p>
    <w:p>
      <w:r>
        <w:tab/>
        <w:t>for ACIR is +2 dB, throughput loss is in the range [2.27, 2.27], and Median is 2.27. Besides, 0 companies provide NaN or N/A</w:t>
      </w:r>
    </w:p>
    <w:p>
      <w:r>
        <w:tab/>
        <w:t>for ACIR is +4 dB, throughput loss is in the range [2.27, 2.27], and Median is 2.27. Besides, 0 companies provide NaN or N/A</w:t>
      </w:r>
    </w:p>
    <w:p>
      <w:r>
        <w:tab/>
        <w:t>for ACIR is +6 dB, throughput loss is in the range [2.27, 2.27], and Median is 2.27. Besides, 0 companies provide NaN or N/A</w:t>
      </w:r>
    </w:p>
    <w:p>
      <w:r>
        <w:tab/>
        <w:t>for ACIR is +8 dB, throughput loss is in the range [2.27, 2.27], and Median is 2.27.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[0.45, 0.45], and Median is 0.45. Besides, 0 companies provide NaN or N/A</w:t>
      </w:r>
    </w:p>
    <w:p>
      <w:r>
        <w:tab/>
        <w:t>for ACIR is +2 dB, throughput loss is in the range [0.45, 0.45], and Median is 0.45. Besides, 0 companies provide NaN or N/A</w:t>
      </w:r>
    </w:p>
    <w:p>
      <w:r>
        <w:tab/>
        <w:t>for ACIR is +4 dB, throughput loss is in the range [0.45, 0.45], and Median is 0.45. Besides, 0 companies provide NaN or N/A</w:t>
      </w:r>
    </w:p>
    <w:p>
      <w:r>
        <w:tab/>
        <w:t>for ACIR is +6 dB, throughput loss is in the range [0.45, 0.45], and Median is 0.45. Besides, 0 companies provide NaN or N/A</w:t>
      </w:r>
    </w:p>
    <w:p>
      <w:r>
        <w:tab/>
        <w:t>for ACIR is +8 dB, throughput loss is in the range [0.45, 0.45], and Median is 0.45. Besides, 0 companies provide NaN or N/A</w:t>
      </w:r>
    </w:p>
    <w:p>
      <w:r>
        <w:br/>
      </w:r>
    </w:p>
    <w:p>
      <w:r>
        <w:t>Scenario 4, Case 4, Victim: SBFD (UL), Antenna config: 1, Grid shift: 0.25,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[2.28, 2.28], and Median is 2.28. Besides, 0 companies provide NaN or N/A</w:t>
      </w:r>
    </w:p>
    <w:p>
      <w:r>
        <w:tab/>
        <w:t>for ACIR is +2 dB, throughput loss is in the range [2.28, 2.28], and Median is 2.28. Besides, 0 companies provide NaN or N/A</w:t>
      </w:r>
    </w:p>
    <w:p>
      <w:r>
        <w:tab/>
        <w:t>for ACIR is +4 dB, throughput loss is in the range [2.28, 2.28], and Median is 2.28. Besides, 0 companies provide NaN or N/A</w:t>
      </w:r>
    </w:p>
    <w:p>
      <w:r>
        <w:tab/>
        <w:t>for ACIR is +6 dB, throughput loss is in the range [2.28, 2.28], and Median is 2.28. Besides, 0 companies provide NaN or N/A</w:t>
      </w:r>
    </w:p>
    <w:p>
      <w:r>
        <w:tab/>
        <w:t>for ACIR is +8 dB, throughput loss is in the range [2.28, 2.28], and Median is 2.28.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[0.43, 0.43], and Median is 0.43. Besides, 0 companies provide NaN or N/A</w:t>
      </w:r>
    </w:p>
    <w:p>
      <w:r>
        <w:tab/>
        <w:t>for ACIR is +2 dB, throughput loss is in the range [0.43, 0.43], and Median is 0.43. Besides, 0 companies provide NaN or N/A</w:t>
      </w:r>
    </w:p>
    <w:p>
      <w:r>
        <w:tab/>
        <w:t>for ACIR is +4 dB, throughput loss is in the range [0.43, 0.43], and Median is 0.43. Besides, 0 companies provide NaN or N/A</w:t>
      </w:r>
    </w:p>
    <w:p>
      <w:r>
        <w:tab/>
        <w:t>for ACIR is +6 dB, throughput loss is in the range [0.43, 0.43], and Median is 0.43. Besides, 0 companies provide NaN or N/A</w:t>
      </w:r>
    </w:p>
    <w:p>
      <w:r>
        <w:tab/>
        <w:t>for ACIR is +8 dB, throughput loss is in the range [0.43, 0.43], and Median is 0.43. Besides, 0 companies provide NaN or N/A</w:t>
      </w:r>
    </w:p>
    <w:p>
      <w:r>
        <w:br/>
      </w:r>
    </w:p>
    <w:p>
      <w:r>
        <w:t>Scenario 4, Case 4, Victim: SBFD (UL), Antenna config: 1, Grid shift: 0.25,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[2.26, 2.26], and Median is 2.26. Besides, 0 companies provide NaN or N/A</w:t>
      </w:r>
    </w:p>
    <w:p>
      <w:r>
        <w:tab/>
        <w:t>for ACIR is +2 dB, throughput loss is in the range [2.26, 2.26], and Median is 2.26. Besides, 0 companies provide NaN or N/A</w:t>
      </w:r>
    </w:p>
    <w:p>
      <w:r>
        <w:tab/>
        <w:t>for ACIR is +4 dB, throughput loss is in the range [2.26, 2.26], and Median is 2.26. Besides, 0 companies provide NaN or N/A</w:t>
      </w:r>
    </w:p>
    <w:p>
      <w:r>
        <w:tab/>
        <w:t>for ACIR is +6 dB, throughput loss is in the range [2.26, 2.26], and Median is 2.26. Besides, 0 companies provide NaN or N/A</w:t>
      </w:r>
    </w:p>
    <w:p>
      <w:r>
        <w:tab/>
        <w:t>for ACIR is +8 dB, throughput loss is in the range [2.26, 2.26], and Median is 2.26.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[0.47, 0.47], and Median is 0.47. Besides, 0 companies provide NaN or N/A</w:t>
      </w:r>
    </w:p>
    <w:p>
      <w:r>
        <w:tab/>
        <w:t>for ACIR is +2 dB, throughput loss is in the range [0.47, 0.47], and Median is 0.47. Besides, 0 companies provide NaN or N/A</w:t>
      </w:r>
    </w:p>
    <w:p>
      <w:r>
        <w:tab/>
        <w:t>for ACIR is +4 dB, throughput loss is in the range [0.47, 0.47], and Median is 0.47. Besides, 0 companies provide NaN or N/A</w:t>
      </w:r>
    </w:p>
    <w:p>
      <w:r>
        <w:tab/>
        <w:t>for ACIR is +6 dB, throughput loss is in the range [0.47, 0.47], and Median is 0.47. Besides, 0 companies provide NaN or N/A</w:t>
      </w:r>
    </w:p>
    <w:p>
      <w:r>
        <w:tab/>
        <w:t>for ACIR is +8 dB, throughput loss is in the range [0.47, 0.47], and Median is 0.47. Besides, 0 companies provide NaN or N/A</w:t>
      </w:r>
    </w:p>
    <w:p>
      <w:r>
        <w:br/>
      </w:r>
    </w:p>
    <w:p>
      <w:r>
        <w:t>Scenario 4, Case 4, Victim: SBFD (UL), Antenna config: 1,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[2.23, 2.23], and Median is 2.23. Besides, 0 companies provide NaN or N/A</w:t>
      </w:r>
    </w:p>
    <w:p>
      <w:r>
        <w:tab/>
        <w:t>for ACIR is +2 dB, throughput loss is in the range [2.23, 2.23], and Median is 2.23. Besides, 0 companies provide NaN or N/A</w:t>
      </w:r>
    </w:p>
    <w:p>
      <w:r>
        <w:tab/>
        <w:t>for ACIR is +4 dB, throughput loss is in the range [2.23, 2.23], and Median is 2.23. Besides, 0 companies provide NaN or N/A</w:t>
      </w:r>
    </w:p>
    <w:p>
      <w:r>
        <w:tab/>
        <w:t>for ACIR is +6 dB, throughput loss is in the range [2.23, 2.23], and Median is 2.23. Besides, 0 companies provide NaN or N/A</w:t>
      </w:r>
    </w:p>
    <w:p>
      <w:r>
        <w:tab/>
        <w:t>for ACIR is +8 dB, throughput loss is in the range [2.23, 2.23], and Median is 2.23.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[0.44, 0.44], and Median is 0.44. Besides, 0 companies provide NaN or N/A</w:t>
      </w:r>
    </w:p>
    <w:p>
      <w:r>
        <w:tab/>
        <w:t>for ACIR is +2 dB, throughput loss is in the range [0.44, 0.44], and Median is 0.44. Besides, 0 companies provide NaN or N/A</w:t>
      </w:r>
    </w:p>
    <w:p>
      <w:r>
        <w:tab/>
        <w:t>for ACIR is +4 dB, throughput loss is in the range [0.44, 0.44], and Median is 0.44. Besides, 0 companies provide NaN or N/A</w:t>
      </w:r>
    </w:p>
    <w:p>
      <w:r>
        <w:tab/>
        <w:t>for ACIR is +6 dB, throughput loss is in the range [0.44, 0.44], and Median is 0.44. Besides, 0 companies provide NaN or N/A</w:t>
      </w:r>
    </w:p>
    <w:p>
      <w:r>
        <w:tab/>
        <w:t>for ACIR is +8 dB, throughput loss is in the range [0.44, 0.44], and Median is 0.44. Besides, 0 companies provide NaN or N/A</w:t>
      </w:r>
    </w:p>
    <w:p>
      <w:r>
        <w:br/>
      </w:r>
    </w:p>
    <w:p>
      <w:r>
        <w:t>Scenario 4, Case 4, Victim: SBFD (UL), Antenna config: 1, Grid shift: 0.5,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[2.3, 2.3], and Median is 2.3. Besides, 0 companies provide NaN or N/A</w:t>
      </w:r>
    </w:p>
    <w:p>
      <w:r>
        <w:tab/>
        <w:t>for ACIR is +2 dB, throughput loss is in the range [2.3, 2.3], and Median is 2.3. Besides, 0 companies provide NaN or N/A</w:t>
      </w:r>
    </w:p>
    <w:p>
      <w:r>
        <w:tab/>
        <w:t>for ACIR is +4 dB, throughput loss is in the range [2.3, 2.3], and Median is 2.3. Besides, 0 companies provide NaN or N/A</w:t>
      </w:r>
    </w:p>
    <w:p>
      <w:r>
        <w:tab/>
        <w:t>for ACIR is +6 dB, throughput loss is in the range [2.3, 2.3], and Median is 2.3. Besides, 0 companies provide NaN or N/A</w:t>
      </w:r>
    </w:p>
    <w:p>
      <w:r>
        <w:tab/>
        <w:t>for ACIR is +8 dB, throughput loss is in the range [2.3, 2.3], and Median is 2.3.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[0.48, 0.48], and Median is 0.48. Besides, 0 companies provide NaN or N/A</w:t>
      </w:r>
    </w:p>
    <w:p>
      <w:r>
        <w:tab/>
        <w:t>for ACIR is +2 dB, throughput loss is in the range [0.48, 0.48], and Median is 0.48. Besides, 0 companies provide NaN or N/A</w:t>
      </w:r>
    </w:p>
    <w:p>
      <w:r>
        <w:tab/>
        <w:t>for ACIR is +4 dB, throughput loss is in the range [0.48, 0.48], and Median is 0.48. Besides, 0 companies provide NaN or N/A</w:t>
      </w:r>
    </w:p>
    <w:p>
      <w:r>
        <w:tab/>
        <w:t>for ACIR is +6 dB, throughput loss is in the range [0.48, 0.48], and Median is 0.48. Besides, 0 companies provide NaN or N/A</w:t>
      </w:r>
    </w:p>
    <w:p>
      <w:r>
        <w:tab/>
        <w:t>for ACIR is +8 dB, throughput loss is in the range [0.48, 0.48], and Median is 0.48. Besides, 0 companies provide NaN or N/A</w:t>
      </w:r>
    </w:p>
    <w:p>
      <w:r>
        <w:br/>
      </w:r>
    </w:p>
    <w:p>
      <w:r>
        <w:t>Scenario 4, Case 4, Victim: SBFD (UL), Antenna config: 1, Grid shift: 0.5, SBFD gNB Tx power: 50,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[2.24, 2.24], and Median is 2.24. Besides, 0 companies provide NaN or N/A</w:t>
      </w:r>
    </w:p>
    <w:p>
      <w:r>
        <w:tab/>
        <w:t>for ACIR is +2 dB, throughput loss is in the range [2.24, 2.24], and Median is 2.24. Besides, 0 companies provide NaN or N/A</w:t>
      </w:r>
    </w:p>
    <w:p>
      <w:r>
        <w:tab/>
        <w:t>for ACIR is +4 dB, throughput loss is in the range [2.24, 2.24], and Median is 2.24. Besides, 0 companies provide NaN or N/A</w:t>
      </w:r>
    </w:p>
    <w:p>
      <w:r>
        <w:tab/>
        <w:t>for ACIR is +6 dB, throughput loss is in the range [2.24, 2.24], and Median is 2.24. Besides, 0 companies provide NaN or N/A</w:t>
      </w:r>
    </w:p>
    <w:p>
      <w:r>
        <w:tab/>
        <w:t>for ACIR is +8 dB, throughput loss is in the range [2.24, 2.24], and Median is 2.24.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[0.43, 0.43], and Median is 0.43. Besides, 0 companies provide NaN or N/A</w:t>
      </w:r>
    </w:p>
    <w:p>
      <w:r>
        <w:tab/>
        <w:t>for ACIR is +2 dB, throughput loss is in the range [0.43, 0.43], and Median is 0.43. Besides, 0 companies provide NaN or N/A</w:t>
      </w:r>
    </w:p>
    <w:p>
      <w:r>
        <w:tab/>
        <w:t>for ACIR is +4 dB, throughput loss is in the range [0.43, 0.43], and Median is 0.43. Besides, 0 companies provide NaN or N/A</w:t>
      </w:r>
    </w:p>
    <w:p>
      <w:r>
        <w:tab/>
        <w:t>for ACIR is +6 dB, throughput loss is in the range [0.43, 0.43], and Median is 0.43. Besides, 0 companies provide NaN or N/A</w:t>
      </w:r>
    </w:p>
    <w:p>
      <w:r>
        <w:tab/>
        <w:t>for ACIR is +8 dB, throughput loss is in the range [0.43, 0.43], and Median is 0.43. Besides, 0 companies provide NaN or N/A</w:t>
      </w:r>
    </w:p>
    <w:p>
      <w:r>
        <w:br/>
      </w:r>
    </w:p>
    <w:p>
      <w:r>
        <w:t>Scenario 4, Case 4, Victim: SBFD (UL), Antenna config: 1, Grid shift: 0.5,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[2.31, 2.31], and Median is 2.31. Besides, 0 companies provide NaN or N/A</w:t>
      </w:r>
    </w:p>
    <w:p>
      <w:r>
        <w:tab/>
        <w:t>for ACIR is +2 dB, throughput loss is in the range [2.31, 2.31], and Median is 2.31. Besides, 0 companies provide NaN or N/A</w:t>
      </w:r>
    </w:p>
    <w:p>
      <w:r>
        <w:tab/>
        <w:t>for ACIR is +4 dB, throughput loss is in the range [2.31, 2.31], and Median is 2.31. Besides, 0 companies provide NaN or N/A</w:t>
      </w:r>
    </w:p>
    <w:p>
      <w:r>
        <w:tab/>
        <w:t>for ACIR is +6 dB, throughput loss is in the range [2.31, 2.31], and Median is 2.31. Besides, 0 companies provide NaN or N/A</w:t>
      </w:r>
    </w:p>
    <w:p>
      <w:r>
        <w:tab/>
        <w:t>for ACIR is +8 dB, throughput loss is in the range [2.31, 2.31], and Median is 2.31.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[0.5, 0.5], and Median is 0.5. Besides, 0 companies provide NaN or N/A</w:t>
      </w:r>
    </w:p>
    <w:p>
      <w:r>
        <w:tab/>
        <w:t>for ACIR is +2 dB, throughput loss is in the range [0.5, 0.5], and Median is 0.5. Besides, 0 companies provide NaN or N/A</w:t>
      </w:r>
    </w:p>
    <w:p>
      <w:r>
        <w:tab/>
        <w:t>for ACIR is +4 dB, throughput loss is in the range [0.5, 0.5], and Median is 0.5. Besides, 0 companies provide NaN or N/A</w:t>
      </w:r>
    </w:p>
    <w:p>
      <w:r>
        <w:tab/>
        <w:t>for ACIR is +6 dB, throughput loss is in the range [0.5, 0.5], and Median is 0.5. Besides, 0 companies provide NaN or N/A</w:t>
      </w:r>
    </w:p>
    <w:p>
      <w:r>
        <w:tab/>
        <w:t>for ACIR is +8 dB, throughput loss is in the range [0.5, 0.5], and Median is 0.5. Besides, 0 companies provide NaN or N/A</w:t>
      </w:r>
    </w:p>
    <w:p>
      <w:r>
        <w:br/>
      </w:r>
    </w:p>
    <w:p>
      <w:r>
        <w:t>Scenario 4, Case 4, Victim: SBFD (UL),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[2.24, 2.24], and Median is 2.24. Besides, 0 companies provide NaN or N/A</w:t>
      </w:r>
    </w:p>
    <w:p>
      <w:r>
        <w:tab/>
        <w:t>for ACIR is +2 dB, throughput loss is in the range [2.24, 2.24], and Median is 2.24. Besides, 0 companies provide NaN or N/A</w:t>
      </w:r>
    </w:p>
    <w:p>
      <w:r>
        <w:tab/>
        <w:t>for ACIR is +4 dB, throughput loss is in the range [2.24, 2.24], and Median is 2.24. Besides, 0 companies provide NaN or N/A</w:t>
      </w:r>
    </w:p>
    <w:p>
      <w:r>
        <w:tab/>
        <w:t>for ACIR is +6 dB, throughput loss is in the range [2.24, 2.24], and Median is 2.24. Besides, 0 companies provide NaN or N/A</w:t>
      </w:r>
    </w:p>
    <w:p>
      <w:r>
        <w:tab/>
        <w:t>for ACIR is +8 dB, throughput loss is in the range [2.24, 2.24], and Median is 2.24.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[0.42, 0.42], and Median is 0.42. Besides, 0 companies provide NaN or N/A</w:t>
      </w:r>
    </w:p>
    <w:p>
      <w:r>
        <w:tab/>
        <w:t>for ACIR is +2 dB, throughput loss is in the range [0.42, 0.42], and Median is 0.42. Besides, 0 companies provide NaN or N/A</w:t>
      </w:r>
    </w:p>
    <w:p>
      <w:r>
        <w:tab/>
        <w:t>for ACIR is +4 dB, throughput loss is in the range [0.42, 0.42], and Median is 0.42. Besides, 0 companies provide NaN or N/A</w:t>
      </w:r>
    </w:p>
    <w:p>
      <w:r>
        <w:tab/>
        <w:t>for ACIR is +6 dB, throughput loss is in the range [0.42, 0.42], and Median is 0.42. Besides, 0 companies provide NaN or N/A</w:t>
      </w:r>
    </w:p>
    <w:p>
      <w:r>
        <w:tab/>
        <w:t>for ACIR is +8 dB, throughput loss is in the range [0.42, 0.42], and Median is 0.42. Besides, 0 companies provide NaN or N/A</w:t>
      </w:r>
    </w:p>
    <w:p>
      <w:r>
        <w:br/>
      </w:r>
    </w:p>
    <w:p>
      <w:r>
        <w:t>Scenario 4, Case 4, Victim: SBFD (UL), Antenna config: 1, Grid shift: 1.0, SBFD gNB Tx power: 46,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[2.24, 2.24], and Median is 2.24. Besides, 0 companies provide NaN or N/A</w:t>
      </w:r>
    </w:p>
    <w:p>
      <w:r>
        <w:tab/>
        <w:t>for ACIR is +2 dB, throughput loss is in the range [2.24, 2.24], and Median is 2.24. Besides, 0 companies provide NaN or N/A</w:t>
      </w:r>
    </w:p>
    <w:p>
      <w:r>
        <w:tab/>
        <w:t>for ACIR is +4 dB, throughput loss is in the range [2.24, 2.24], and Median is 2.24. Besides, 0 companies provide NaN or N/A</w:t>
      </w:r>
    </w:p>
    <w:p>
      <w:r>
        <w:tab/>
        <w:t>for ACIR is +6 dB, throughput loss is in the range [2.24, 2.24], and Median is 2.24. Besides, 0 companies provide NaN or N/A</w:t>
      </w:r>
    </w:p>
    <w:p>
      <w:r>
        <w:tab/>
        <w:t>for ACIR is +8 dB, throughput loss is in the range [2.24, 2.24], and Median is 2.24.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[0.47, 0.47], and Median is 0.47. Besides, 0 companies provide NaN or N/A</w:t>
      </w:r>
    </w:p>
    <w:p>
      <w:r>
        <w:tab/>
        <w:t>for ACIR is +2 dB, throughput loss is in the range [0.47, 0.47], and Median is 0.47. Besides, 0 companies provide NaN or N/A</w:t>
      </w:r>
    </w:p>
    <w:p>
      <w:r>
        <w:tab/>
        <w:t>for ACIR is +4 dB, throughput loss is in the range [0.47, 0.47], and Median is 0.47. Besides, 0 companies provide NaN or N/A</w:t>
      </w:r>
    </w:p>
    <w:p>
      <w:r>
        <w:tab/>
        <w:t>for ACIR is +6 dB, throughput loss is in the range [0.47, 0.47], and Median is 0.47. Besides, 0 companies provide NaN or N/A</w:t>
      </w:r>
    </w:p>
    <w:p>
      <w:r>
        <w:tab/>
        <w:t>for ACIR is +8 dB, throughput loss is in the range [0.47, 0.47], and Median is 0.47. Besides, 0 companies provide NaN or N/A</w:t>
      </w:r>
    </w:p>
    <w:p>
      <w:r>
        <w:br/>
      </w:r>
    </w:p>
    <w:p>
      <w:r>
        <w:t>Scenario 4, Case 4, Victim: SBFD (UL), Antenna config: 1, Grid shift: 1.0, SBFD gNB Tx power: 50,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[2.23, 0.54], and Median is 1.39. Besides, 0 companies provide NaN or N/A</w:t>
      </w:r>
    </w:p>
    <w:p>
      <w:r>
        <w:tab/>
        <w:t>for ACIR is +2 dB, throughput loss is in the range [2.23, 0.54], and Median is 1.39. Besides, 0 companies provide NaN or N/A</w:t>
      </w:r>
    </w:p>
    <w:p>
      <w:r>
        <w:tab/>
        <w:t>for ACIR is +4 dB, throughput loss is in the range [2.23, 0.54], and Median is 1.39. Besides, 0 companies provide NaN or N/A</w:t>
      </w:r>
    </w:p>
    <w:p>
      <w:r>
        <w:tab/>
        <w:t>for ACIR is +6 dB, throughput loss is in the range [2.23, 0.54], and Median is 1.39. Besides, 0 companies provide NaN or N/A</w:t>
      </w:r>
    </w:p>
    <w:p>
      <w:r>
        <w:tab/>
        <w:t>for ACIR is +8 dB, throughput loss is in the range [2.23, 0.54], and Median is 1.39.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[0.42, 0.42], and Median is 0.42. Besides, 1 companies provide NaN or N/A</w:t>
      </w:r>
    </w:p>
    <w:p>
      <w:r>
        <w:tab/>
        <w:t>for ACIR is +2 dB, throughput loss is in the range [0.42, 0.42], and Median is 0.42. Besides, 1 companies provide NaN or N/A</w:t>
      </w:r>
    </w:p>
    <w:p>
      <w:r>
        <w:tab/>
        <w:t>for ACIR is +4 dB, throughput loss is in the range [0.42, 0.42], and Median is 0.42. Besides, 1 companies provide NaN or N/A</w:t>
      </w:r>
    </w:p>
    <w:p>
      <w:r>
        <w:tab/>
        <w:t>for ACIR is +6 dB, throughput loss is in the range [0.42, 0.42], and Median is 0.42. Besides, 1 companies provide NaN or N/A</w:t>
      </w:r>
    </w:p>
    <w:p>
      <w:r>
        <w:tab/>
        <w:t>for ACIR is +8 dB, throughput loss is in the range [0.42, 0.42], and Median is 0.42. Besides, 1 companies provide NaN or N/A</w:t>
      </w:r>
    </w:p>
    <w:p>
      <w:r>
        <w:br/>
      </w:r>
    </w:p>
    <w:p>
      <w:r>
        <w:t>Scenario 4, Case 4, Victim: SBFD (UL), Antenna config: 1, Grid shift: 1.0, SBFD gNB Tx power: 50,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[2.29, 2.29], and Median is 2.29. Besides, 0 companies provide NaN or N/A</w:t>
      </w:r>
    </w:p>
    <w:p>
      <w:r>
        <w:tab/>
        <w:t>for ACIR is +2 dB, throughput loss is in the range [2.29, 2.29], and Median is 2.29. Besides, 0 companies provide NaN or N/A</w:t>
      </w:r>
    </w:p>
    <w:p>
      <w:r>
        <w:tab/>
        <w:t>for ACIR is +4 dB, throughput loss is in the range [2.29, 2.29], and Median is 2.29. Besides, 0 companies provide NaN or N/A</w:t>
      </w:r>
    </w:p>
    <w:p>
      <w:r>
        <w:tab/>
        <w:t>for ACIR is +6 dB, throughput loss is in the range [2.29, 2.29], and Median is 2.29. Besides, 0 companies provide NaN or N/A</w:t>
      </w:r>
    </w:p>
    <w:p>
      <w:r>
        <w:tab/>
        <w:t>for ACIR is +8 dB, throughput loss is in the range [2.29, 2.29], and Median is 2.29.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[0.44, 0.44], and Median is 0.44. Besides, 0 companies provide NaN or N/A</w:t>
      </w:r>
    </w:p>
    <w:p>
      <w:r>
        <w:tab/>
        <w:t>for ACIR is +2 dB, throughput loss is in the range [0.44, 0.44], and Median is 0.44. Besides, 0 companies provide NaN or N/A</w:t>
      </w:r>
    </w:p>
    <w:p>
      <w:r>
        <w:tab/>
        <w:t>for ACIR is +4 dB, throughput loss is in the range [0.44, 0.44], and Median is 0.44. Besides, 0 companies provide NaN or N/A</w:t>
      </w:r>
    </w:p>
    <w:p>
      <w:r>
        <w:tab/>
        <w:t>for ACIR is +6 dB, throughput loss is in the range [0.44, 0.44], and Median is 0.44. Besides, 0 companies provide NaN or N/A</w:t>
      </w:r>
    </w:p>
    <w:p>
      <w:r>
        <w:tab/>
        <w:t>for ACIR is +8 dB, throughput loss is in the range [0.44, 0.44], and Median is 0.44. Besides, 0 companies provide NaN or N/A</w:t>
      </w:r>
    </w:p>
    <w:p>
      <w:r>
        <w:br/>
      </w:r>
    </w:p>
    <w:p>
      <w:r>
        <w:t>Scenario 4, Case 4, Victim: SBFD (UL), Antenna config: 2, Grid shift: 0.1,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[2.5, 2.5], and Median is 2.5. Besides, 0 companies provide NaN or N/A</w:t>
      </w:r>
    </w:p>
    <w:p>
      <w:r>
        <w:tab/>
        <w:t>for ACIR is +2 dB, throughput loss is in the range [2.49, 2.49], and Median is 2.49. Besides, 0 companies provide NaN or N/A</w:t>
      </w:r>
    </w:p>
    <w:p>
      <w:r>
        <w:tab/>
        <w:t>for ACIR is +4 dB, throughput loss is in the range [2.49, 2.49], and Median is 2.49. Besides, 0 companies provide NaN or N/A</w:t>
      </w:r>
    </w:p>
    <w:p>
      <w:r>
        <w:tab/>
        <w:t>for ACIR is +6 dB, throughput loss is in the range [2.49, 2.49], and Median is 2.49. Besides, 0 companies provide NaN or N/A</w:t>
      </w:r>
    </w:p>
    <w:p>
      <w:r>
        <w:tab/>
        <w:t>for ACIR is +8 dB, throughput loss is in the range [2.49, 2.49], and Median is 2.49.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[0.49, 0.49], and Median is 0.49. Besides, 0 companies provide NaN or N/A</w:t>
      </w:r>
    </w:p>
    <w:p>
      <w:r>
        <w:tab/>
        <w:t>for ACIR is +2 dB, throughput loss is in the range [0.49, 0.49], and Median is 0.49. Besides, 0 companies provide NaN or N/A</w:t>
      </w:r>
    </w:p>
    <w:p>
      <w:r>
        <w:tab/>
        <w:t>for ACIR is +4 dB, throughput loss is in the range [0.49, 0.49], and Median is 0.49. Besides, 0 companies provide NaN or N/A</w:t>
      </w:r>
    </w:p>
    <w:p>
      <w:r>
        <w:tab/>
        <w:t>for ACIR is +6 dB, throughput loss is in the range [0.49, 0.49], and Median is 0.49. Besides, 0 companies provide NaN or N/A</w:t>
      </w:r>
    </w:p>
    <w:p>
      <w:r>
        <w:tab/>
        <w:t>for ACIR is +8 dB, throughput loss is in the range [0.49, 0.49], and Median is 0.49. Besides, 0 companies provide NaN or N/A</w:t>
      </w:r>
    </w:p>
    <w:p>
      <w:r>
        <w:br/>
      </w:r>
    </w:p>
    <w:p>
      <w:r>
        <w:t>Scenario 4, Case 4, Victim: SBFD (UL), Antenna config: 2, Grid shift: 0.1,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[2.5, 2.5], and Median is 2.5. Besides, 0 companies provide NaN or N/A</w:t>
      </w:r>
    </w:p>
    <w:p>
      <w:r>
        <w:tab/>
        <w:t>for ACIR is +2 dB, throughput loss is in the range [2.49, 2.49], and Median is 2.49. Besides, 0 companies provide NaN or N/A</w:t>
      </w:r>
    </w:p>
    <w:p>
      <w:r>
        <w:tab/>
        <w:t>for ACIR is +4 dB, throughput loss is in the range [2.49, 2.49], and Median is 2.49. Besides, 0 companies provide NaN or N/A</w:t>
      </w:r>
    </w:p>
    <w:p>
      <w:r>
        <w:tab/>
        <w:t>for ACIR is +6 dB, throughput loss is in the range [2.49, 2.49], and Median is 2.49. Besides, 0 companies provide NaN or N/A</w:t>
      </w:r>
    </w:p>
    <w:p>
      <w:r>
        <w:tab/>
        <w:t>for ACIR is +8 dB, throughput loss is in the range [2.49, 2.49], and Median is 2.49.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[0.49, 0.49], and Median is 0.49. Besides, 0 companies provide NaN or N/A</w:t>
      </w:r>
    </w:p>
    <w:p>
      <w:r>
        <w:tab/>
        <w:t>for ACIR is +2 dB, throughput loss is in the range [0.49, 0.49], and Median is 0.49. Besides, 0 companies provide NaN or N/A</w:t>
      </w:r>
    </w:p>
    <w:p>
      <w:r>
        <w:tab/>
        <w:t>for ACIR is +4 dB, throughput loss is in the range [0.49, 0.49], and Median is 0.49. Besides, 0 companies provide NaN or N/A</w:t>
      </w:r>
    </w:p>
    <w:p>
      <w:r>
        <w:tab/>
        <w:t>for ACIR is +6 dB, throughput loss is in the range [0.49, 0.49], and Median is 0.49. Besides, 0 companies provide NaN or N/A</w:t>
      </w:r>
    </w:p>
    <w:p>
      <w:r>
        <w:tab/>
        <w:t>for ACIR is +8 dB, throughput loss is in the range [0.49, 0.49], and Median is 0.49. Besides, 0 companies provide NaN or N/A</w:t>
      </w:r>
    </w:p>
    <w:p>
      <w:r>
        <w:br/>
      </w:r>
    </w:p>
    <w:p>
      <w:r>
        <w:t>Scenario 4, Case 4, Victim: SBFD (UL), Antenna config: 2, Grid shift: 0.1,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[2.49, 0.01], and Median is 1.25. Besides, 0 companies provide NaN or N/A</w:t>
      </w:r>
    </w:p>
    <w:p>
      <w:r>
        <w:tab/>
        <w:t>for ACIR is +2 dB, throughput loss is in the range [2.49, 0.01], and Median is 1.25. Besides, 0 companies provide NaN or N/A</w:t>
      </w:r>
    </w:p>
    <w:p>
      <w:r>
        <w:tab/>
        <w:t>for ACIR is +4 dB, throughput loss is in the range [2.49, 0.01], and Median is 1.25. Besides, 0 companies provide NaN or N/A</w:t>
      </w:r>
    </w:p>
    <w:p>
      <w:r>
        <w:tab/>
        <w:t>for ACIR is +6 dB, throughput loss is in the range [2.49, 0.01], and Median is 1.25. Besides, 0 companies provide NaN or N/A</w:t>
      </w:r>
    </w:p>
    <w:p>
      <w:r>
        <w:tab/>
        <w:t>for ACIR is +8 dB, throughput loss is in the range [2.49, 0.01], and Median is 1.25.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[0.5, 0.5], and Median is 0.5. Besides, 1 companies provide NaN or N/A</w:t>
      </w:r>
    </w:p>
    <w:p>
      <w:r>
        <w:tab/>
        <w:t>for ACIR is +2 dB, throughput loss is in the range [0.5, 0.5], and Median is 0.5. Besides, 1 companies provide NaN or N/A</w:t>
      </w:r>
    </w:p>
    <w:p>
      <w:r>
        <w:tab/>
        <w:t>for ACIR is +4 dB, throughput loss is in the range [0.5, 0.5], and Median is 0.5. Besides, 1 companies provide NaN or N/A</w:t>
      </w:r>
    </w:p>
    <w:p>
      <w:r>
        <w:tab/>
        <w:t>for ACIR is +6 dB, throughput loss is in the range [0.5, 0.5], and Median is 0.5. Besides, 1 companies provide NaN or N/A</w:t>
      </w:r>
    </w:p>
    <w:p>
      <w:r>
        <w:tab/>
        <w:t>for ACIR is +8 dB, throughput loss is in the range [0.5, 0.5], and Median is 0.5. Besides, 1 companies provide NaN or N/A</w:t>
      </w:r>
    </w:p>
    <w:p>
      <w:r>
        <w:br/>
      </w:r>
    </w:p>
    <w:p>
      <w:r>
        <w:t>Scenario 4, Case 4, Victim: SBFD (UL), Antenna config: 2, Grid shift: 0.1,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4, Case 4, Victim: SBFD (UL), Antenna config: 2, Grid shift: 0.25,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[2.52, 2.52], and Median is 2.52. Besides, 0 companies provide NaN or N/A</w:t>
      </w:r>
    </w:p>
    <w:p>
      <w:r>
        <w:tab/>
        <w:t>for ACIR is +2 dB, throughput loss is in the range [2.52, 2.52], and Median is 2.52. Besides, 0 companies provide NaN or N/A</w:t>
      </w:r>
    </w:p>
    <w:p>
      <w:r>
        <w:tab/>
        <w:t>for ACIR is +4 dB, throughput loss is in the range [2.52, 2.52], and Median is 2.52. Besides, 0 companies provide NaN or N/A</w:t>
      </w:r>
    </w:p>
    <w:p>
      <w:r>
        <w:tab/>
        <w:t>for ACIR is +6 dB, throughput loss is in the range [2.52, 2.52], and Median is 2.52. Besides, 0 companies provide NaN or N/A</w:t>
      </w:r>
    </w:p>
    <w:p>
      <w:r>
        <w:tab/>
        <w:t>for ACIR is +8 dB, throughput loss is in the range [2.52, 2.52], and Median is 2.52.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[0.46, 0.46], and Median is 0.46. Besides, 0 companies provide NaN or N/A</w:t>
      </w:r>
    </w:p>
    <w:p>
      <w:r>
        <w:tab/>
        <w:t>for ACIR is +2 dB, throughput loss is in the range [0.46, 0.46], and Median is 0.46. Besides, 0 companies provide NaN or N/A</w:t>
      </w:r>
    </w:p>
    <w:p>
      <w:r>
        <w:tab/>
        <w:t>for ACIR is +4 dB, throughput loss is in the range [0.46, 0.46], and Median is 0.46. Besides, 0 companies provide NaN or N/A</w:t>
      </w:r>
    </w:p>
    <w:p>
      <w:r>
        <w:tab/>
        <w:t>for ACIR is +6 dB, throughput loss is in the range [0.46, 0.46], and Median is 0.46. Besides, 0 companies provide NaN or N/A</w:t>
      </w:r>
    </w:p>
    <w:p>
      <w:r>
        <w:tab/>
        <w:t>for ACIR is +8 dB, throughput loss is in the range [0.46, 0.46], and Median is 0.46. Besides, 0 companies provide NaN or N/A</w:t>
      </w:r>
    </w:p>
    <w:p>
      <w:r>
        <w:br/>
      </w:r>
    </w:p>
    <w:p>
      <w:r>
        <w:t>Scenario 4, Case 4, Victim: SBFD (UL), Antenna config: 2, Grid shift: 0.25,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[2.54, 2.54], and Median is 2.54. Besides, 0 companies provide NaN or N/A</w:t>
      </w:r>
    </w:p>
    <w:p>
      <w:r>
        <w:tab/>
        <w:t>for ACIR is +2 dB, throughput loss is in the range [2.54, 2.54], and Median is 2.54. Besides, 0 companies provide NaN or N/A</w:t>
      </w:r>
    </w:p>
    <w:p>
      <w:r>
        <w:tab/>
        <w:t>for ACIR is +4 dB, throughput loss is in the range [2.54, 2.54], and Median is 2.54. Besides, 0 companies provide NaN or N/A</w:t>
      </w:r>
    </w:p>
    <w:p>
      <w:r>
        <w:tab/>
        <w:t>for ACIR is +6 dB, throughput loss is in the range [2.54, 2.54], and Median is 2.54. Besides, 0 companies provide NaN or N/A</w:t>
      </w:r>
    </w:p>
    <w:p>
      <w:r>
        <w:tab/>
        <w:t>for ACIR is +8 dB, throughput loss is in the range [2.54, 2.54], and Median is 2.54.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[0.51, 0.51], and Median is 0.51. Besides, 0 companies provide NaN or N/A</w:t>
      </w:r>
    </w:p>
    <w:p>
      <w:r>
        <w:tab/>
        <w:t>for ACIR is +2 dB, throughput loss is in the range [0.51, 0.51], and Median is 0.51. Besides, 0 companies provide NaN or N/A</w:t>
      </w:r>
    </w:p>
    <w:p>
      <w:r>
        <w:tab/>
        <w:t>for ACIR is +4 dB, throughput loss is in the range [0.51, 0.51], and Median is 0.51. Besides, 0 companies provide NaN or N/A</w:t>
      </w:r>
    </w:p>
    <w:p>
      <w:r>
        <w:tab/>
        <w:t>for ACIR is +6 dB, throughput loss is in the range [0.51, 0.51], and Median is 0.51. Besides, 0 companies provide NaN or N/A</w:t>
      </w:r>
    </w:p>
    <w:p>
      <w:r>
        <w:tab/>
        <w:t>for ACIR is +8 dB, throughput loss is in the range [0.51, 0.51], and Median is 0.51. Besides, 0 companies provide NaN or N/A</w:t>
      </w:r>
    </w:p>
    <w:p>
      <w:r>
        <w:br/>
      </w:r>
    </w:p>
    <w:p>
      <w:r>
        <w:t>Scenario 4, Case 4, Victim: SBFD (UL), Antenna config: 2, Grid shift: 0.25,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[2.44, 2.44], and Median is 2.44. Besides, 0 companies provide NaN or N/A</w:t>
      </w:r>
    </w:p>
    <w:p>
      <w:r>
        <w:tab/>
        <w:t>for ACIR is +2 dB, throughput loss is in the range [2.44, 2.44], and Median is 2.44. Besides, 0 companies provide NaN or N/A</w:t>
      </w:r>
    </w:p>
    <w:p>
      <w:r>
        <w:tab/>
        <w:t>for ACIR is +4 dB, throughput loss is in the range [2.44, 2.44], and Median is 2.44. Besides, 0 companies provide NaN or N/A</w:t>
      </w:r>
    </w:p>
    <w:p>
      <w:r>
        <w:tab/>
        <w:t>for ACIR is +6 dB, throughput loss is in the range [2.43, 2.43], and Median is 2.43. Besides, 0 companies provide NaN or N/A</w:t>
      </w:r>
    </w:p>
    <w:p>
      <w:r>
        <w:tab/>
        <w:t>for ACIR is +8 dB, throughput loss is in the range [2.43, 2.43], and Median is 2.43.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[0.45, 0.45], and Median is 0.45. Besides, 0 companies provide NaN or N/A</w:t>
      </w:r>
    </w:p>
    <w:p>
      <w:r>
        <w:tab/>
        <w:t>for ACIR is +2 dB, throughput loss is in the range [0.45, 0.45], and Median is 0.45. Besides, 0 companies provide NaN or N/A</w:t>
      </w:r>
    </w:p>
    <w:p>
      <w:r>
        <w:tab/>
        <w:t>for ACIR is +4 dB, throughput loss is in the range [0.45, 0.45], and Median is 0.45. Besides, 0 companies provide NaN or N/A</w:t>
      </w:r>
    </w:p>
    <w:p>
      <w:r>
        <w:tab/>
        <w:t>for ACIR is +6 dB, throughput loss is in the range [0.45, 0.45], and Median is 0.45. Besides, 0 companies provide NaN or N/A</w:t>
      </w:r>
    </w:p>
    <w:p>
      <w:r>
        <w:tab/>
        <w:t>for ACIR is +8 dB, throughput loss is in the range [0.45, 0.45], and Median is 0.45. Besides, 0 companies provide NaN or N/A</w:t>
      </w:r>
    </w:p>
    <w:p>
      <w:r>
        <w:br/>
      </w:r>
    </w:p>
    <w:p>
      <w:r>
        <w:t>Scenario 4, Case 4, Victim: SBFD (UL), Antenna config: 2, Grid shift: 0.25,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[2.55, 2.55], and Median is 2.55. Besides, 0 companies provide NaN or N/A</w:t>
      </w:r>
    </w:p>
    <w:p>
      <w:r>
        <w:tab/>
        <w:t>for ACIR is +2 dB, throughput loss is in the range [2.55, 2.55], and Median is 2.55. Besides, 0 companies provide NaN or N/A</w:t>
      </w:r>
    </w:p>
    <w:p>
      <w:r>
        <w:tab/>
        <w:t>for ACIR is +4 dB, throughput loss is in the range [2.55, 2.55], and Median is 2.55. Besides, 0 companies provide NaN or N/A</w:t>
      </w:r>
    </w:p>
    <w:p>
      <w:r>
        <w:tab/>
        <w:t>for ACIR is +6 dB, throughput loss is in the range [2.55, 2.55], and Median is 2.55. Besides, 0 companies provide NaN or N/A</w:t>
      </w:r>
    </w:p>
    <w:p>
      <w:r>
        <w:tab/>
        <w:t>for ACIR is +8 dB, throughput loss is in the range [2.55, 2.55], and Median is 2.55.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[0.52, 0.52], and Median is 0.52. Besides, 0 companies provide NaN or N/A</w:t>
      </w:r>
    </w:p>
    <w:p>
      <w:r>
        <w:tab/>
        <w:t>for ACIR is +2 dB, throughput loss is in the range [0.52, 0.52], and Median is 0.52. Besides, 0 companies provide NaN or N/A</w:t>
      </w:r>
    </w:p>
    <w:p>
      <w:r>
        <w:tab/>
        <w:t>for ACIR is +4 dB, throughput loss is in the range [0.52, 0.52], and Median is 0.52. Besides, 0 companies provide NaN or N/A</w:t>
      </w:r>
    </w:p>
    <w:p>
      <w:r>
        <w:tab/>
        <w:t>for ACIR is +6 dB, throughput loss is in the range [0.52, 0.52], and Median is 0.52. Besides, 0 companies provide NaN or N/A</w:t>
      </w:r>
    </w:p>
    <w:p>
      <w:r>
        <w:tab/>
        <w:t>for ACIR is +8 dB, throughput loss is in the range [0.52, 0.52], and Median is 0.52. Besides, 0 companies provide NaN or N/A</w:t>
      </w:r>
    </w:p>
    <w:p>
      <w:r>
        <w:br/>
      </w:r>
    </w:p>
    <w:p>
      <w:r>
        <w:t>Scenario 4, Case 4, Victim: SBFD (UL), Antenna config: 2, Grid shift: 0.5,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[2.57, 2.57], and Median is 2.57. Besides, 0 companies provide NaN or N/A</w:t>
      </w:r>
    </w:p>
    <w:p>
      <w:r>
        <w:tab/>
        <w:t>for ACIR is +2 dB, throughput loss is in the range [2.57, 2.57], and Median is 2.57. Besides, 0 companies provide NaN or N/A</w:t>
      </w:r>
    </w:p>
    <w:p>
      <w:r>
        <w:tab/>
        <w:t>for ACIR is +4 dB, throughput loss is in the range [2.57, 2.57], and Median is 2.57. Besides, 0 companies provide NaN or N/A</w:t>
      </w:r>
    </w:p>
    <w:p>
      <w:r>
        <w:tab/>
        <w:t>for ACIR is +6 dB, throughput loss is in the range [2.57, 2.57], and Median is 2.57. Besides, 0 companies provide NaN or N/A</w:t>
      </w:r>
    </w:p>
    <w:p>
      <w:r>
        <w:tab/>
        <w:t>for ACIR is +8 dB, throughput loss is in the range [2.57, 2.57], and Median is 2.57.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[0.46, 0.46], and Median is 0.46. Besides, 0 companies provide NaN or N/A</w:t>
      </w:r>
    </w:p>
    <w:p>
      <w:r>
        <w:tab/>
        <w:t>for ACIR is +2 dB, throughput loss is in the range [0.46, 0.46], and Median is 0.46. Besides, 0 companies provide NaN or N/A</w:t>
      </w:r>
    </w:p>
    <w:p>
      <w:r>
        <w:tab/>
        <w:t>for ACIR is +4 dB, throughput loss is in the range [0.46, 0.46], and Median is 0.46. Besides, 0 companies provide NaN or N/A</w:t>
      </w:r>
    </w:p>
    <w:p>
      <w:r>
        <w:tab/>
        <w:t>for ACIR is +6 dB, throughput loss is in the range [0.46, 0.46], and Median is 0.46. Besides, 0 companies provide NaN or N/A</w:t>
      </w:r>
    </w:p>
    <w:p>
      <w:r>
        <w:tab/>
        <w:t>for ACIR is +8 dB, throughput loss is in the range [0.46, 0.46], and Median is 0.46. Besides, 0 companies provide NaN or N/A</w:t>
      </w:r>
    </w:p>
    <w:p>
      <w:r>
        <w:br/>
      </w:r>
    </w:p>
    <w:p>
      <w:r>
        <w:t>Scenario 4, Case 4, Victim: SBFD (UL), Antenna config: 2, Grid shift: 0.5,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[2.58, 2.58], and Median is 2.58. Besides, 0 companies provide NaN or N/A</w:t>
      </w:r>
    </w:p>
    <w:p>
      <w:r>
        <w:tab/>
        <w:t>for ACIR is +2 dB, throughput loss is in the range [2.58, 2.58], and Median is 2.58. Besides, 0 companies provide NaN or N/A</w:t>
      </w:r>
    </w:p>
    <w:p>
      <w:r>
        <w:tab/>
        <w:t>for ACIR is +4 dB, throughput loss is in the range [2.58, 2.58], and Median is 2.58. Besides, 0 companies provide NaN or N/A</w:t>
      </w:r>
    </w:p>
    <w:p>
      <w:r>
        <w:tab/>
        <w:t>for ACIR is +6 dB, throughput loss is in the range [2.57, 2.57], and Median is 2.57. Besides, 0 companies provide NaN or N/A</w:t>
      </w:r>
    </w:p>
    <w:p>
      <w:r>
        <w:tab/>
        <w:t>for ACIR is +8 dB, throughput loss is in the range [2.57, 2.57], and Median is 2.57.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[0.52, 0.52], and Median is 0.52. Besides, 0 companies provide NaN or N/A</w:t>
      </w:r>
    </w:p>
    <w:p>
      <w:r>
        <w:tab/>
        <w:t>for ACIR is +2 dB, throughput loss is in the range [0.52, 0.52], and Median is 0.52. Besides, 0 companies provide NaN or N/A</w:t>
      </w:r>
    </w:p>
    <w:p>
      <w:r>
        <w:tab/>
        <w:t>for ACIR is +4 dB, throughput loss is in the range [0.52, 0.52], and Median is 0.52. Besides, 0 companies provide NaN or N/A</w:t>
      </w:r>
    </w:p>
    <w:p>
      <w:r>
        <w:tab/>
        <w:t>for ACIR is +6 dB, throughput loss is in the range [0.52, 0.52], and Median is 0.52. Besides, 0 companies provide NaN or N/A</w:t>
      </w:r>
    </w:p>
    <w:p>
      <w:r>
        <w:tab/>
        <w:t>for ACIR is +8 dB, throughput loss is in the range [0.52, 0.52], and Median is 0.52. Besides, 0 companies provide NaN or N/A</w:t>
      </w:r>
    </w:p>
    <w:p>
      <w:r>
        <w:br/>
      </w:r>
    </w:p>
    <w:p>
      <w:r>
        <w:t>Scenario 4, Case 4, Victim: SBFD (UL), Antenna config: 2, Grid shift: 0.5, SBFD gNB Tx power: 53,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[2.54, 2.54], and Median is 2.54. Besides, 0 companies provide NaN or N/A</w:t>
      </w:r>
    </w:p>
    <w:p>
      <w:r>
        <w:tab/>
        <w:t>for ACIR is +2 dB, throughput loss is in the range [2.54, 2.54], and Median is 2.54. Besides, 0 companies provide NaN or N/A</w:t>
      </w:r>
    </w:p>
    <w:p>
      <w:r>
        <w:tab/>
        <w:t>for ACIR is +4 dB, throughput loss is in the range [2.54, 2.54], and Median is 2.54. Besides, 0 companies provide NaN or N/A</w:t>
      </w:r>
    </w:p>
    <w:p>
      <w:r>
        <w:tab/>
        <w:t>for ACIR is +6 dB, throughput loss is in the range [2.54, 2.54], and Median is 2.54. Besides, 0 companies provide NaN or N/A</w:t>
      </w:r>
    </w:p>
    <w:p>
      <w:r>
        <w:tab/>
        <w:t>for ACIR is +8 dB, throughput loss is in the range [2.54, 2.54], and Median is 2.54.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[0.49, 0.49], and Median is 0.49. Besides, 0 companies provide NaN or N/A</w:t>
      </w:r>
    </w:p>
    <w:p>
      <w:r>
        <w:tab/>
        <w:t>for ACIR is +2 dB, throughput loss is in the range [0.49, 0.49], and Median is 0.49. Besides, 0 companies provide NaN or N/A</w:t>
      </w:r>
    </w:p>
    <w:p>
      <w:r>
        <w:tab/>
        <w:t>for ACIR is +4 dB, throughput loss is in the range [0.49, 0.49], and Median is 0.49. Besides, 0 companies provide NaN or N/A</w:t>
      </w:r>
    </w:p>
    <w:p>
      <w:r>
        <w:tab/>
        <w:t>for ACIR is +6 dB, throughput loss is in the range [0.49, 0.49], and Median is 0.49. Besides, 0 companies provide NaN or N/A</w:t>
      </w:r>
    </w:p>
    <w:p>
      <w:r>
        <w:tab/>
        <w:t>for ACIR is +8 dB, throughput loss is in the range [0.49, 0.49], and Median is 0.49. Besides, 0 companies provide NaN or N/A</w:t>
      </w:r>
    </w:p>
    <w:p>
      <w:r>
        <w:br/>
      </w:r>
    </w:p>
    <w:p>
      <w:r>
        <w:t>Scenario 4, Case 4, Victim: SBFD (UL), Antenna config: 2, Grid shift: 0.5,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[2.58, 2.58], and Median is 2.58. Besides, 0 companies provide NaN or N/A</w:t>
      </w:r>
    </w:p>
    <w:p>
      <w:r>
        <w:tab/>
        <w:t>for ACIR is +2 dB, throughput loss is in the range [2.58, 2.58], and Median is 2.58. Besides, 0 companies provide NaN or N/A</w:t>
      </w:r>
    </w:p>
    <w:p>
      <w:r>
        <w:tab/>
        <w:t>for ACIR is +4 dB, throughput loss is in the range [2.58, 2.58], and Median is 2.58. Besides, 0 companies provide NaN or N/A</w:t>
      </w:r>
    </w:p>
    <w:p>
      <w:r>
        <w:tab/>
        <w:t>for ACIR is +6 dB, throughput loss is in the range [2.57, 2.57], and Median is 2.57. Besides, 0 companies provide NaN or N/A</w:t>
      </w:r>
    </w:p>
    <w:p>
      <w:r>
        <w:tab/>
        <w:t>for ACIR is +8 dB, throughput loss is in the range [2.57, 2.57], and Median is 2.57.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[0.51, 0.51], and Median is 0.51. Besides, 0 companies provide NaN or N/A</w:t>
      </w:r>
    </w:p>
    <w:p>
      <w:r>
        <w:tab/>
        <w:t>for ACIR is +2 dB, throughput loss is in the range [0.51, 0.51], and Median is 0.51. Besides, 0 companies provide NaN or N/A</w:t>
      </w:r>
    </w:p>
    <w:p>
      <w:r>
        <w:tab/>
        <w:t>for ACIR is +4 dB, throughput loss is in the range [0.51, 0.51], and Median is 0.51. Besides, 0 companies provide NaN or N/A</w:t>
      </w:r>
    </w:p>
    <w:p>
      <w:r>
        <w:tab/>
        <w:t>for ACIR is +6 dB, throughput loss is in the range [0.51, 0.51], and Median is 0.51. Besides, 0 companies provide NaN or N/A</w:t>
      </w:r>
    </w:p>
    <w:p>
      <w:r>
        <w:tab/>
        <w:t>for ACIR is +8 dB, throughput loss is in the range [0.51, 0.51], and Median is 0.51. Besides, 0 companies provide NaN or N/A</w:t>
      </w:r>
    </w:p>
    <w:p>
      <w:r>
        <w:br/>
      </w:r>
    </w:p>
    <w:p>
      <w:r>
        <w:t>Scenario 4, Case 4, Victim: SBFD (UL), Antenna config: 2,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[0.51, 0.51], and Median is 0.51. Besides, 0 companies provide NaN or N/A</w:t>
      </w:r>
    </w:p>
    <w:p>
      <w:r>
        <w:tab/>
        <w:t>for ACIR is +2 dB, throughput loss is in the range [0.37, 0.37], and Median is 0.37. Besides, 0 companies provide NaN or N/A</w:t>
      </w:r>
    </w:p>
    <w:p>
      <w:r>
        <w:tab/>
        <w:t>for ACIR is +4 dB, throughput loss is in the range [0.27, 0.27], and Median is 0.27. Besides, 0 companies provide NaN or N/A</w:t>
      </w:r>
    </w:p>
    <w:p>
      <w:r>
        <w:tab/>
        <w:t>for ACIR is +6 dB, throughput loss is in the range [0.19, 0.19], and Median is 0.19. Besides, 0 companies provide NaN or N/A</w:t>
      </w:r>
    </w:p>
    <w:p>
      <w:r>
        <w:tab/>
        <w:t>for ACIR is +8 dB, throughput loss is in the range [0.14, 0.14], and Median is 0.14.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[3.55, 3.55], and Median is 3.55. Besides, 0 companies provide NaN or N/A</w:t>
      </w:r>
    </w:p>
    <w:p>
      <w:r>
        <w:tab/>
        <w:t>for ACIR is +2 dB, throughput loss is in the range [3.26, 3.26], and Median is 3.26. Besides, 0 companies provide NaN or N/A</w:t>
      </w:r>
    </w:p>
    <w:p>
      <w:r>
        <w:tab/>
        <w:t>for ACIR is +4 dB, throughput loss is in the range [3.26, 3.26], and Median is 3.26. Besides, 0 companies provide NaN or N/A</w:t>
      </w:r>
    </w:p>
    <w:p>
      <w:r>
        <w:tab/>
        <w:t>for ACIR is +6 dB, throughput loss is in the range [2.8, 2.8], and Median is 2.8. Besides, 0 companies provide NaN or N/A</w:t>
      </w:r>
    </w:p>
    <w:p>
      <w:r>
        <w:tab/>
        <w:t>for ACIR is +8 dB, throughput loss is in the range [1.72, 1.72], and Median is 1.72. Besides, 0 companies provide NaN or N/A</w:t>
      </w:r>
    </w:p>
    <w:p>
      <w:r>
        <w:br/>
      </w:r>
    </w:p>
    <w:p>
      <w:r>
        <w:t>Scenario 4, Case 4, Victim: SBFD (UL), Antenna config: 2, Grid shift: 1.0, SBFD gNB Tx power: 49,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[2.51, 2.51], and Median is 2.51. Besides, 0 companies provide NaN or N/A</w:t>
      </w:r>
    </w:p>
    <w:p>
      <w:r>
        <w:tab/>
        <w:t>for ACIR is +2 dB, throughput loss is in the range [2.51, 2.51], and Median is 2.51. Besides, 0 companies provide NaN or N/A</w:t>
      </w:r>
    </w:p>
    <w:p>
      <w:r>
        <w:tab/>
        <w:t>for ACIR is +4 dB, throughput loss is in the range [2.51, 2.51], and Median is 2.51. Besides, 0 companies provide NaN or N/A</w:t>
      </w:r>
    </w:p>
    <w:p>
      <w:r>
        <w:tab/>
        <w:t>for ACIR is +6 dB, throughput loss is in the range [2.51, 2.51], and Median is 2.51. Besides, 0 companies provide NaN or N/A</w:t>
      </w:r>
    </w:p>
    <w:p>
      <w:r>
        <w:tab/>
        <w:t>for ACIR is +8 dB, throughput loss is in the range [2.51, 2.51], and Median is 2.51.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[0.47, 0.47], and Median is 0.47. Besides, 0 companies provide NaN or N/A</w:t>
      </w:r>
    </w:p>
    <w:p>
      <w:r>
        <w:tab/>
        <w:t>for ACIR is +2 dB, throughput loss is in the range [0.47, 0.47], and Median is 0.47. Besides, 0 companies provide NaN or N/A</w:t>
      </w:r>
    </w:p>
    <w:p>
      <w:r>
        <w:tab/>
        <w:t>for ACIR is +4 dB, throughput loss is in the range [0.47, 0.47], and Median is 0.47. Besides, 0 companies provide NaN or N/A</w:t>
      </w:r>
    </w:p>
    <w:p>
      <w:r>
        <w:tab/>
        <w:t>for ACIR is +6 dB, throughput loss is in the range [0.47, 0.47], and Median is 0.47. Besides, 0 companies provide NaN or N/A</w:t>
      </w:r>
    </w:p>
    <w:p>
      <w:r>
        <w:tab/>
        <w:t>for ACIR is +8 dB, throughput loss is in the range [0.47, 0.47], and Median is 0.47. Besides, 0 companies provide NaN or N/A</w:t>
      </w:r>
    </w:p>
    <w:p>
      <w:r>
        <w:br/>
      </w:r>
    </w:p>
    <w:p>
      <w:r>
        <w:t>Scenario 4, Case 4, Victim: SBFD (UL), Antenna config: 2, Grid shift: 1.0, SBFD gNB Tx power: 49,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[2.53, 2.53], and Median is 2.53. Besides, 0 companies provide NaN or N/A</w:t>
      </w:r>
    </w:p>
    <w:p>
      <w:r>
        <w:tab/>
        <w:t>for ACIR is +2 dB, throughput loss is in the range [2.53, 2.53], and Median is 2.53. Besides, 0 companies provide NaN or N/A</w:t>
      </w:r>
    </w:p>
    <w:p>
      <w:r>
        <w:tab/>
        <w:t>for ACIR is +4 dB, throughput loss is in the range [2.53, 2.53], and Median is 2.53. Besides, 0 companies provide NaN or N/A</w:t>
      </w:r>
    </w:p>
    <w:p>
      <w:r>
        <w:tab/>
        <w:t>for ACIR is +6 dB, throughput loss is in the range [2.53, 2.53], and Median is 2.53. Besides, 0 companies provide NaN or N/A</w:t>
      </w:r>
    </w:p>
    <w:p>
      <w:r>
        <w:tab/>
        <w:t>for ACIR is +8 dB, throughput loss is in the range [2.53, 2.53], and Median is 2.53.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[0.52, 0.52], and Median is 0.52. Besides, 0 companies provide NaN or N/A</w:t>
      </w:r>
    </w:p>
    <w:p>
      <w:r>
        <w:tab/>
        <w:t>for ACIR is +2 dB, throughput loss is in the range [0.52, 0.52], and Median is 0.52. Besides, 0 companies provide NaN or N/A</w:t>
      </w:r>
    </w:p>
    <w:p>
      <w:r>
        <w:tab/>
        <w:t>for ACIR is +4 dB, throughput loss is in the range [0.52, 0.52], and Median is 0.52. Besides, 0 companies provide NaN or N/A</w:t>
      </w:r>
    </w:p>
    <w:p>
      <w:r>
        <w:tab/>
        <w:t>for ACIR is +6 dB, throughput loss is in the range [0.52, 0.52], and Median is 0.52. Besides, 0 companies provide NaN or N/A</w:t>
      </w:r>
    </w:p>
    <w:p>
      <w:r>
        <w:tab/>
        <w:t>for ACIR is +8 dB, throughput loss is in the range [0.52, 0.52], and Median is 0.52. Besides, 0 companies provide NaN or N/A</w:t>
      </w:r>
    </w:p>
    <w:p>
      <w:r>
        <w:br/>
      </w:r>
    </w:p>
    <w:p>
      <w:r>
        <w:t>Scenario 4, Case 4, Victim: SBFD (UL), Antenna config: 2, Grid shift: 1.0, SBFD gNB Tx power: 53,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[2.48, 0.53], and Median is 1.5. Besides, 0 companies provide NaN or N/A</w:t>
      </w:r>
    </w:p>
    <w:p>
      <w:r>
        <w:tab/>
        <w:t>for ACIR is +2 dB, throughput loss is in the range [2.48, 0.52], and Median is 1.5. Besides, 0 companies provide NaN or N/A</w:t>
      </w:r>
    </w:p>
    <w:p>
      <w:r>
        <w:tab/>
        <w:t>for ACIR is +4 dB, throughput loss is in the range [2.48, 0.52], and Median is 1.5. Besides, 0 companies provide NaN or N/A</w:t>
      </w:r>
    </w:p>
    <w:p>
      <w:r>
        <w:tab/>
        <w:t>for ACIR is +6 dB, throughput loss is in the range [2.48, 0.52], and Median is 1.5. Besides, 0 companies provide NaN or N/A</w:t>
      </w:r>
    </w:p>
    <w:p>
      <w:r>
        <w:tab/>
        <w:t>for ACIR is +8 dB, throughput loss is in the range [2.48, 0.52], and Median is 1.5.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[0.5, 0.5], and Median is 0.5. Besides, 1 companies provide NaN or N/A</w:t>
      </w:r>
    </w:p>
    <w:p>
      <w:r>
        <w:tab/>
        <w:t>for ACIR is +2 dB, throughput loss is in the range [0.5, 0.5], and Median is 0.5. Besides, 1 companies provide NaN or N/A</w:t>
      </w:r>
    </w:p>
    <w:p>
      <w:r>
        <w:tab/>
        <w:t>for ACIR is +4 dB, throughput loss is in the range [0.5, 0.5], and Median is 0.5. Besides, 1 companies provide NaN or N/A</w:t>
      </w:r>
    </w:p>
    <w:p>
      <w:r>
        <w:tab/>
        <w:t>for ACIR is +6 dB, throughput loss is in the range [0.5, 0.5], and Median is 0.5. Besides, 1 companies provide NaN or N/A</w:t>
      </w:r>
    </w:p>
    <w:p>
      <w:r>
        <w:tab/>
        <w:t>for ACIR is +8 dB, throughput loss is in the range [0.5, 0.5], and Median is 0.5. Besides, 1 companies provide NaN or N/A</w:t>
      </w:r>
    </w:p>
    <w:p>
      <w:r>
        <w:br/>
      </w:r>
    </w:p>
    <w:p>
      <w:r>
        <w:t>Scenario 4, Case 4, Victim: SBFD (UL), Antenna config: 2, Grid shift: 1.0, SBFD gNB Tx power: 53, enhanced NF: yes.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[2.55, 2.55], and Median is 2.55. Besides, 0 companies provide NaN or N/A</w:t>
      </w:r>
    </w:p>
    <w:p>
      <w:r>
        <w:tab/>
        <w:t>for ACIR is +2 dB, throughput loss is in the range [2.55, 2.55], and Median is 2.55. Besides, 0 companies provide NaN or N/A</w:t>
      </w:r>
    </w:p>
    <w:p>
      <w:r>
        <w:tab/>
        <w:t>for ACIR is +4 dB, throughput loss is in the range [2.55, 2.55], and Median is 2.55. Besides, 0 companies provide NaN or N/A</w:t>
      </w:r>
    </w:p>
    <w:p>
      <w:r>
        <w:tab/>
        <w:t>for ACIR is +6 dB, throughput loss is in the range [2.55, 2.55], and Median is 2.55. Besides, 0 companies provide NaN or N/A</w:t>
      </w:r>
    </w:p>
    <w:p>
      <w:r>
        <w:tab/>
        <w:t>for ACIR is +8 dB, throughput loss is in the range [2.55, 2.55], and Median is 2.55.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[0.53, 0.53], and Median is 0.53. Besides, 0 companies provide NaN or N/A</w:t>
      </w:r>
    </w:p>
    <w:p>
      <w:r>
        <w:tab/>
        <w:t>for ACIR is +2 dB, throughput loss is in the range [0.53, 0.53], and Median is 0.53. Besides, 0 companies provide NaN or N/A</w:t>
      </w:r>
    </w:p>
    <w:p>
      <w:r>
        <w:tab/>
        <w:t>for ACIR is +4 dB, throughput loss is in the range [0.53, 0.53], and Median is 0.53. Besides, 0 companies provide NaN or N/A</w:t>
      </w:r>
    </w:p>
    <w:p>
      <w:r>
        <w:tab/>
        <w:t>for ACIR is +6 dB, throughput loss is in the range [0.53, 0.53], and Median is 0.53. Besides, 0 companies provide NaN or N/A</w:t>
      </w:r>
    </w:p>
    <w:p>
      <w:r>
        <w:tab/>
        <w:t>for ACIR is +8 dB, throughput loss is in the range [0.53, 0.53], and Median is 0.53. Besides, 0 companies provide NaN or N/A</w:t>
      </w:r>
    </w:p>
    <w:p>
      <w:r>
        <w:br/>
      </w:r>
    </w:p>
    <w:p>
      <w:r>
        <w:t>Scenario 5, Case 1, Victim: NR TDD DL, Antenna config: 1, Grid shift: 1.0, SBFD gNB Tx power: 35,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[-0.15, -0.15], and Median is -0.15.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[-0.25, -0.25], and Median is -0.25. Besides, 0 companies provide NaN or N/A</w:t>
      </w:r>
    </w:p>
    <w:p>
      <w:r>
        <w:br/>
      </w:r>
    </w:p>
    <w:p>
      <w:r>
        <w:t>Scenario 5, Case 1, Victim: NR TDD DL,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[0.5, 0.5], and Median is 0.5. Besides, 0 companies provide NaN or N/A</w:t>
      </w:r>
    </w:p>
    <w:p>
      <w:r>
        <w:tab/>
        <w:t>for ACIR is +2 dB, throughput loss is in the range [0.46, 0.46], and Median is 0.46. Besides, 0 companies provide NaN or N/A</w:t>
      </w:r>
    </w:p>
    <w:p>
      <w:r>
        <w:tab/>
        <w:t>for ACIR is +4 dB, throughput loss is in the range [0.46, 0.46], and Median is 0.46. Besides, 0 companies provide NaN or N/A</w:t>
      </w:r>
    </w:p>
    <w:p>
      <w:r>
        <w:tab/>
        <w:t>for ACIR is +6 dB, throughput loss is in the range [0.18, 0.18], and Median is 0.18. Besides, 0 companies provide NaN or N/A</w:t>
      </w:r>
    </w:p>
    <w:p>
      <w:r>
        <w:tab/>
        <w:t>for ACIR is +8 dB, throughput loss is in the range [0.13, 0.13], and Median is 0.13. Besides, 0 companies provide NaN or N/A</w:t>
      </w:r>
    </w:p>
    <w:p>
      <w:r>
        <w:br/>
      </w:r>
    </w:p>
    <w:p>
      <w:r>
        <w:t>Scenario 5, Case 1, Victim: NR TDD DL, Antenna config: 2, Grid shift: 0.1,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[-0.11, -0.11], and Median is -0.11. Besides, 0 companies provide NaN or N/A</w:t>
      </w:r>
    </w:p>
    <w:p>
      <w:r>
        <w:tab/>
        <w:t>for ACIR is +2 dB, throughput loss is in the range [-0.67, -0.67], and Median is -0.67. Besides, 0 companies provide NaN or N/A</w:t>
      </w:r>
    </w:p>
    <w:p>
      <w:r>
        <w:tab/>
        <w:t>for ACIR is +4 dB, throughput loss is in the range [-1.07, -1.07], and Median is -1.07. Besides, 0 companies provide NaN or N/A</w:t>
      </w:r>
    </w:p>
    <w:p>
      <w:r>
        <w:tab/>
        <w:t>for ACIR is +6 dB, throughput loss is in the range [-1.34, -1.34], and Median is -1.34. Besides, 0 companies provide NaN or N/A</w:t>
      </w:r>
    </w:p>
    <w:p>
      <w:r>
        <w:tab/>
        <w:t>for ACIR is +8 dB, throughput loss is in the range [-1.53, -1.53], and Median is -1.53.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[0.9, 0.9], and Median is 0.9. Besides, 0 companies provide NaN or N/A</w:t>
      </w:r>
    </w:p>
    <w:p>
      <w:r>
        <w:tab/>
        <w:t>for ACIR is +2 dB, throughput loss is in the range [0.12, 0.12], and Median is 0.12. Besides, 0 companies provide NaN or N/A</w:t>
      </w:r>
    </w:p>
    <w:p>
      <w:r>
        <w:tab/>
        <w:t>for ACIR is +4 dB, throughput loss is in the range [-0.11, -0.11], and Median is -0.11. Besides, 0 companies provide NaN or N/A</w:t>
      </w:r>
    </w:p>
    <w:p>
      <w:r>
        <w:tab/>
        <w:t>for ACIR is +6 dB, throughput loss is in the range [-0.82, -0.82], and Median is -0.82. Besides, 0 companies provide NaN or N/A</w:t>
      </w:r>
    </w:p>
    <w:p>
      <w:r>
        <w:tab/>
        <w:t>for ACIR is +8 dB, throughput loss is in the range [-0.84, -0.84], and Median is -0.84. Besides, 0 companies provide NaN or N/A</w:t>
      </w:r>
    </w:p>
    <w:p>
      <w:r>
        <w:br/>
      </w:r>
    </w:p>
    <w:p>
      <w:r>
        <w:t>Scenario 5, Case 1, Victim: NR TDD DL, Antenna config: 2, Grid shift: 0.1,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-0.23], and Median is -0.09. Besides, 0 companies provide NaN or N/A</w:t>
      </w:r>
    </w:p>
    <w:p>
      <w:r>
        <w:tab/>
        <w:t>for ACIR is +2 dB, throughput loss is in the range [-0.23, -0.76], and Median is -0.5. Besides, 0 companies provide NaN or N/A</w:t>
      </w:r>
    </w:p>
    <w:p>
      <w:r>
        <w:tab/>
        <w:t>for ACIR is +4 dB, throughput loss is in the range [-0.43, -1.14], and Median is -0.79. Besides, 0 companies provide NaN or N/A</w:t>
      </w:r>
    </w:p>
    <w:p>
      <w:r>
        <w:tab/>
        <w:t>for ACIR is +6 dB, throughput loss is in the range [-0.56, -1.39], and Median is -0.98. Besides, 0 companies provide NaN or N/A</w:t>
      </w:r>
    </w:p>
    <w:p>
      <w:r>
        <w:tab/>
        <w:t>for ACIR is +8 dB, throughput loss is in the range [-0.67, -1.57], and Median is -1.12.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[0.91, 0.02], and Median is 0.46. Besides, 0 companies provide NaN or N/A</w:t>
      </w:r>
    </w:p>
    <w:p>
      <w:r>
        <w:tab/>
        <w:t>for ACIR is +2 dB, throughput loss is in the range [-0.27, -1.41], and Median is -0.84. Besides, 0 companies provide NaN or N/A</w:t>
      </w:r>
    </w:p>
    <w:p>
      <w:r>
        <w:tab/>
        <w:t>for ACIR is +4 dB, throughput loss is in the range [-0.85, -3.31], and Median is -2.08. Besides, 0 companies provide NaN or N/A</w:t>
      </w:r>
    </w:p>
    <w:p>
      <w:r>
        <w:tab/>
        <w:t>for ACIR is +6 dB, throughput loss is in the range [-1.33, -3.96], and Median is -2.65. Besides, 0 companies provide NaN or N/A</w:t>
      </w:r>
    </w:p>
    <w:p>
      <w:r>
        <w:tab/>
        <w:t>for ACIR is +8 dB, throughput loss is in the range [-1.38, -3.98], and Median is -2.68. Besides, 0 companies provide NaN or N/A</w:t>
      </w:r>
    </w:p>
    <w:p>
      <w:r>
        <w:br/>
      </w:r>
    </w:p>
    <w:p>
      <w:r>
        <w:t>Scenario 5, Case 1, Victim: NR TDD DL, Antenna config: 2, Grid shift: 0.25,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[-0.3, -0.3], and Median is -0.3. Besides, 0 companies provide NaN or N/A</w:t>
      </w:r>
    </w:p>
    <w:p>
      <w:r>
        <w:tab/>
        <w:t>for ACIR is +2 dB, throughput loss is in the range [-1.08, -1.08], and Median is -1.08. Besides, 0 companies provide NaN or N/A</w:t>
      </w:r>
    </w:p>
    <w:p>
      <w:r>
        <w:tab/>
        <w:t>for ACIR is +4 dB, throughput loss is in the range [-1.65, -1.65], and Median is -1.65. Besides, 0 companies provide NaN or N/A</w:t>
      </w:r>
    </w:p>
    <w:p>
      <w:r>
        <w:tab/>
        <w:t>for ACIR is +6 dB, throughput loss is in the range [-2.06, -2.06], and Median is -2.06. Besides, 0 companies provide NaN or N/A</w:t>
      </w:r>
    </w:p>
    <w:p>
      <w:r>
        <w:tab/>
        <w:t>for ACIR is +8 dB, throughput loss is in the range [-2.35, -2.35], and Median is -2.35.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[0.24, 0.24], and Median is 0.24. Besides, 0 companies provide NaN or N/A</w:t>
      </w:r>
    </w:p>
    <w:p>
      <w:r>
        <w:tab/>
        <w:t>for ACIR is +2 dB, throughput loss is in the range [-0.6, -0.6], and Median is -0.6. Besides, 0 companies provide NaN or N/A</w:t>
      </w:r>
    </w:p>
    <w:p>
      <w:r>
        <w:tab/>
        <w:t>for ACIR is +4 dB, throughput loss is in the range [-1.13, -1.13], and Median is -1.13. Besides, 0 companies provide NaN or N/A</w:t>
      </w:r>
    </w:p>
    <w:p>
      <w:r>
        <w:tab/>
        <w:t>for ACIR is +6 dB, throughput loss is in the range [-1.18, -1.18], and Median is -1.18. Besides, 0 companies provide NaN or N/A</w:t>
      </w:r>
    </w:p>
    <w:p>
      <w:r>
        <w:tab/>
        <w:t>for ACIR is +8 dB, throughput loss is in the range [-1.57, -1.57], and Median is -1.57. Besides, 0 companies provide NaN or N/A</w:t>
      </w:r>
    </w:p>
    <w:p>
      <w:r>
        <w:br/>
      </w:r>
    </w:p>
    <w:p>
      <w:r>
        <w:t>Scenario 5, Case 1, Victim: NR TDD DL, Antenna config: 2,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[-0.4, -0.4], and Median is -0.4. Besides, 0 companies provide NaN or N/A</w:t>
      </w:r>
    </w:p>
    <w:p>
      <w:r>
        <w:tab/>
        <w:t>for ACIR is +2 dB, throughput loss is in the range [-1.18, -1.18], and Median is -1.18. Besides, 0 companies provide NaN or N/A</w:t>
      </w:r>
    </w:p>
    <w:p>
      <w:r>
        <w:tab/>
        <w:t>for ACIR is +4 dB, throughput loss is in the range [-1.75, -1.75], and Median is -1.75. Besides, 0 companies provide NaN or N/A</w:t>
      </w:r>
    </w:p>
    <w:p>
      <w:r>
        <w:tab/>
        <w:t>for ACIR is +6 dB, throughput loss is in the range [-2.16, -2.16], and Median is -2.16. Besides, 0 companies provide NaN or N/A</w:t>
      </w:r>
    </w:p>
    <w:p>
      <w:r>
        <w:tab/>
        <w:t>for ACIR is +8 dB, throughput loss is in the range [-2.44, -2.44], and Median is -2.44.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[-0.27, -0.27], and Median is -0.27. Besides, 0 companies provide NaN or N/A</w:t>
      </w:r>
    </w:p>
    <w:p>
      <w:r>
        <w:tab/>
        <w:t>for ACIR is +2 dB, throughput loss is in the range [-1.42, -1.42], and Median is -1.42. Besides, 0 companies provide NaN or N/A</w:t>
      </w:r>
    </w:p>
    <w:p>
      <w:r>
        <w:tab/>
        <w:t>for ACIR is +4 dB, throughput loss is in the range [-2.48, -2.48], and Median is -2.48. Besides, 0 companies provide NaN or N/A</w:t>
      </w:r>
    </w:p>
    <w:p>
      <w:r>
        <w:tab/>
        <w:t>for ACIR is +6 dB, throughput loss is in the range [-2.64, -2.64], and Median is -2.64. Besides, 0 companies provide NaN or N/A</w:t>
      </w:r>
    </w:p>
    <w:p>
      <w:r>
        <w:tab/>
        <w:t>for ACIR is +8 dB, throughput loss is in the range [-2.66, -2.66], and Median is -2.66. Besides, 0 companies provide NaN or N/A</w:t>
      </w:r>
    </w:p>
    <w:p>
      <w:r>
        <w:br/>
      </w:r>
    </w:p>
    <w:p>
      <w:r>
        <w:t>Scenario 5, Case 1, Victim: NR TDD DL, Antenna config: 2, Grid shift: 0.5,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[-0.35, -0.35], and Median is -0.35. Besides, 0 companies provide NaN or N/A</w:t>
      </w:r>
    </w:p>
    <w:p>
      <w:r>
        <w:tab/>
        <w:t>for ACIR is +2 dB, throughput loss is in the range [-1.31, -1.31], and Median is -1.31. Besides, 0 companies provide NaN or N/A</w:t>
      </w:r>
    </w:p>
    <w:p>
      <w:r>
        <w:tab/>
        <w:t>for ACIR is +4 dB, throughput loss is in the range [-2.03, -2.03], and Median is -2.03. Besides, 0 companies provide NaN or N/A</w:t>
      </w:r>
    </w:p>
    <w:p>
      <w:r>
        <w:tab/>
        <w:t>for ACIR is +6 dB, throughput loss is in the range [-2.56, -2.56], and Median is -2.56. Besides, 0 companies provide NaN or N/A</w:t>
      </w:r>
    </w:p>
    <w:p>
      <w:r>
        <w:tab/>
        <w:t>for ACIR is +8 dB, throughput loss is in the range [-2.94, -2.94], and Median is -2.94.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[-1.22, -1.22], and Median is -1.22. Besides, 0 companies provide NaN or N/A</w:t>
      </w:r>
    </w:p>
    <w:p>
      <w:r>
        <w:tab/>
        <w:t>for ACIR is +2 dB, throughput loss is in the range [-5.97, -5.97], and Median is -5.97. Besides, 0 companies provide NaN or N/A</w:t>
      </w:r>
    </w:p>
    <w:p>
      <w:r>
        <w:tab/>
        <w:t>for ACIR is +4 dB, throughput loss is in the range [-8.23, -8.23], and Median is -8.23. Besides, 0 companies provide NaN or N/A</w:t>
      </w:r>
    </w:p>
    <w:p>
      <w:r>
        <w:tab/>
        <w:t>for ACIR is +6 dB, throughput loss is in the range [-9.88, -9.88], and Median is -9.88. Besides, 0 companies provide NaN or N/A</w:t>
      </w:r>
    </w:p>
    <w:p>
      <w:r>
        <w:tab/>
        <w:t>for ACIR is +8 dB, throughput loss is in the range [-12.04, -12.04], and Median is -12.04. Besides, 0 companies provide NaN or N/A</w:t>
      </w:r>
    </w:p>
    <w:p>
      <w:r>
        <w:br/>
      </w:r>
    </w:p>
    <w:p>
      <w:r>
        <w:t>Scenario 5, Case 1, Victim: NR TDD DL, Antenna config: 2,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[-0.47, -0.47], and Median is -0.47. Besides, 0 companies provide NaN or N/A</w:t>
      </w:r>
    </w:p>
    <w:p>
      <w:r>
        <w:tab/>
        <w:t>for ACIR is +2 dB, throughput loss is in the range [-1.37, -1.37], and Median is -1.37. Besides, 0 companies provide NaN or N/A</w:t>
      </w:r>
    </w:p>
    <w:p>
      <w:r>
        <w:tab/>
        <w:t>for ACIR is +4 dB, throughput loss is in the range [-2.04, -2.04], and Median is -2.04. Besides, 0 companies provide NaN or N/A</w:t>
      </w:r>
    </w:p>
    <w:p>
      <w:r>
        <w:tab/>
        <w:t>for ACIR is +6 dB, throughput loss is in the range [-2.53, -2.53], and Median is -2.53. Besides, 0 companies provide NaN or N/A</w:t>
      </w:r>
    </w:p>
    <w:p>
      <w:r>
        <w:tab/>
        <w:t>for ACIR is +8 dB, throughput loss is in the range [-2.87, -2.87], and Median is -2.87.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[-2.04, -2.04], and Median is -2.04. Besides, 0 companies provide NaN or N/A</w:t>
      </w:r>
    </w:p>
    <w:p>
      <w:r>
        <w:tab/>
        <w:t>for ACIR is +2 dB, throughput loss is in the range [-4.93, -4.93], and Median is -4.93. Besides, 0 companies provide NaN or N/A</w:t>
      </w:r>
    </w:p>
    <w:p>
      <w:r>
        <w:tab/>
        <w:t>for ACIR is +4 dB, throughput loss is in the range [-7.06, -7.06], and Median is -7.06. Besides, 0 companies provide NaN or N/A</w:t>
      </w:r>
    </w:p>
    <w:p>
      <w:r>
        <w:tab/>
        <w:t>for ACIR is +6 dB, throughput loss is in the range [-8.88, -8.88], and Median is -8.88. Besides, 0 companies provide NaN or N/A</w:t>
      </w:r>
    </w:p>
    <w:p>
      <w:r>
        <w:tab/>
        <w:t>for ACIR is +8 dB, throughput loss is in the range [-9.49, -9.49], and Median is -9.49. Besides, 0 companies provide NaN or N/A</w:t>
      </w:r>
    </w:p>
    <w:p>
      <w:r>
        <w:br/>
      </w:r>
    </w:p>
    <w:p>
      <w:r>
        <w:t>Scenario 5, Case 1, Victim: NR TDD DL, Antenna config: 2, Grid shift: 1.0, SBFD gNB Tx power: 38, enhanced NF: no.  5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-0.33], and Median is -0.04. Besides, 0 companies provide NaN or N/A</w:t>
      </w:r>
    </w:p>
    <w:p>
      <w:r>
        <w:tab/>
        <w:t>for ACIR is +2 dB, throughput loss is in the range [-0.22, -0.9], and Median is -0.41. Besides, 0 companies provide NaN or N/A</w:t>
      </w:r>
    </w:p>
    <w:p>
      <w:r>
        <w:tab/>
        <w:t>for ACIR is +4 dB, throughput loss is in the range [-0.34, -1.33], and Median is -0.72. Besides, 0 companies provide NaN or N/A</w:t>
      </w:r>
    </w:p>
    <w:p>
      <w:r>
        <w:tab/>
        <w:t>for ACIR is +6 dB, throughput loss is in the range [-0.41, -1.63], and Median is -0.95. Besides, 0 companies provide NaN or N/A</w:t>
      </w:r>
    </w:p>
    <w:p>
      <w:r>
        <w:tab/>
        <w:t>for ACIR is +8 dB, throughput loss is in the range [-0.44, -1.85], and Median is -1.11.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-2.9], and Median is -0.66. Besides, 0 companies provide NaN or N/A</w:t>
      </w:r>
    </w:p>
    <w:p>
      <w:r>
        <w:tab/>
        <w:t>for ACIR is +2 dB, throughput loss is in the range [-0.73, -6.5], and Median is -4.1. Besides, 0 companies provide NaN or N/A</w:t>
      </w:r>
    </w:p>
    <w:p>
      <w:r>
        <w:tab/>
        <w:t>for ACIR is +4 dB, throughput loss is in the range [-1.29, -8.93], and Median is -7.2. Besides, 0 companies provide NaN or N/A</w:t>
      </w:r>
    </w:p>
    <w:p>
      <w:r>
        <w:tab/>
        <w:t>for ACIR is +6 dB, throughput loss is in the range [-1.63, -10.54], and Median is -8.57. Besides, 0 companies provide NaN or N/A</w:t>
      </w:r>
    </w:p>
    <w:p>
      <w:r>
        <w:tab/>
        <w:t>for ACIR is +8 dB, throughput loss is in the range [-1.91, -11.59], and Median is -9.74. Besides, 0 companies provide NaN or N/A</w:t>
      </w:r>
    </w:p>
    <w:p>
      <w:r>
        <w:br/>
      </w:r>
    </w:p>
    <w:p>
      <w:r>
        <w:t>Scenario 5, Case 1, Victim: NR TDD DL, Antenna config: 2, Grid shift: 1.0, SBFD gNB Tx power: 46,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[-0.04, -0.23], and Median is -0.12. Besides, 0 companies provide NaN or N/A</w:t>
      </w:r>
    </w:p>
    <w:p>
      <w:r>
        <w:tab/>
        <w:t>for ACIR is +2 dB, throughput loss is in the range [-0.43, -0.77], and Median is -0.52. Besides, 0 companies provide NaN or N/A</w:t>
      </w:r>
    </w:p>
    <w:p>
      <w:r>
        <w:tab/>
        <w:t>for ACIR is +4 dB, throughput loss is in the range [-0.71, -1.16], and Median is -0.82. Besides, 0 companies provide NaN or N/A</w:t>
      </w:r>
    </w:p>
    <w:p>
      <w:r>
        <w:tab/>
        <w:t>for ACIR is +6 dB, throughput loss is in the range [-0.92, -1.45], and Median is -1.04. Besides, 0 companies provide NaN or N/A</w:t>
      </w:r>
    </w:p>
    <w:p>
      <w:r>
        <w:tab/>
        <w:t>for ACIR is +8 dB, throughput loss is in the range [-1.06, -1.65], and Median is -1.19.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[-0.45, -2.17], and Median is -0.68. Besides, 0 companies provide NaN or N/A</w:t>
      </w:r>
    </w:p>
    <w:p>
      <w:r>
        <w:tab/>
        <w:t>for ACIR is +2 dB, throughput loss is in the range [-0.9, -5.86], and Median is -2.93. Besides, 0 companies provide NaN or N/A</w:t>
      </w:r>
    </w:p>
    <w:p>
      <w:r>
        <w:tab/>
        <w:t>for ACIR is +4 dB, throughput loss is in the range [-4.7, -8.33], and Median is -6.67. Besides, 0 companies provide NaN or N/A</w:t>
      </w:r>
    </w:p>
    <w:p>
      <w:r>
        <w:tab/>
        <w:t>for ACIR is +6 dB, throughput loss is in the range [-5.75, -9.96], and Median is -7.85. Besides, 0 companies provide NaN or N/A</w:t>
      </w:r>
    </w:p>
    <w:p>
      <w:r>
        <w:tab/>
        <w:t>for ACIR is +8 dB, throughput loss is in the range [-6.4, -10.99], and Median is -8.68. Besides, 0 companies provide NaN or N/A</w:t>
      </w:r>
    </w:p>
    <w:p>
      <w:r>
        <w:br/>
      </w:r>
    </w:p>
    <w:p>
      <w:r>
        <w:t>Scenario 5, Case 2, Victim: NR TDD UL, Antenna config: 1, Grid shift: 1.0, SBFD gNB Tx power: 35,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[1.18, 1.18], and Median is 1.18.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[1.85, 1.85], and Median is 1.85. Besides, 0 companies provide NaN or N/A</w:t>
      </w:r>
    </w:p>
    <w:p>
      <w:r>
        <w:br/>
      </w:r>
    </w:p>
    <w:p>
      <w:r>
        <w:t>Scenario 5, Case 2, Victim: NR TDD UL,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[8.06, 8.06], and Median is 8.06. Besides, 0 companies provide NaN or N/A</w:t>
      </w:r>
    </w:p>
    <w:p>
      <w:r>
        <w:tab/>
        <w:t>for ACIR is +2 dB, throughput loss is in the range [6.42, 6.42], and Median is 6.42. Besides, 0 companies provide NaN or N/A</w:t>
      </w:r>
    </w:p>
    <w:p>
      <w:r>
        <w:tab/>
        <w:t>for ACIR is +4 dB, throughput loss is in the range [5.26, 5.26], and Median is 5.26. Besides, 0 companies provide NaN or N/A</w:t>
      </w:r>
    </w:p>
    <w:p>
      <w:r>
        <w:tab/>
        <w:t>for ACIR is +6 dB, throughput loss is in the range [4.32, 4.32], and Median is 4.32. Besides, 0 companies provide NaN or N/A</w:t>
      </w:r>
    </w:p>
    <w:p>
      <w:r>
        <w:tab/>
        <w:t>for ACIR is +8 dB, throughput loss is in the range [3.59, 3.59], and Median is 3.59.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[28.14, 28.14], and Median is 28.14. Besides, 0 companies provide NaN or N/A</w:t>
      </w:r>
    </w:p>
    <w:p>
      <w:r>
        <w:tab/>
        <w:t>for ACIR is +2 dB, throughput loss is in the range [23.27, 23.27], and Median is 23.27. Besides, 0 companies provide NaN or N/A</w:t>
      </w:r>
    </w:p>
    <w:p>
      <w:r>
        <w:tab/>
        <w:t>for ACIR is +4 dB, throughput loss is in the range [18.73, 18.73], and Median is 18.73. Besides, 0 companies provide NaN or N/A</w:t>
      </w:r>
    </w:p>
    <w:p>
      <w:r>
        <w:tab/>
        <w:t>for ACIR is +6 dB, throughput loss is in the range [15.24, 15.24], and Median is 15.24. Besides, 0 companies provide NaN or N/A</w:t>
      </w:r>
    </w:p>
    <w:p>
      <w:r>
        <w:tab/>
        <w:t>for ACIR is +8 dB, throughput loss is in the range [13.45, 13.45], and Median is 13.45. Besides, 0 companies provide NaN or N/A</w:t>
      </w:r>
    </w:p>
    <w:p>
      <w:r>
        <w:br/>
      </w:r>
    </w:p>
    <w:p>
      <w:r>
        <w:t>Scenario 5, Case 2, Victim: NR TDD UL, Antenna config: 2, Grid shift: 0.1,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[64.21, 64.21], and Median is 64.21. Besides, 0 companies provide NaN or N/A</w:t>
      </w:r>
    </w:p>
    <w:p>
      <w:r>
        <w:tab/>
        <w:t>for ACIR is +2 dB, throughput loss is in the range [58.72, 58.72], and Median is 58.72. Besides, 0 companies provide NaN or N/A</w:t>
      </w:r>
    </w:p>
    <w:p>
      <w:r>
        <w:tab/>
        <w:t>for ACIR is +4 dB, throughput loss is in the range [52.92, 52.92], and Median is 52.92. Besides, 0 companies provide NaN or N/A</w:t>
      </w:r>
    </w:p>
    <w:p>
      <w:r>
        <w:tab/>
        <w:t>for ACIR is +6 dB, throughput loss is in the range [46.92, 46.92], and Median is 46.92. Besides, 0 companies provide NaN or N/A</w:t>
      </w:r>
    </w:p>
    <w:p>
      <w:r>
        <w:tab/>
        <w:t>for ACIR is +8 dB, throughput loss is in the range [40.84, 40.84], and Median is 40.84.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5, Case 2, Victim: NR TDD UL, Antenna config: 2, Grid shift: 0.1,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[80.52, 39.29], and Median is 59.9. Besides, 0 companies provide NaN or N/A</w:t>
      </w:r>
    </w:p>
    <w:p>
      <w:r>
        <w:tab/>
        <w:t>for ACIR is +2 dB, throughput loss is in the range [76.74, 35.36], and Median is 56.05. Besides, 0 companies provide NaN or N/A</w:t>
      </w:r>
    </w:p>
    <w:p>
      <w:r>
        <w:tab/>
        <w:t>for ACIR is +4 dB, throughput loss is in the range [72.53, 32.03], and Median is 52.28. Besides, 0 companies provide NaN or N/A</w:t>
      </w:r>
    </w:p>
    <w:p>
      <w:r>
        <w:tab/>
        <w:t>for ACIR is +6 dB, throughput loss is in the range [67.82, 29.32], and Median is 48.57. Besides, 0 companies provide NaN or N/A</w:t>
      </w:r>
    </w:p>
    <w:p>
      <w:r>
        <w:tab/>
        <w:t>for ACIR is +8 dB, throughput loss is in the range [62.7, 27.19], and Median is 44.94.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2 companies provide NaN or N/A</w:t>
      </w:r>
    </w:p>
    <w:p>
      <w:r>
        <w:tab/>
        <w:t>for ACIR is +2 dB, throughput loss is in the range [nan, nan], and Median is nan. Besides, 2 companies provide NaN or N/A</w:t>
      </w:r>
    </w:p>
    <w:p>
      <w:r>
        <w:tab/>
        <w:t>for ACIR is +4 dB, throughput loss is in the range [nan, nan], and Median is nan. Besides, 2 companies provide NaN or N/A</w:t>
      </w:r>
    </w:p>
    <w:p>
      <w:r>
        <w:tab/>
        <w:t>for ACIR is +6 dB, throughput loss is in the range [nan, nan], and Median is nan. Besides, 2 companies provide NaN or N/A</w:t>
      </w:r>
    </w:p>
    <w:p>
      <w:r>
        <w:tab/>
        <w:t>for ACIR is +8 dB, throughput loss is in the range [nan, nan], and Median is nan. Besides, 2 companies provide NaN or N/A</w:t>
      </w:r>
    </w:p>
    <w:p>
      <w:r>
        <w:br/>
      </w:r>
    </w:p>
    <w:p>
      <w:r>
        <w:t>Scenario 5, Case 2, Victim: NR TDD UL, Antenna config: 2, Grid shift: 0.25,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[29.32, 29.32], and Median is 29.32. Besides, 0 companies provide NaN or N/A</w:t>
      </w:r>
    </w:p>
    <w:p>
      <w:r>
        <w:tab/>
        <w:t>for ACIR is +2 dB, throughput loss is in the range [24.44, 24.44], and Median is 24.44. Besides, 0 companies provide NaN or N/A</w:t>
      </w:r>
    </w:p>
    <w:p>
      <w:r>
        <w:tab/>
        <w:t>for ACIR is +4 dB, throughput loss is in the range [19.98, 19.98], and Median is 19.98. Besides, 0 companies provide NaN or N/A</w:t>
      </w:r>
    </w:p>
    <w:p>
      <w:r>
        <w:tab/>
        <w:t>for ACIR is +6 dB, throughput loss is in the range [15.99, 15.99], and Median is 15.99. Besides, 0 companies provide NaN or N/A</w:t>
      </w:r>
    </w:p>
    <w:p>
      <w:r>
        <w:tab/>
        <w:t>for ACIR is +8 dB, throughput loss is in the range [12.5, 12.5], and Median is 12.5.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5, Case 2, Victim: NR TDD UL, Antenna config: 2,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[51.25, 51.25], and Median is 51.25. Besides, 0 companies provide NaN or N/A</w:t>
      </w:r>
    </w:p>
    <w:p>
      <w:r>
        <w:tab/>
        <w:t>for ACIR is +2 dB, throughput loss is in the range [45.55, 45.55], and Median is 45.55. Besides, 0 companies provide NaN or N/A</w:t>
      </w:r>
    </w:p>
    <w:p>
      <w:r>
        <w:tab/>
        <w:t>for ACIR is +4 dB, throughput loss is in the range [39.9, 39.9], and Median is 39.9. Besides, 0 companies provide NaN or N/A</w:t>
      </w:r>
    </w:p>
    <w:p>
      <w:r>
        <w:tab/>
        <w:t>for ACIR is +6 dB, throughput loss is in the range [34.45, 34.45], and Median is 34.45. Besides, 0 companies provide NaN or N/A</w:t>
      </w:r>
    </w:p>
    <w:p>
      <w:r>
        <w:tab/>
        <w:t>for ACIR is +8 dB, throughput loss is in the range [29.29, 29.29], and Median is 29.29.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5, Case 2, Victim: NR TDD UL, Antenna config: 2, Grid shift: 0.5,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[9.65, 9.65], and Median is 9.65. Besides, 0 companies provide NaN or N/A</w:t>
      </w:r>
    </w:p>
    <w:p>
      <w:r>
        <w:tab/>
        <w:t>for ACIR is +2 dB, throughput loss is in the range [7.24, 7.24], and Median is 7.24. Besides, 0 companies provide NaN or N/A</w:t>
      </w:r>
    </w:p>
    <w:p>
      <w:r>
        <w:tab/>
        <w:t>for ACIR is +4 dB, throughput loss is in the range [5.26, 5.26], and Median is 5.26. Besides, 0 companies provide NaN or N/A</w:t>
      </w:r>
    </w:p>
    <w:p>
      <w:r>
        <w:tab/>
        <w:t>for ACIR is +6 dB, throughput loss is in the range [3.65, 3.65], and Median is 3.65. Besides, 0 companies provide NaN or N/A</w:t>
      </w:r>
    </w:p>
    <w:p>
      <w:r>
        <w:tab/>
        <w:t>for ACIR is +8 dB, throughput loss is in the range [2.37, 2.37], and Median is 2.37.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5, Case 2, Victim: NR TDD UL, Antenna config: 2,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[22.99, 22.99], and Median is 22.99. Besides, 0 companies provide NaN or N/A</w:t>
      </w:r>
    </w:p>
    <w:p>
      <w:r>
        <w:tab/>
        <w:t>for ACIR is +2 dB, throughput loss is in the range [18.76, 18.76], and Median is 18.76. Besides, 0 companies provide NaN or N/A</w:t>
      </w:r>
    </w:p>
    <w:p>
      <w:r>
        <w:tab/>
        <w:t>for ACIR is +4 dB, throughput loss is in the range [15.05, 15.05], and Median is 15.05. Besides, 0 companies provide NaN or N/A</w:t>
      </w:r>
    </w:p>
    <w:p>
      <w:r>
        <w:tab/>
        <w:t>for ACIR is +6 dB, throughput loss is in the range [11.83, 11.83], and Median is 11.83. Besides, 0 companies provide NaN or N/A</w:t>
      </w:r>
    </w:p>
    <w:p>
      <w:r>
        <w:tab/>
        <w:t>for ACIR is +8 dB, throughput loss is in the range [9.09, 9.09], and Median is 9.09.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[nan, nan], and Median is nan. Besides, 1 companies provide NaN or N/A</w:t>
      </w:r>
    </w:p>
    <w:p>
      <w:r>
        <w:tab/>
        <w:t>for ACIR is +2 dB, throughput loss is in the range [nan, nan], and Median is nan. Besides, 1 companies provide NaN or N/A</w:t>
      </w:r>
    </w:p>
    <w:p>
      <w:r>
        <w:tab/>
        <w:t>for ACIR is +4 dB, throughput loss is in the range [nan, nan], and Median is nan. Besides, 1 companies provide NaN or N/A</w:t>
      </w:r>
    </w:p>
    <w:p>
      <w:r>
        <w:tab/>
        <w:t>for ACIR is +6 dB, throughput loss is in the range [nan, nan], and Median is nan. Besides, 1 companies provide NaN or N/A</w:t>
      </w:r>
    </w:p>
    <w:p>
      <w:r>
        <w:tab/>
        <w:t>for ACIR is +8 dB, throughput loss is in the range [nan, nan], and Median is nan. Besides, 1 companies provide NaN or N/A</w:t>
      </w:r>
    </w:p>
    <w:p>
      <w:r>
        <w:br/>
      </w:r>
    </w:p>
    <w:p>
      <w:r>
        <w:t>Scenario 5, Case 2, Victim: NR TDD UL, Antenna config: 2, Grid shift: 1.0, SBFD gNB Tx power: 38,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[3.98, 0.36], and Median is 2.47. Besides, 0 companies provide NaN or N/A</w:t>
      </w:r>
    </w:p>
    <w:p>
      <w:r>
        <w:tab/>
        <w:t>for ACIR is +2 dB, throughput loss is in the range [2.66, -0.11], and Median is 0.49. Besides, 0 companies provide NaN or N/A</w:t>
      </w:r>
    </w:p>
    <w:p>
      <w:r>
        <w:tab/>
        <w:t>for ACIR is +4 dB, throughput loss is in the range [1.78, -0.51], and Median is -0.49. Besides, 0 companies provide NaN or N/A</w:t>
      </w:r>
    </w:p>
    <w:p>
      <w:r>
        <w:tab/>
        <w:t>for ACIR is +6 dB, throughput loss is in the range [1.18, -1.28], and Median is -0.72. Besides, 0 companies provide NaN or N/A</w:t>
      </w:r>
    </w:p>
    <w:p>
      <w:r>
        <w:tab/>
        <w:t>for ACIR is +8 dB, throughput loss is in the range [0.79, -1.85], and Median is -0.9.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[4.98, 1.22], and Median is 3.1. Besides, 2 companies provide NaN or N/A</w:t>
      </w:r>
    </w:p>
    <w:p>
      <w:r>
        <w:tab/>
        <w:t>for ACIR is +2 dB, throughput loss is in the range [3.55, -1.22], and Median is 1.16. Besides, 1 companies provide NaN or N/A</w:t>
      </w:r>
    </w:p>
    <w:p>
      <w:r>
        <w:tab/>
        <w:t>for ACIR is +4 dB, throughput loss is in the range [2.38, -2.84], and Median is -0.23. Besides, 1 companies provide NaN or N/A</w:t>
      </w:r>
    </w:p>
    <w:p>
      <w:r>
        <w:tab/>
        <w:t>for ACIR is +6 dB, throughput loss is in the range [1.57, -3.9], and Median is -1.17. Besides, 1 companies provide NaN or N/A</w:t>
      </w:r>
    </w:p>
    <w:p>
      <w:r>
        <w:tab/>
        <w:t>for ACIR is +8 dB, throughput loss is in the range [1.05, -4.59], and Median is -1.77. Besides, 1 companies provide NaN or N/A</w:t>
      </w:r>
    </w:p>
    <w:p>
      <w:r>
        <w:br/>
      </w:r>
    </w:p>
    <w:p>
      <w:r>
        <w:t>Scenario 5, Case 2, Victim: NR TDD UL, Antenna config: 2, Grid shift: 1.0, SBFD gNB Tx power: 46,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[7.48, 3.65], and Median is 6.86. Besides, 0 companies provide NaN or N/A</w:t>
      </w:r>
    </w:p>
    <w:p>
      <w:r>
        <w:tab/>
        <w:t>for ACIR is +2 dB, throughput loss is in the range [5.39, 2.34], and Median is 4.45. Besides, 0 companies provide NaN or N/A</w:t>
      </w:r>
    </w:p>
    <w:p>
      <w:r>
        <w:tab/>
        <w:t>for ACIR is +4 dB, throughput loss is in the range [3.74, 1.34], and Median is 2.53. Besides, 0 companies provide NaN or N/A</w:t>
      </w:r>
    </w:p>
    <w:p>
      <w:r>
        <w:tab/>
        <w:t>for ACIR is +6 dB, throughput loss is in the range [2.49, 0.63], and Median is 1.03. Besides, 0 companies provide NaN or N/A</w:t>
      </w:r>
    </w:p>
    <w:p>
      <w:r>
        <w:tab/>
        <w:t>for ACIR is +8 dB, throughput loss is in the range [1.55, -0.13], and Median is 0.09.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[19.78, 19.78], and Median is 19.78. Besides, 2 companies provide NaN or N/A</w:t>
      </w:r>
    </w:p>
    <w:p>
      <w:r>
        <w:tab/>
        <w:t>for ACIR is +2 dB, throughput loss is in the range [12.54, 12.54], and Median is 12.54. Besides, 2 companies provide NaN or N/A</w:t>
      </w:r>
    </w:p>
    <w:p>
      <w:r>
        <w:tab/>
        <w:t>for ACIR is +4 dB, throughput loss is in the range [6.9, 6.9], and Median is 6.9. Besides, 2 companies provide NaN or N/A</w:t>
      </w:r>
    </w:p>
    <w:p>
      <w:r>
        <w:tab/>
        <w:t>for ACIR is +6 dB, throughput loss is in the range [2.96, 2.96], and Median is 2.96. Besides, 2 companies provide NaN or N/A</w:t>
      </w:r>
    </w:p>
    <w:p>
      <w:r>
        <w:tab/>
        <w:t>for ACIR is +8 dB, throughput loss is in the range [0.19, 0.19], and Median is 0.19. Besides, 2 companies provide NaN or N/A</w:t>
      </w:r>
    </w:p>
    <w:p>
      <w:r>
        <w:br/>
      </w:r>
    </w:p>
    <w:p>
      <w:r>
        <w:t>Scenario 5, Case 3, Victim: SBFD (DL), Antenna config: 1, Grid shift: 1.0, SBFD gNB Tx power: 35,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[0.84, 0.84], and Median is 0.84.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[1.4, 1.4], and Median is 1.4. Besides, 0 companies provide NaN or N/A</w:t>
      </w:r>
    </w:p>
    <w:p>
      <w:r>
        <w:br/>
      </w:r>
    </w:p>
    <w:p>
      <w:r>
        <w:t>Scenario 5, Case 3, Victim: SBFD (DL),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[2.9, 2.9], and Median is 2.9. Besides, 0 companies provide NaN or N/A</w:t>
      </w:r>
    </w:p>
    <w:p>
      <w:r>
        <w:tab/>
        <w:t>for ACIR is +2 dB, throughput loss is in the range [2.71, 2.71], and Median is 2.71. Besides, 0 companies provide NaN or N/A</w:t>
      </w:r>
    </w:p>
    <w:p>
      <w:r>
        <w:tab/>
        <w:t>for ACIR is +4 dB, throughput loss is in the range [2.55, 2.55], and Median is 2.55. Besides, 0 companies provide NaN or N/A</w:t>
      </w:r>
    </w:p>
    <w:p>
      <w:r>
        <w:tab/>
        <w:t>for ACIR is +6 dB, throughput loss is in the range [2.45, 2.45], and Median is 2.45. Besides, 0 companies provide NaN or N/A</w:t>
      </w:r>
    </w:p>
    <w:p>
      <w:r>
        <w:tab/>
        <w:t>for ACIR is +8 dB, throughput loss is in the range [2.37, 2.37], and Median is 2.37.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[5.42, 5.42], and Median is 5.42. Besides, 0 companies provide NaN or N/A</w:t>
      </w:r>
    </w:p>
    <w:p>
      <w:r>
        <w:tab/>
        <w:t>for ACIR is +2 dB, throughput loss is in the range [4.95, 4.95], and Median is 4.95. Besides, 0 companies provide NaN or N/A</w:t>
      </w:r>
    </w:p>
    <w:p>
      <w:r>
        <w:tab/>
        <w:t>for ACIR is +4 dB, throughput loss is in the range [4.52, 4.52], and Median is 4.52. Besides, 0 companies provide NaN or N/A</w:t>
      </w:r>
    </w:p>
    <w:p>
      <w:r>
        <w:tab/>
        <w:t>for ACIR is +6 dB, throughput loss is in the range [4.1, 4.1], and Median is 4.1. Besides, 0 companies provide NaN or N/A</w:t>
      </w:r>
    </w:p>
    <w:p>
      <w:r>
        <w:tab/>
        <w:t>for ACIR is +8 dB, throughput loss is in the range [3.87, 3.87], and Median is 3.87. Besides, 0 companies provide NaN or N/A</w:t>
      </w:r>
    </w:p>
    <w:p>
      <w:r>
        <w:br/>
      </w:r>
    </w:p>
    <w:p>
      <w:r>
        <w:t>Scenario 5, Case 3, Victim: SBFD (DL), Antenna config: 2, Grid shift: 0.1,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[0.06, 0.06], and Median is 0.06.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5, Case 3, Victim: SBFD (DL), Antenna config: 2, Grid shift: 0.1,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[0.26, 0.06], and Median is 0.16. Besides, 0 companies provide NaN or N/A</w:t>
      </w:r>
    </w:p>
    <w:p>
      <w:r>
        <w:tab/>
        <w:t>for ACIR is +2 dB, throughput loss is in the range [0.19, 0.04], and Median is 0.12. Besides, 0 companies provide NaN or N/A</w:t>
      </w:r>
    </w:p>
    <w:p>
      <w:r>
        <w:tab/>
        <w:t>for ACIR is +4 dB, throughput loss is in the range [0.13, 0.03], and Median is 0.08. Besides, 0 companies provide NaN or N/A</w:t>
      </w:r>
    </w:p>
    <w:p>
      <w:r>
        <w:tab/>
        <w:t>for ACIR is +6 dB, throughput loss is in the range [0.1, 0.02], and Median is 0.06. Besides, 0 companies provide NaN or N/A</w:t>
      </w:r>
    </w:p>
    <w:p>
      <w:r>
        <w:tab/>
        <w:t>for ACIR is +8 dB, throughput loss is in the range [0.08, 0.01],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[0.39, 0.01], and Median is 0.2. Besides, 0 companies provide NaN or N/A</w:t>
      </w:r>
    </w:p>
    <w:p>
      <w:r>
        <w:tab/>
        <w:t>for ACIR is +2 dB, throughput loss is in the range [0.35, 0.01], and Median is 0.18. Besides, 0 companies provide NaN or N/A</w:t>
      </w:r>
    </w:p>
    <w:p>
      <w:r>
        <w:tab/>
        <w:t>for ACIR is +4 dB, throughput loss is in the range [0.33, 0.0], and Median is 0.17. Besides, 0 companies provide NaN or N/A</w:t>
      </w:r>
    </w:p>
    <w:p>
      <w:r>
        <w:tab/>
        <w:t>for ACIR is +6 dB, throughput loss is in the range [0.33, 0.0], and Median is 0.17. Besides, 0 companies provide NaN or N/A</w:t>
      </w:r>
    </w:p>
    <w:p>
      <w:r>
        <w:tab/>
        <w:t>for ACIR is +8 dB, throughput loss is in the range [0.31, 0.0], and Median is 0.16. Besides, 0 companies provide NaN or N/A</w:t>
      </w:r>
    </w:p>
    <w:p>
      <w:r>
        <w:br/>
      </w:r>
    </w:p>
    <w:p>
      <w:r>
        <w:t>Scenario 5, Case 3, Victim: SBFD (DL), Antenna config: 2, Grid shift: 0.25,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5, Case 3, Victim: SBFD (DL), Antenna config: 2,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5, Case 3, Victim: SBFD (DL), Antenna config: 2, Grid shift: 0.5,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5, Case 3, Victim: SBFD (DL), Antenna config: 2,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5, Case 3, Victim: SBFD (DL), Antenna config: 2, Grid shift: 1.0, SBFD gNB Tx power: 38, enhanced NF: no.  5 companies show simulation results</w:t>
      </w:r>
    </w:p>
    <w:p>
      <w:r>
        <w:tab/>
        <w:t>At cell center</w:t>
      </w:r>
    </w:p>
    <w:p>
      <w:r>
        <w:tab/>
        <w:t>for ACIR is Relative ACIR, throughput loss is in the range [2.62, 0.05], and Median is 0.53. Besides, 0 companies provide NaN or N/A</w:t>
      </w:r>
    </w:p>
    <w:p>
      <w:r>
        <w:tab/>
        <w:t>for ACIR is +2 dB, throughput loss is in the range [1.65, 0.04], and Median is 0.35. Besides, 0 companies provide NaN or N/A</w:t>
      </w:r>
    </w:p>
    <w:p>
      <w:r>
        <w:tab/>
        <w:t>for ACIR is +4 dB, throughput loss is in the range [1.16, 0.03], and Median is 0.28. Besides, 0 companies provide NaN or N/A</w:t>
      </w:r>
    </w:p>
    <w:p>
      <w:r>
        <w:tab/>
        <w:t>for ACIR is +6 dB, throughput loss is in the range [0.81, 0.02], and Median is 0.17. Besides, 0 companies provide NaN or N/A</w:t>
      </w:r>
    </w:p>
    <w:p>
      <w:r>
        <w:tab/>
        <w:t>for ACIR is +8 dB, throughput loss is in the range [0.55, 0.01], and Median is 0.14.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[11.61, 0.02], and Median is 0.63. Besides, 0 companies provide NaN or N/A</w:t>
      </w:r>
    </w:p>
    <w:p>
      <w:r>
        <w:tab/>
        <w:t>for ACIR is +2 dB, throughput loss is in the range [7.7, 0.01], and Median is 0.48. Besides, 0 companies provide NaN or N/A</w:t>
      </w:r>
    </w:p>
    <w:p>
      <w:r>
        <w:tab/>
        <w:t>for ACIR is +4 dB, throughput loss is in the range [5.04, 0.01], and Median is 0.38. Besides, 0 companies provide NaN or N/A</w:t>
      </w:r>
    </w:p>
    <w:p>
      <w:r>
        <w:tab/>
        <w:t>for ACIR is +6 dB, throughput loss is in the range [3.24, 0.0], and Median is 0.38. Besides, 0 companies provide NaN or N/A</w:t>
      </w:r>
    </w:p>
    <w:p>
      <w:r>
        <w:tab/>
        <w:t>for ACIR is +8 dB, throughput loss is in the range [2.08, 0.0], and Median is 0.27. Besides, 0 companies provide NaN or N/A</w:t>
      </w:r>
    </w:p>
    <w:p>
      <w:r>
        <w:br/>
      </w:r>
    </w:p>
    <w:p>
      <w:r>
        <w:t>Scenario 5, Case 3, Victim: SBFD (DL), Antenna config: 2, Grid shift: 1.0, SBFD gNB Tx power: 46,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[2.73, 0.07], and Median is 0.26. Besides, 0 companies provide NaN or N/A</w:t>
      </w:r>
    </w:p>
    <w:p>
      <w:r>
        <w:tab/>
        <w:t>for ACIR is +2 dB, throughput loss is in the range [2.01, 0.05], and Median is 0.18. Besides, 0 companies provide NaN or N/A</w:t>
      </w:r>
    </w:p>
    <w:p>
      <w:r>
        <w:tab/>
        <w:t>for ACIR is +4 dB, throughput loss is in the range [1.46, 0.04], and Median is 0.12. Besides, 0 companies provide NaN or N/A</w:t>
      </w:r>
    </w:p>
    <w:p>
      <w:r>
        <w:tab/>
        <w:t>for ACIR is +6 dB, throughput loss is in the range [1.04, 0.03], and Median is 0.08. Besides, 0 companies provide NaN or N/A</w:t>
      </w:r>
    </w:p>
    <w:p>
      <w:r>
        <w:tab/>
        <w:t>for ACIR is +8 dB, throughput loss is in the range [0.73, 0.02],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[15.28, 0.02], and Median is 1.61. Besides, 0 companies provide NaN or N/A</w:t>
      </w:r>
    </w:p>
    <w:p>
      <w:r>
        <w:tab/>
        <w:t>for ACIR is +2 dB, throughput loss is in the range [10.37, 0.01], and Median is 1.04. Besides, 0 companies provide NaN or N/A</w:t>
      </w:r>
    </w:p>
    <w:p>
      <w:r>
        <w:tab/>
        <w:t>for ACIR is +4 dB, throughput loss is in the range [6.92, 0.01], and Median is 0.85. Besides, 0 companies provide NaN or N/A</w:t>
      </w:r>
    </w:p>
    <w:p>
      <w:r>
        <w:tab/>
        <w:t>for ACIR is +6 dB, throughput loss is in the range [4.54, 0.0], and Median is 0.83. Besides, 0 companies provide NaN or N/A</w:t>
      </w:r>
    </w:p>
    <w:p>
      <w:r>
        <w:tab/>
        <w:t>for ACIR is +8 dB, throughput loss is in the range [2.95, 0.0], and Median is 0.73. Besides, 0 companies provide NaN or N/A</w:t>
      </w:r>
    </w:p>
    <w:p>
      <w:r>
        <w:br/>
      </w:r>
    </w:p>
    <w:p>
      <w:r>
        <w:t>Scenario 5, Case 3, Victim: SBFD (UL), Antenna config: 1, Grid shift: 1.0, SBFD gNB Tx power: 35,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[2.55, 2.55], and Median is 2.55.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[1.96, 1.96], and Median is 1.96. Besides, 0 companies provide NaN or N/A</w:t>
      </w:r>
    </w:p>
    <w:p>
      <w:r>
        <w:br/>
      </w:r>
    </w:p>
    <w:p>
      <w:r>
        <w:t>Scenario 5, Case 3, Victim: SBFD (UL),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[7.44, 7.44], and Median is 7.44. Besides, 0 companies provide NaN or N/A</w:t>
      </w:r>
    </w:p>
    <w:p>
      <w:r>
        <w:tab/>
        <w:t>for ACIR is +2 dB, throughput loss is in the range [5.97, 5.97], and Median is 5.97. Besides, 0 companies provide NaN or N/A</w:t>
      </w:r>
    </w:p>
    <w:p>
      <w:r>
        <w:tab/>
        <w:t>for ACIR is +4 dB, throughput loss is in the range [4.86, 4.86], and Median is 4.86. Besides, 0 companies provide NaN or N/A</w:t>
      </w:r>
    </w:p>
    <w:p>
      <w:r>
        <w:tab/>
        <w:t>for ACIR is +6 dB, throughput loss is in the range [4.02, 4.02], and Median is 4.02. Besides, 0 companies provide NaN or N/A</w:t>
      </w:r>
    </w:p>
    <w:p>
      <w:r>
        <w:tab/>
        <w:t>for ACIR is +8 dB, throughput loss is in the range [3.36, 3.36], and Median is 3.36.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[42.52, 42.52], and Median is 42.52. Besides, 0 companies provide NaN or N/A</w:t>
      </w:r>
    </w:p>
    <w:p>
      <w:r>
        <w:tab/>
        <w:t>for ACIR is +2 dB, throughput loss is in the range [33.26, 33.26], and Median is 33.26. Besides, 0 companies provide NaN or N/A</w:t>
      </w:r>
    </w:p>
    <w:p>
      <w:r>
        <w:tab/>
        <w:t>for ACIR is +4 dB, throughput loss is in the range [27.08, 27.08], and Median is 27.08. Besides, 0 companies provide NaN or N/A</w:t>
      </w:r>
    </w:p>
    <w:p>
      <w:r>
        <w:tab/>
        <w:t>for ACIR is +6 dB, throughput loss is in the range [21.05, 21.05], and Median is 21.05. Besides, 0 companies provide NaN or N/A</w:t>
      </w:r>
    </w:p>
    <w:p>
      <w:r>
        <w:tab/>
        <w:t>for ACIR is +8 dB, throughput loss is in the range [16.31, 16.31], and Median is 16.31. Besides, 0 companies provide NaN or N/A</w:t>
      </w:r>
    </w:p>
    <w:p>
      <w:r>
        <w:br/>
      </w:r>
    </w:p>
    <w:p>
      <w:r>
        <w:t>Scenario 5, Case 3, Victim: SBFD (UL), Antenna config: 2, Grid shift: 0.1,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[52.77, 52.77], and Median is 52.77. Besides, 0 companies provide NaN or N/A</w:t>
      </w:r>
    </w:p>
    <w:p>
      <w:r>
        <w:tab/>
        <w:t>for ACIR is +2 dB, throughput loss is in the range [47.89, 47.89], and Median is 47.89. Besides, 0 companies provide NaN or N/A</w:t>
      </w:r>
    </w:p>
    <w:p>
      <w:r>
        <w:tab/>
        <w:t>for ACIR is +4 dB, throughput loss is in the range [43.08, 43.08], and Median is 43.08. Besides, 0 companies provide NaN or N/A</w:t>
      </w:r>
    </w:p>
    <w:p>
      <w:r>
        <w:tab/>
        <w:t>for ACIR is +6 dB, throughput loss is in the range [38.38, 38.38], and Median is 38.38. Besides, 0 companies provide NaN or N/A</w:t>
      </w:r>
    </w:p>
    <w:p>
      <w:r>
        <w:tab/>
        <w:t>for ACIR is +8 dB, throughput loss is in the range [33.88, 33.88], and Median is 33.88.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5, Case 3, Victim: SBFD (UL), Antenna config: 2, Grid shift: 0.1,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[74.04, 28.51], and Median is 51.27. Besides, 0 companies provide NaN or N/A</w:t>
      </w:r>
    </w:p>
    <w:p>
      <w:r>
        <w:tab/>
        <w:t>for ACIR is +2 dB, throughput loss is in the range [69.88, 26.89], and Median is 48.39. Besides, 0 companies provide NaN or N/A</w:t>
      </w:r>
    </w:p>
    <w:p>
      <w:r>
        <w:tab/>
        <w:t>for ACIR is +4 dB, throughput loss is in the range [65.44, 25.67], and Median is 45.55. Besides, 0 companies provide NaN or N/A</w:t>
      </w:r>
    </w:p>
    <w:p>
      <w:r>
        <w:tab/>
        <w:t>for ACIR is +6 dB, throughput loss is in the range [60.82, 24.82], and Median is 42.82. Besides, 0 companies provide NaN or N/A</w:t>
      </w:r>
    </w:p>
    <w:p>
      <w:r>
        <w:tab/>
        <w:t>for ACIR is +8 dB, throughput loss is in the range [56.06, 24.22], and Median is 40.14.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5, Case 3, Victim: SBFD (UL), Antenna config: 2, Grid shift: 0.25,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[27.38, 27.38], and Median is 27.38. Besides, 0 companies provide NaN or N/A</w:t>
      </w:r>
    </w:p>
    <w:p>
      <w:r>
        <w:tab/>
        <w:t>for ACIR is +2 dB, throughput loss is in the range [23.74, 23.74], and Median is 23.74. Besides, 0 companies provide NaN or N/A</w:t>
      </w:r>
    </w:p>
    <w:p>
      <w:r>
        <w:tab/>
        <w:t>for ACIR is +4 dB, throughput loss is in the range [20.41, 20.41], and Median is 20.41. Besides, 0 companies provide NaN or N/A</w:t>
      </w:r>
    </w:p>
    <w:p>
      <w:r>
        <w:tab/>
        <w:t>for ACIR is +6 dB, throughput loss is in the range [17.38, 17.38], and Median is 17.38. Besides, 0 companies provide NaN or N/A</w:t>
      </w:r>
    </w:p>
    <w:p>
      <w:r>
        <w:tab/>
        <w:t>for ACIR is +8 dB, throughput loss is in the range [14.68, 14.68], and Median is 14.68.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5, Case 3, Victim: SBFD (UL), Antenna config: 2,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[46.84, 46.84], and Median is 46.84. Besides, 0 companies provide NaN or N/A</w:t>
      </w:r>
    </w:p>
    <w:p>
      <w:r>
        <w:tab/>
        <w:t>for ACIR is +2 dB, throughput loss is in the range [42.1, 42.1], and Median is 42.1. Besides, 0 companies provide NaN or N/A</w:t>
      </w:r>
    </w:p>
    <w:p>
      <w:r>
        <w:tab/>
        <w:t>for ACIR is +4 dB, throughput loss is in the range [37.56, 37.56], and Median is 37.56. Besides, 0 companies provide NaN or N/A</w:t>
      </w:r>
    </w:p>
    <w:p>
      <w:r>
        <w:tab/>
        <w:t>for ACIR is +6 dB, throughput loss is in the range [33.23, 33.23], and Median is 33.23. Besides, 0 companies provide NaN or N/A</w:t>
      </w:r>
    </w:p>
    <w:p>
      <w:r>
        <w:tab/>
        <w:t>for ACIR is +8 dB, throughput loss is in the range [29.16, 29.16], and Median is 29.16.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5, Case 3, Victim: SBFD (UL), Antenna config: 2, Grid shift: 0.5,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[11.37, 11.37], and Median is 11.37. Besides, 0 companies provide NaN or N/A</w:t>
      </w:r>
    </w:p>
    <w:p>
      <w:r>
        <w:tab/>
        <w:t>for ACIR is +2 dB, throughput loss is in the range [9.35, 9.35], and Median is 9.35. Besides, 0 companies provide NaN or N/A</w:t>
      </w:r>
    </w:p>
    <w:p>
      <w:r>
        <w:tab/>
        <w:t>for ACIR is +4 dB, throughput loss is in the range [7.63, 7.63], and Median is 7.63. Besides, 0 companies provide NaN or N/A</w:t>
      </w:r>
    </w:p>
    <w:p>
      <w:r>
        <w:tab/>
        <w:t>for ACIR is +6 dB, throughput loss is in the range [6.17, 6.17], and Median is 6.17. Besides, 0 companies provide NaN or N/A</w:t>
      </w:r>
    </w:p>
    <w:p>
      <w:r>
        <w:tab/>
        <w:t>for ACIR is +8 dB, throughput loss is in the range [4.95, 4.95], and Median is 4.95.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[29.8, 29.8], and Median is 29.8. Besides, 0 companies provide NaN or N/A</w:t>
      </w:r>
    </w:p>
    <w:p>
      <w:r>
        <w:tab/>
        <w:t>for ACIR is +8 dB, throughput loss is in the range [21.02, 21.02], and Median is 21.02. Besides, 0 companies provide NaN or N/A</w:t>
      </w:r>
    </w:p>
    <w:p>
      <w:r>
        <w:br/>
      </w:r>
    </w:p>
    <w:p>
      <w:r>
        <w:t>Scenario 5, Case 3, Victim: SBFD (UL), Antenna config: 2,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[25.41, 25.41], and Median is 25.41. Besides, 0 companies provide NaN or N/A</w:t>
      </w:r>
    </w:p>
    <w:p>
      <w:r>
        <w:tab/>
        <w:t>for ACIR is +2 dB, throughput loss is in the range [21.62, 21.62], and Median is 21.62. Besides, 0 companies provide NaN or N/A</w:t>
      </w:r>
    </w:p>
    <w:p>
      <w:r>
        <w:tab/>
        <w:t>for ACIR is +4 dB, throughput loss is in the range [18.24, 18.24], and Median is 18.24. Besides, 0 companies provide NaN or N/A</w:t>
      </w:r>
    </w:p>
    <w:p>
      <w:r>
        <w:tab/>
        <w:t>for ACIR is +6 dB, throughput loss is in the range [15.25, 15.25], and Median is 15.25. Besides, 0 companies provide NaN or N/A</w:t>
      </w:r>
    </w:p>
    <w:p>
      <w:r>
        <w:tab/>
        <w:t>for ACIR is +8 dB, throughput loss is in the range [12.64, 12.64], and Median is 12.64.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5, Case 3, Victim: SBFD (UL), Antenna config: 2, Grid shift: 1.0, SBFD gNB Tx power: 38, enhanced NF: no.  5 companies show simulation results</w:t>
      </w:r>
    </w:p>
    <w:p>
      <w:r>
        <w:tab/>
        <w:t>At cell center</w:t>
      </w:r>
    </w:p>
    <w:p>
      <w:r>
        <w:tab/>
        <w:t>for ACIR is Relative ACIR, throughput loss is in the range [4.59, 0.47], and Median is 4.3. Besides, 0 companies provide NaN or N/A</w:t>
      </w:r>
    </w:p>
    <w:p>
      <w:r>
        <w:tab/>
        <w:t>for ACIR is +2 dB, throughput loss is in the range [3.34, 0.32], and Median is 3.33. Besides, 0 companies provide NaN or N/A</w:t>
      </w:r>
    </w:p>
    <w:p>
      <w:r>
        <w:tab/>
        <w:t>for ACIR is +4 dB, throughput loss is in the range [2.55, 0.21], and Median is 2.47. Besides, 0 companies provide NaN or N/A</w:t>
      </w:r>
    </w:p>
    <w:p>
      <w:r>
        <w:tab/>
        <w:t>for ACIR is +6 dB, throughput loss is in the range [1.94, 0.14], and Median is 1.67. Besides, 0 companies provide NaN or N/A</w:t>
      </w:r>
    </w:p>
    <w:p>
      <w:r>
        <w:tab/>
        <w:t>for ACIR is +8 dB, throughput loss is in the range [1.47, 0.09], and Median is 1.13.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[15.41, 1.9], and Median is 4.67. Besides, 0 companies provide NaN or N/A</w:t>
      </w:r>
    </w:p>
    <w:p>
      <w:r>
        <w:tab/>
        <w:t>for ACIR is +2 dB, throughput loss is in the range [9.54, 1.21], and Median is 9.1. Besides, 0 companies provide NaN or N/A</w:t>
      </w:r>
    </w:p>
    <w:p>
      <w:r>
        <w:tab/>
        <w:t>for ACIR is +4 dB, throughput loss is in the range [5.62, 0.77], and Median is 4.59. Besides, 0 companies provide NaN or N/A</w:t>
      </w:r>
    </w:p>
    <w:p>
      <w:r>
        <w:tab/>
        <w:t>for ACIR is +6 dB, throughput loss is in the range [3.9, 0.49], and Median is 1.09. Besides, 0 companies provide NaN or N/A</w:t>
      </w:r>
    </w:p>
    <w:p>
      <w:r>
        <w:tab/>
        <w:t>for ACIR is +8 dB, throughput loss is in the range [2.8, 0.12], and Median is 0.31. Besides, 0 companies provide NaN or N/A</w:t>
      </w:r>
    </w:p>
    <w:p>
      <w:r>
        <w:br/>
      </w:r>
    </w:p>
    <w:p>
      <w:r>
        <w:t>Scenario 5, Case 3, Victim: SBFD (UL), Antenna config: 2, Grid shift: 1.0, SBFD gNB Tx power: 46,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[12.23, 2.2], and Median is 3.91. Besides, 0 companies provide NaN or N/A</w:t>
      </w:r>
    </w:p>
    <w:p>
      <w:r>
        <w:tab/>
        <w:t>for ACIR is +2 dB, throughput loss is in the range [9.82, 1.57], and Median is 3.2. Besides, 0 companies provide NaN or N/A</w:t>
      </w:r>
    </w:p>
    <w:p>
      <w:r>
        <w:tab/>
        <w:t>for ACIR is +4 dB, throughput loss is in the range [7.82, 1.11], and Median is 2.69. Besides, 0 companies provide NaN or N/A</w:t>
      </w:r>
    </w:p>
    <w:p>
      <w:r>
        <w:tab/>
        <w:t>for ACIR is +6 dB, throughput loss is in the range [6.17, 0.78], and Median is 2.34. Besides, 0 companies provide NaN or N/A</w:t>
      </w:r>
    </w:p>
    <w:p>
      <w:r>
        <w:tab/>
        <w:t>for ACIR is +8 dB, throughput loss is in the range [4.83, 0.51], and Median is 2.1.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9.89], and Median is 54.95. Besides, 1 companies provide NaN or N/A</w:t>
      </w:r>
    </w:p>
    <w:p>
      <w:r>
        <w:tab/>
        <w:t>for ACIR is +2 dB, throughput loss is in the range [100.0, 6.57], and Median is 53.28. Besides, 1 companies provide NaN or N/A</w:t>
      </w:r>
    </w:p>
    <w:p>
      <w:r>
        <w:tab/>
        <w:t>for ACIR is +4 dB, throughput loss is in the range [100.0, 4.3], and Median is 52.15. Besides, 1 companies provide NaN or N/A</w:t>
      </w:r>
    </w:p>
    <w:p>
      <w:r>
        <w:tab/>
        <w:t>for ACIR is +6 dB, throughput loss is in the range [21.17, 2.78], and Median is 11.98. Besides, 1 companies provide NaN or N/A</w:t>
      </w:r>
    </w:p>
    <w:p>
      <w:r>
        <w:tab/>
        <w:t>for ACIR is +8 dB, throughput loss is in the range [15.98, 1.78], and Median is 8.88. Besides, 1 companies provide NaN or N/A</w:t>
      </w:r>
    </w:p>
    <w:p>
      <w:r>
        <w:br/>
      </w:r>
    </w:p>
    <w:p>
      <w:r>
        <w:t>Scenario 5, Case 4, Victim: SBFD (DL), Antenna config: 1, Grid shift: 1.0, SBFD gNB Tx power: 35,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[0.02, 0.02], and Median is 0.02. Besides, 0 companies provide NaN or N/A</w:t>
      </w:r>
    </w:p>
    <w:p>
      <w:r>
        <w:br/>
      </w:r>
    </w:p>
    <w:p>
      <w:r>
        <w:t>Scenario 5, Case 4, Victim: SBFD (DL),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[0.67, 0.67], and Median is 0.67. Besides, 0 companies provide NaN or N/A</w:t>
      </w:r>
    </w:p>
    <w:p>
      <w:r>
        <w:tab/>
        <w:t>for ACIR is +2 dB, throughput loss is in the range [0.63, 0.63], and Median is 0.63. Besides, 0 companies provide NaN or N/A</w:t>
      </w:r>
    </w:p>
    <w:p>
      <w:r>
        <w:tab/>
        <w:t>for ACIR is +4 dB, throughput loss is in the range [0.63, 0.63], and Median is 0.63. Besides, 0 companies provide NaN or N/A</w:t>
      </w:r>
    </w:p>
    <w:p>
      <w:r>
        <w:tab/>
        <w:t>for ACIR is +6 dB, throughput loss is in the range [0.63, 0.63], and Median is 0.63. Besides, 0 companies provide NaN or N/A</w:t>
      </w:r>
    </w:p>
    <w:p>
      <w:r>
        <w:tab/>
        <w:t>for ACIR is +8 dB, throughput loss is in the range [0.63, 0.63], and Median is 0.63. Besides, 0 companies provide NaN or N/A</w:t>
      </w:r>
    </w:p>
    <w:p>
      <w:r>
        <w:br/>
      </w:r>
    </w:p>
    <w:p>
      <w:r>
        <w:t>Scenario 5, Case 4, Victim: SBFD (DL), Antenna config: 2, Grid shift: 0.1,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[0.66, 0.66], and Median is 0.66. Besides, 0 companies provide NaN or N/A</w:t>
      </w:r>
    </w:p>
    <w:p>
      <w:r>
        <w:tab/>
        <w:t>for ACIR is +2 dB, throughput loss is in the range [0.49, 0.49], and Median is 0.49. Besides, 0 companies provide NaN or N/A</w:t>
      </w:r>
    </w:p>
    <w:p>
      <w:r>
        <w:tab/>
        <w:t>for ACIR is +4 dB, throughput loss is in the range [0.47, 0.47], and Median is 0.47. Besides, 0 companies provide NaN or N/A</w:t>
      </w:r>
    </w:p>
    <w:p>
      <w:r>
        <w:tab/>
        <w:t>for ACIR is +6 dB, throughput loss is in the range [0.27, 0.27], and Median is 0.27. Besides, 0 companies provide NaN or N/A</w:t>
      </w:r>
    </w:p>
    <w:p>
      <w:r>
        <w:tab/>
        <w:t>for ACIR is +8 dB, throughput loss is in the range [0.21, 0.21], and Median is 0.21. Besides, 0 companies provide NaN or N/A</w:t>
      </w:r>
    </w:p>
    <w:p>
      <w:r>
        <w:br/>
      </w:r>
    </w:p>
    <w:p>
      <w:r>
        <w:t>Scenario 5, Case 4, Victim: SBFD (DL), Antenna config: 2, Grid shift: 0.1,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[0.06, 0.04], and Median is 0.05. Besides, 0 companies provide NaN or N/A</w:t>
      </w:r>
    </w:p>
    <w:p>
      <w:r>
        <w:tab/>
        <w:t>for ACIR is +2 dB, throughput loss is in the range [0.05, 0.03], and Median is 0.04. Besides, 0 companies provide NaN or N/A</w:t>
      </w:r>
    </w:p>
    <w:p>
      <w:r>
        <w:tab/>
        <w:t>for ACIR is +4 dB, throughput loss is in the range [0.04, 0.02], and Median is 0.03. Besides, 0 companies provide NaN or N/A</w:t>
      </w:r>
    </w:p>
    <w:p>
      <w:r>
        <w:tab/>
        <w:t>for ACIR is +6 dB, throughput loss is in the range [0.04, 0.01], and Median is 0.03. Besides, 0 companies provide NaN or N/A</w:t>
      </w:r>
    </w:p>
    <w:p>
      <w:r>
        <w:tab/>
        <w:t>for ACIR is +8 dB, throughput loss is in the range [0.03, 0.01],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[0.5, 0.31], and Median is 0.41. Besides, 0 companies provide NaN or N/A</w:t>
      </w:r>
    </w:p>
    <w:p>
      <w:r>
        <w:tab/>
        <w:t>for ACIR is +2 dB, throughput loss is in the range [0.5, 0.31], and Median is 0.41. Besides, 0 companies provide NaN or N/A</w:t>
      </w:r>
    </w:p>
    <w:p>
      <w:r>
        <w:tab/>
        <w:t>for ACIR is +4 dB, throughput loss is in the range [0.5, 0.31], and Median is 0.41. Besides, 0 companies provide NaN or N/A</w:t>
      </w:r>
    </w:p>
    <w:p>
      <w:r>
        <w:tab/>
        <w:t>for ACIR is +6 dB, throughput loss is in the range [0.5, 0.31], and Median is 0.41. Besides, 0 companies provide NaN or N/A</w:t>
      </w:r>
    </w:p>
    <w:p>
      <w:r>
        <w:tab/>
        <w:t>for ACIR is +8 dB, throughput loss is in the range [0.5, 0.31], and Median is 0.41. Besides, 0 companies provide NaN or N/A</w:t>
      </w:r>
    </w:p>
    <w:p>
      <w:r>
        <w:br/>
      </w:r>
    </w:p>
    <w:p>
      <w:r>
        <w:t>Scenario 5, Case 4, Victim: SBFD (DL), Antenna config: 2, Grid shift: 0.25,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[0.37, 0.37], and Median is 0.37.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[0.09, 0.09], and Median is 0.09. Besides, 0 companies provide NaN or N/A</w:t>
      </w:r>
    </w:p>
    <w:p>
      <w:r>
        <w:tab/>
        <w:t>for ACIR is +6 dB, throughput loss is in the range [0.09, 0.09], and Median is 0.09. Besides, 0 companies provide NaN or N/A</w:t>
      </w:r>
    </w:p>
    <w:p>
      <w:r>
        <w:tab/>
        <w:t>for ACIR is +8 dB, throughput loss is in the range [0.09, 0.09], and Median is 0.09. Besides, 0 companies provide NaN or N/A</w:t>
      </w:r>
    </w:p>
    <w:p>
      <w:r>
        <w:br/>
      </w:r>
    </w:p>
    <w:p>
      <w:r>
        <w:t>Scenario 5, Case 4, Victim: SBFD (DL), Antenna config: 2,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5, Case 4, Victim: SBFD (DL), Antenna config: 2, Grid shift: 0.5,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[0.08, 0.08], and Median is 0.08.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[0.13, 0.13], and Median is 0.13.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[0.06, 0.06], and Median is 0.06. Besides, 0 companies provide NaN or N/A</w:t>
      </w:r>
    </w:p>
    <w:p>
      <w:r>
        <w:br/>
      </w:r>
    </w:p>
    <w:p>
      <w:r>
        <w:t>Scenario 5, Case 4, Victim: SBFD (DL), Antenna config: 2,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5, Case 4, Victim: SBFD (DL), Antenna config: 2, Grid shift: 1.0, SBFD gNB Tx power: 38,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[0.67, 0.0], and Median is 0.15.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[2.88, 0.01], and Median is 0.18. Besides, 0 companies provide NaN or N/A</w:t>
      </w:r>
    </w:p>
    <w:p>
      <w:r>
        <w:tab/>
        <w:t>for ACIR is +2 dB, throughput loss is in the range [0.17, 0.06], and Median is 0.11. Besides, 0 companies provide NaN or N/A</w:t>
      </w:r>
    </w:p>
    <w:p>
      <w:r>
        <w:tab/>
        <w:t>for ACIR is +4 dB, throughput loss is in the range [0.05, 0.04], and Median is 0.04. Besides, 0 companies provide NaN or N/A</w:t>
      </w:r>
    </w:p>
    <w:p>
      <w:r>
        <w:tab/>
        <w:t>for ACIR is +6 dB, throughput loss is in the range [0.02, 0.0], and Median is 0.01. Besides, 0 companies provide NaN or N/A</w:t>
      </w:r>
    </w:p>
    <w:p>
      <w:r>
        <w:tab/>
        <w:t>for ACIR is +8 dB, throughput loss is in the range [0.02, 0.0], and Median is 0.01. Besides, 0 companies provide NaN or N/A</w:t>
      </w:r>
    </w:p>
    <w:p>
      <w:r>
        <w:br/>
      </w:r>
    </w:p>
    <w:p>
      <w:r>
        <w:t>Scenario 5, Case 4, Victim: SBFD (DL), Antenna config: 2, Grid shift: 1.0, SBFD gNB Tx power: 46,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[0.07, 0.02], and Median is 0.04. Besides, 0 companies provide NaN or N/A</w:t>
      </w:r>
    </w:p>
    <w:p>
      <w:r>
        <w:tab/>
        <w:t>for ACIR is +2 dB, throughput loss is in the range [0.05, 0.02], and Median is 0.03. Besides, 0 companies provide NaN or N/A</w:t>
      </w:r>
    </w:p>
    <w:p>
      <w:r>
        <w:tab/>
        <w:t>for ACIR is +4 dB, throughput loss is in the range [0.04, 0.01], and Median is 0.02. Besides, 0 companies provide NaN or N/A</w:t>
      </w:r>
    </w:p>
    <w:p>
      <w:r>
        <w:tab/>
        <w:t>for ACIR is +6 dB, throughput loss is in the range [0.04, 0.01], and Median is 0.01. Besides, 0 companies provide NaN or N/A</w:t>
      </w:r>
    </w:p>
    <w:p>
      <w:r>
        <w:tab/>
        <w:t>for ACIR is +8 dB, throughput loss is in the range [0.03, 0.0],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[0.68, 0.01], and Median is 0.08. Besides, 0 companies provide NaN or N/A</w:t>
      </w:r>
    </w:p>
    <w:p>
      <w:r>
        <w:tab/>
        <w:t>for ACIR is +2 dB, throughput loss is in the range [0.51, 0.01], and Median is 0.08. Besides, 0 companies provide NaN or N/A</w:t>
      </w:r>
    </w:p>
    <w:p>
      <w:r>
        <w:tab/>
        <w:t>for ACIR is +4 dB, throughput loss is in the range [0.51, 0.01], and Median is 0.08. Besides, 0 companies provide NaN or N/A</w:t>
      </w:r>
    </w:p>
    <w:p>
      <w:r>
        <w:tab/>
        <w:t>for ACIR is +6 dB, throughput loss is in the range [0.21, 0.0], and Median is 0.08. Besides, 0 companies provide NaN or N/A</w:t>
      </w:r>
    </w:p>
    <w:p>
      <w:r>
        <w:tab/>
        <w:t>for ACIR is +8 dB, throughput loss is in the range [0.21, 0.0], and Median is 0.08. Besides, 0 companies provide NaN or N/A</w:t>
      </w:r>
    </w:p>
    <w:p>
      <w:r>
        <w:br/>
      </w:r>
    </w:p>
    <w:p>
      <w:r>
        <w:t>Scenario 5, Case 4, Victim: SBFD (UL), Antenna config: 1, Grid shift: 1.0, SBFD gNB Tx power: 35,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[0.22, 0.22], and Median is 0.22.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[0.43, 0.43], and Median is 0.43. Besides, 0 companies provide NaN or N/A</w:t>
      </w:r>
    </w:p>
    <w:p>
      <w:r>
        <w:br/>
      </w:r>
    </w:p>
    <w:p>
      <w:r>
        <w:t>Scenario 5, Case 4, Victim: SBFD (UL), Antenna config: 1, Grid shift: 1.0,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[0.43, 0.43], and Median is 0.43. Besides, 0 companies provide NaN or N/A</w:t>
      </w:r>
    </w:p>
    <w:p>
      <w:r>
        <w:tab/>
        <w:t>for ACIR is +2 dB, throughput loss is in the range [0.29, 0.29], and Median is 0.29. Besides, 0 companies provide NaN or N/A</w:t>
      </w:r>
    </w:p>
    <w:p>
      <w:r>
        <w:tab/>
        <w:t>for ACIR is +4 dB, throughput loss is in the range [0.18, 0.18], and Median is 0.18. Besides, 0 companies provide NaN or N/A</w:t>
      </w:r>
    </w:p>
    <w:p>
      <w:r>
        <w:tab/>
        <w:t>for ACIR is +6 dB, throughput loss is in the range [0.11, 0.11], and Median is 0.11. Besides, 0 companies provide NaN or N/A</w:t>
      </w:r>
    </w:p>
    <w:p>
      <w:r>
        <w:tab/>
        <w:t>for ACIR is +8 dB, throughput loss is in the range [0.06, 0.06], and Median is 0.06.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[0.76, 0.76], and Median is 0.76. Besides, 0 companies provide NaN or N/A</w:t>
      </w:r>
    </w:p>
    <w:p>
      <w:r>
        <w:tab/>
        <w:t>for ACIR is +2 dB, throughput loss is in the range [0.53, 0.53], and Median is 0.53. Besides, 0 companies provide NaN or N/A</w:t>
      </w:r>
    </w:p>
    <w:p>
      <w:r>
        <w:tab/>
        <w:t>for ACIR is +4 dB, throughput loss is in the range [0.32, 0.32], and Median is 0.32. Besides, 0 companies provide NaN or N/A</w:t>
      </w:r>
    </w:p>
    <w:p>
      <w:r>
        <w:tab/>
        <w:t>for ACIR is +6 dB, throughput loss is in the range [0.32, 0.32], and Median is 0.32. Besides, 0 companies provide NaN or N/A</w:t>
      </w:r>
    </w:p>
    <w:p>
      <w:r>
        <w:tab/>
        <w:t>for ACIR is +8 dB, throughput loss is in the range [0.32, 0.32], and Median is 0.32. Besides, 0 companies provide NaN or N/A</w:t>
      </w:r>
    </w:p>
    <w:p>
      <w:r>
        <w:br/>
      </w:r>
    </w:p>
    <w:p>
      <w:r>
        <w:t>Scenario 5, Case 4, Victim: SBFD (UL), Antenna config: 2, Grid shift: 0.1,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[2.16, 2.16], and Median is 2.16. Besides, 0 companies provide NaN or N/A</w:t>
      </w:r>
    </w:p>
    <w:p>
      <w:r>
        <w:tab/>
        <w:t>for ACIR is +2 dB, throughput loss is in the range [2.16, 2.16], and Median is 2.16. Besides, 0 companies provide NaN or N/A</w:t>
      </w:r>
    </w:p>
    <w:p>
      <w:r>
        <w:tab/>
        <w:t>for ACIR is +4 dB, throughput loss is in the range [2.16, 2.16], and Median is 2.16. Besides, 0 companies provide NaN or N/A</w:t>
      </w:r>
    </w:p>
    <w:p>
      <w:r>
        <w:tab/>
        <w:t>for ACIR is +6 dB, throughput loss is in the range [2.16, 2.16], and Median is 2.16. Besides, 0 companies provide NaN or N/A</w:t>
      </w:r>
    </w:p>
    <w:p>
      <w:r>
        <w:tab/>
        <w:t>for ACIR is +8 dB, throughput loss is in the range [2.16, 2.16], and Median is 2.16.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[0.42, 0.42], and Median is 0.42. Besides, 0 companies provide NaN or N/A</w:t>
      </w:r>
    </w:p>
    <w:p>
      <w:r>
        <w:tab/>
        <w:t>for ACIR is +2 dB, throughput loss is in the range [0.42, 0.42], and Median is 0.42. Besides, 0 companies provide NaN or N/A</w:t>
      </w:r>
    </w:p>
    <w:p>
      <w:r>
        <w:tab/>
        <w:t>for ACIR is +4 dB, throughput loss is in the range [0.42, 0.42], and Median is 0.42. Besides, 0 companies provide NaN or N/A</w:t>
      </w:r>
    </w:p>
    <w:p>
      <w:r>
        <w:tab/>
        <w:t>for ACIR is +6 dB, throughput loss is in the range [0.42, 0.42], and Median is 0.42. Besides, 0 companies provide NaN or N/A</w:t>
      </w:r>
    </w:p>
    <w:p>
      <w:r>
        <w:tab/>
        <w:t>for ACIR is +8 dB, throughput loss is in the range [0.42, 0.42], and Median is 0.42. Besides, 0 companies provide NaN or N/A</w:t>
      </w:r>
    </w:p>
    <w:p>
      <w:r>
        <w:br/>
      </w:r>
    </w:p>
    <w:p>
      <w:r>
        <w:t>Scenario 5, Case 4, Victim: SBFD (UL), Antenna config: 2, Grid shift: 0.1, SBFD gNB Tx power: 46,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[2.3, 0.22], and Median is 1.26. Besides, 0 companies provide NaN or N/A</w:t>
      </w:r>
    </w:p>
    <w:p>
      <w:r>
        <w:tab/>
        <w:t>for ACIR is +2 dB, throughput loss is in the range [2.3, 0.15], and Median is 1.22. Besides, 0 companies provide NaN or N/A</w:t>
      </w:r>
    </w:p>
    <w:p>
      <w:r>
        <w:tab/>
        <w:t>for ACIR is +4 dB, throughput loss is in the range [2.29, 0.13], and Median is 1.21. Besides, 0 companies provide NaN or N/A</w:t>
      </w:r>
    </w:p>
    <w:p>
      <w:r>
        <w:tab/>
        <w:t>for ACIR is +6 dB, throughput loss is in the range [2.29, 0.13], and Median is 1.21. Besides, 0 companies provide NaN or N/A</w:t>
      </w:r>
    </w:p>
    <w:p>
      <w:r>
        <w:tab/>
        <w:t>for ACIR is +8 dB, throughput loss is in the range [2.29, 0.13], and Median is 1.21.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[0.47, 0.0], and Median is 0.24. Besides, 0 companies provide NaN or N/A</w:t>
      </w:r>
    </w:p>
    <w:p>
      <w:r>
        <w:tab/>
        <w:t>for ACIR is +2 dB, throughput loss is in the range [0.47, 0.0], and Median is 0.24. Besides, 0 companies provide NaN or N/A</w:t>
      </w:r>
    </w:p>
    <w:p>
      <w:r>
        <w:tab/>
        <w:t>for ACIR is +4 dB, throughput loss is in the range [0.47, 0.0], and Median is 0.24. Besides, 0 companies provide NaN or N/A</w:t>
      </w:r>
    </w:p>
    <w:p>
      <w:r>
        <w:tab/>
        <w:t>for ACIR is +6 dB, throughput loss is in the range [0.47, 0.0], and Median is 0.24. Besides, 0 companies provide NaN or N/A</w:t>
      </w:r>
    </w:p>
    <w:p>
      <w:r>
        <w:tab/>
        <w:t>for ACIR is +8 dB, throughput loss is in the range [0.47, 0.0], and Median is 0.24. Besides, 0 companies provide NaN or N/A</w:t>
      </w:r>
    </w:p>
    <w:p>
      <w:r>
        <w:br/>
      </w:r>
    </w:p>
    <w:p>
      <w:r>
        <w:t>Scenario 5, Case 4, Victim: SBFD (UL), Antenna config: 2, Grid shift: 0.25,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[2.21, 2.21], and Median is 2.21. Besides, 0 companies provide NaN or N/A</w:t>
      </w:r>
    </w:p>
    <w:p>
      <w:r>
        <w:tab/>
        <w:t>for ACIR is +2 dB, throughput loss is in the range [2.21, 2.21], and Median is 2.21. Besides, 0 companies provide NaN or N/A</w:t>
      </w:r>
    </w:p>
    <w:p>
      <w:r>
        <w:tab/>
        <w:t>for ACIR is +4 dB, throughput loss is in the range [2.21, 2.21], and Median is 2.21. Besides, 0 companies provide NaN or N/A</w:t>
      </w:r>
    </w:p>
    <w:p>
      <w:r>
        <w:tab/>
        <w:t>for ACIR is +6 dB, throughput loss is in the range [2.21, 2.21], and Median is 2.21. Besides, 0 companies provide NaN or N/A</w:t>
      </w:r>
    </w:p>
    <w:p>
      <w:r>
        <w:tab/>
        <w:t>for ACIR is +8 dB, throughput loss is in the range [2.21, 2.21], and Median is 2.21.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[0.42, 0.42], and Median is 0.42. Besides, 0 companies provide NaN or N/A</w:t>
      </w:r>
    </w:p>
    <w:p>
      <w:r>
        <w:tab/>
        <w:t>for ACIR is +2 dB, throughput loss is in the range [0.42, 0.42], and Median is 0.42. Besides, 0 companies provide NaN or N/A</w:t>
      </w:r>
    </w:p>
    <w:p>
      <w:r>
        <w:tab/>
        <w:t>for ACIR is +4 dB, throughput loss is in the range [0.42, 0.42], and Median is 0.42. Besides, 0 companies provide NaN or N/A</w:t>
      </w:r>
    </w:p>
    <w:p>
      <w:r>
        <w:tab/>
        <w:t>for ACIR is +6 dB, throughput loss is in the range [0.42, 0.42], and Median is 0.42. Besides, 0 companies provide NaN or N/A</w:t>
      </w:r>
    </w:p>
    <w:p>
      <w:r>
        <w:tab/>
        <w:t>for ACIR is +8 dB, throughput loss is in the range [0.42, 0.42], and Median is 0.42. Besides, 0 companies provide NaN or N/A</w:t>
      </w:r>
    </w:p>
    <w:p>
      <w:r>
        <w:br/>
      </w:r>
    </w:p>
    <w:p>
      <w:r>
        <w:t>Scenario 5, Case 4, Victim: SBFD (UL), Antenna config: 2, Grid shift: 0.25,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[2.24, 2.24], and Median is 2.24. Besides, 0 companies provide NaN or N/A</w:t>
      </w:r>
    </w:p>
    <w:p>
      <w:r>
        <w:tab/>
        <w:t>for ACIR is +2 dB, throughput loss is in the range [2.24, 2.24], and Median is 2.24. Besides, 0 companies provide NaN or N/A</w:t>
      </w:r>
    </w:p>
    <w:p>
      <w:r>
        <w:tab/>
        <w:t>for ACIR is +4 dB, throughput loss is in the range [2.24, 2.24], and Median is 2.24. Besides, 0 companies provide NaN or N/A</w:t>
      </w:r>
    </w:p>
    <w:p>
      <w:r>
        <w:tab/>
        <w:t>for ACIR is +6 dB, throughput loss is in the range [2.24, 2.24], and Median is 2.24. Besides, 0 companies provide NaN or N/A</w:t>
      </w:r>
    </w:p>
    <w:p>
      <w:r>
        <w:tab/>
        <w:t>for ACIR is +8 dB, throughput loss is in the range [2.24, 2.24], and Median is 2.24.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[0.46, 0.46], and Median is 0.46. Besides, 0 companies provide NaN or N/A</w:t>
      </w:r>
    </w:p>
    <w:p>
      <w:r>
        <w:tab/>
        <w:t>for ACIR is +2 dB, throughput loss is in the range [0.46, 0.46], and Median is 0.46. Besides, 0 companies provide NaN or N/A</w:t>
      </w:r>
    </w:p>
    <w:p>
      <w:r>
        <w:tab/>
        <w:t>for ACIR is +4 dB, throughput loss is in the range [0.46, 0.46], and Median is 0.46. Besides, 0 companies provide NaN or N/A</w:t>
      </w:r>
    </w:p>
    <w:p>
      <w:r>
        <w:tab/>
        <w:t>for ACIR is +6 dB, throughput loss is in the range [0.46, 0.46], and Median is 0.46. Besides, 0 companies provide NaN or N/A</w:t>
      </w:r>
    </w:p>
    <w:p>
      <w:r>
        <w:tab/>
        <w:t>for ACIR is +8 dB, throughput loss is in the range [0.46, 0.46], and Median is 0.46. Besides, 0 companies provide NaN or N/A</w:t>
      </w:r>
    </w:p>
    <w:p>
      <w:r>
        <w:br/>
      </w:r>
    </w:p>
    <w:p>
      <w:r>
        <w:t>Scenario 5, Case 4, Victim: SBFD (UL), Antenna config: 2, Grid shift: 0.5, SBFD gNB Tx power: 38,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[2.28, 2.28], and Median is 2.28. Besides, 0 companies provide NaN or N/A</w:t>
      </w:r>
    </w:p>
    <w:p>
      <w:r>
        <w:tab/>
        <w:t>for ACIR is +2 dB, throughput loss is in the range [2.27, 2.27], and Median is 2.27. Besides, 0 companies provide NaN or N/A</w:t>
      </w:r>
    </w:p>
    <w:p>
      <w:r>
        <w:tab/>
        <w:t>for ACIR is +4 dB, throughput loss is in the range [2.27, 2.27], and Median is 2.27. Besides, 0 companies provide NaN or N/A</w:t>
      </w:r>
    </w:p>
    <w:p>
      <w:r>
        <w:tab/>
        <w:t>for ACIR is +6 dB, throughput loss is in the range [2.27, 2.27], and Median is 2.27. Besides, 0 companies provide NaN or N/A</w:t>
      </w:r>
    </w:p>
    <w:p>
      <w:r>
        <w:tab/>
        <w:t>for ACIR is +8 dB, throughput loss is in the range [2.27, 2.27], and Median is 2.27.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[0.44, 0.44], and Median is 0.44. Besides, 0 companies provide NaN or N/A</w:t>
      </w:r>
    </w:p>
    <w:p>
      <w:r>
        <w:tab/>
        <w:t>for ACIR is +2 dB, throughput loss is in the range [0.44, 0.44], and Median is 0.44. Besides, 0 companies provide NaN or N/A</w:t>
      </w:r>
    </w:p>
    <w:p>
      <w:r>
        <w:tab/>
        <w:t>for ACIR is +4 dB, throughput loss is in the range [0.44, 0.44], and Median is 0.44. Besides, 0 companies provide NaN or N/A</w:t>
      </w:r>
    </w:p>
    <w:p>
      <w:r>
        <w:tab/>
        <w:t>for ACIR is +6 dB, throughput loss is in the range [0.44, 0.44], and Median is 0.44. Besides, 0 companies provide NaN or N/A</w:t>
      </w:r>
    </w:p>
    <w:p>
      <w:r>
        <w:tab/>
        <w:t>for ACIR is +8 dB, throughput loss is in the range [0.44, 0.44], and Median is 0.44. Besides, 0 companies provide NaN or N/A</w:t>
      </w:r>
    </w:p>
    <w:p>
      <w:r>
        <w:br/>
      </w:r>
    </w:p>
    <w:p>
      <w:r>
        <w:t>Scenario 5, Case 4, Victim: SBFD (UL), Antenna config: 2, Grid shift: 0.5, SBFD gNB Tx power: 46,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[2.35, 2.35], and Median is 2.35. Besides, 0 companies provide NaN or N/A</w:t>
      </w:r>
    </w:p>
    <w:p>
      <w:r>
        <w:tab/>
        <w:t>for ACIR is +2 dB, throughput loss is in the range [2.35, 2.35], and Median is 2.35. Besides, 0 companies provide NaN or N/A</w:t>
      </w:r>
    </w:p>
    <w:p>
      <w:r>
        <w:tab/>
        <w:t>for ACIR is +4 dB, throughput loss is in the range [2.35, 2.35], and Median is 2.35. Besides, 0 companies provide NaN or N/A</w:t>
      </w:r>
    </w:p>
    <w:p>
      <w:r>
        <w:tab/>
        <w:t>for ACIR is +6 dB, throughput loss is in the range [2.35, 2.35], and Median is 2.35. Besides, 0 companies provide NaN or N/A</w:t>
      </w:r>
    </w:p>
    <w:p>
      <w:r>
        <w:tab/>
        <w:t>for ACIR is +8 dB, throughput loss is in the range [2.35, 2.35], and Median is 2.35.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[0.47, 0.47], and Median is 0.47. Besides, 0 companies provide NaN or N/A</w:t>
      </w:r>
    </w:p>
    <w:p>
      <w:r>
        <w:tab/>
        <w:t>for ACIR is +2 dB, throughput loss is in the range [0.47, 0.47], and Median is 0.47. Besides, 0 companies provide NaN or N/A</w:t>
      </w:r>
    </w:p>
    <w:p>
      <w:r>
        <w:tab/>
        <w:t>for ACIR is +4 dB, throughput loss is in the range [0.47, 0.47], and Median is 0.47. Besides, 0 companies provide NaN or N/A</w:t>
      </w:r>
    </w:p>
    <w:p>
      <w:r>
        <w:tab/>
        <w:t>for ACIR is +6 dB, throughput loss is in the range [0.47, 0.47], and Median is 0.47. Besides, 0 companies provide NaN or N/A</w:t>
      </w:r>
    </w:p>
    <w:p>
      <w:r>
        <w:tab/>
        <w:t>for ACIR is +8 dB, throughput loss is in the range [0.47, 0.47], and Median is 0.47. Besides, 0 companies provide NaN or N/A</w:t>
      </w:r>
    </w:p>
    <w:p>
      <w:r>
        <w:br/>
      </w:r>
    </w:p>
    <w:p>
      <w:r>
        <w:t>Scenario 5, Case 4, Victim: SBFD (UL), Antenna config: 2, Grid shift: 1.0, SBFD gNB Tx power: 38,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[3.81, 0.3], and Median is 2.57. Besides, 0 companies provide NaN or N/A</w:t>
      </w:r>
    </w:p>
    <w:p>
      <w:r>
        <w:tab/>
        <w:t>for ACIR is +2 dB, throughput loss is in the range [2.27, 2.16], and Median is 2.21. Besides, 0 companies provide NaN or N/A</w:t>
      </w:r>
    </w:p>
    <w:p>
      <w:r>
        <w:tab/>
        <w:t>for ACIR is +4 dB, throughput loss is in the range [2.26, 1.63], and Median is 1.95. Besides, 0 companies provide NaN or N/A</w:t>
      </w:r>
    </w:p>
    <w:p>
      <w:r>
        <w:tab/>
        <w:t>for ACIR is +6 dB, throughput loss is in the range [2.26, 1.21], and Median is 1.74. Besides, 0 companies provide NaN or N/A</w:t>
      </w:r>
    </w:p>
    <w:p>
      <w:r>
        <w:tab/>
        <w:t>for ACIR is +8 dB, throughput loss is in the range [2.26, 0.9], and Median is 1.58.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[13.24, 0.25], and Median is 2.94. Besides, 0 companies provide NaN or N/A</w:t>
      </w:r>
    </w:p>
    <w:p>
      <w:r>
        <w:tab/>
        <w:t>for ACIR is +2 dB, throughput loss is in the range [8.74, 0.42], and Median is 4.58. Besides, 0 companies provide NaN or N/A</w:t>
      </w:r>
    </w:p>
    <w:p>
      <w:r>
        <w:tab/>
        <w:t>for ACIR is +4 dB, throughput loss is in the range [5.76, 0.42], and Median is 3.09. Besides, 0 companies provide NaN or N/A</w:t>
      </w:r>
    </w:p>
    <w:p>
      <w:r>
        <w:tab/>
        <w:t>for ACIR is +6 dB, throughput loss is in the range [3.73, 0.42], and Median is 2.08. Besides, 0 companies provide NaN or N/A</w:t>
      </w:r>
    </w:p>
    <w:p>
      <w:r>
        <w:tab/>
        <w:t>for ACIR is +8 dB, throughput loss is in the range [2.4, 0.42], and Median is 1.41. Besides, 0 companies provide NaN or N/A</w:t>
      </w:r>
    </w:p>
    <w:p>
      <w:r>
        <w:br/>
      </w:r>
    </w:p>
    <w:p>
      <w:r>
        <w:t>Scenario 5, Case 4, Victim: SBFD (UL), Antenna config: 2, Grid shift: 1.0, SBFD gNB Tx power: 46,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[2.31, 0.38], and Median is 2.19. Besides, 0 companies provide NaN or N/A</w:t>
      </w:r>
    </w:p>
    <w:p>
      <w:r>
        <w:tab/>
        <w:t>for ACIR is +2 dB, throughput loss is in the range [2.31, 0.26], and Median is 1.61. Besides, 0 companies provide NaN or N/A</w:t>
      </w:r>
    </w:p>
    <w:p>
      <w:r>
        <w:tab/>
        <w:t>for ACIR is +4 dB, throughput loss is in the range [2.31, 0.23], and Median is 1.16. Besides, 0 companies provide NaN or N/A</w:t>
      </w:r>
    </w:p>
    <w:p>
      <w:r>
        <w:tab/>
        <w:t>for ACIR is +6 dB, throughput loss is in the range [2.31, 0.21], and Median is 0.83. Besides, 0 companies provide NaN or N/A</w:t>
      </w:r>
    </w:p>
    <w:p>
      <w:r>
        <w:tab/>
        <w:t>for ACIR is +8 dB, throughput loss is in the range [2.31, 0.21], and Median is 0.59.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[10.68, 0.46], and Median is 5.57. Besides, 1 companies provide NaN or N/A</w:t>
      </w:r>
    </w:p>
    <w:p>
      <w:r>
        <w:tab/>
        <w:t>for ACIR is +2 dB, throughput loss is in the range [7.06, 0.46], and Median is 3.76. Besides, 1 companies provide NaN or N/A</w:t>
      </w:r>
    </w:p>
    <w:p>
      <w:r>
        <w:tab/>
        <w:t>for ACIR is +4 dB, throughput loss is in the range [4.59, 0.46], and Median is 2.52. Besides, 1 companies provide NaN or N/A</w:t>
      </w:r>
    </w:p>
    <w:p>
      <w:r>
        <w:tab/>
        <w:t>for ACIR is +6 dB, throughput loss is in the range [2.96, 0.46], and Median is 1.71. Besides, 1 companies provide NaN or N/A</w:t>
      </w:r>
    </w:p>
    <w:p>
      <w:r>
        <w:tab/>
        <w:t>for ACIR is +8 dB, throughput loss is in the range [1.89, 0.46], and Median is 1.17. Besides, 1 companies provide NaN or N/A</w:t>
      </w:r>
    </w:p>
    <w:p>
      <w:r>
        <w:br/>
      </w:r>
    </w:p>
    <w:p>
      <w:r>
        <w:t>Scenario 6, Case 1, Victim: NR TDD DL, Antenna config: 1, Grid shift: 0.1, SBFD gNB Tx power: 27,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[-0.06, -0.83], and Median is -0.45. Besides, 0 companies provide NaN or N/A</w:t>
      </w:r>
    </w:p>
    <w:p>
      <w:r>
        <w:tab/>
        <w:t>for ACIR is +2 dB, throughput loss is in the range [-1.02, -1.12], and Median is -1.07. Besides, 0 companies provide NaN or N/A</w:t>
      </w:r>
    </w:p>
    <w:p>
      <w:r>
        <w:tab/>
        <w:t>for ACIR is +4 dB, throughput loss is in the range [-1.02, -1.34], and Median is -1.18. Besides, 0 companies provide NaN or N/A</w:t>
      </w:r>
    </w:p>
    <w:p>
      <w:r>
        <w:tab/>
        <w:t>for ACIR is +6 dB, throughput loss is in the range [-1.02, -1.51], and Median is -1.27. Besides, 0 companies provide NaN or N/A</w:t>
      </w:r>
    </w:p>
    <w:p>
      <w:r>
        <w:tab/>
        <w:t>for ACIR is +8 dB, throughput loss is in the range [-1.02, -1.64], and Median is -1.33.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[-0.18, -4.48], and Median is -2.33. Besides, 0 companies provide NaN or N/A</w:t>
      </w:r>
    </w:p>
    <w:p>
      <w:r>
        <w:tab/>
        <w:t>for ACIR is +2 dB, throughput loss is in the range [-5.68, -7.27], and Median is -6.47. Besides, 0 companies provide NaN or N/A</w:t>
      </w:r>
    </w:p>
    <w:p>
      <w:r>
        <w:tab/>
        <w:t>for ACIR is +4 dB, throughput loss is in the range [-6.36, -7.27], and Median is -6.82. Besides, 0 companies provide NaN or N/A</w:t>
      </w:r>
    </w:p>
    <w:p>
      <w:r>
        <w:tab/>
        <w:t>for ACIR is +6 dB, throughput loss is in the range [-6.7, -7.27], and Median is -6.99. Besides, 0 companies provide NaN or N/A</w:t>
      </w:r>
    </w:p>
    <w:p>
      <w:r>
        <w:tab/>
        <w:t>for ACIR is +8 dB, throughput loss is in the range [-6.81, -7.27], and Median is -7.04. Besides, 0 companies provide NaN or N/A</w:t>
      </w:r>
    </w:p>
    <w:p>
      <w:r>
        <w:br/>
      </w:r>
    </w:p>
    <w:p>
      <w:r>
        <w:t>Scenario 6, Case 1, Victim: NR TDD DL, Antenna config: 1, Grid shift: 0.1,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[-1.35, -1.35], and Median is -1.35. Besides, 0 companies provide NaN or N/A</w:t>
      </w:r>
    </w:p>
    <w:p>
      <w:r>
        <w:tab/>
        <w:t>for ACIR is +2 dB, throughput loss is in the range [-1.78, -1.78], and Median is -1.78. Besides, 0 companies provide NaN or N/A</w:t>
      </w:r>
    </w:p>
    <w:p>
      <w:r>
        <w:tab/>
        <w:t>for ACIR is +4 dB, throughput loss is in the range [-2.11, -2.11], and Median is -2.11. Besides, 0 companies provide NaN or N/A</w:t>
      </w:r>
    </w:p>
    <w:p>
      <w:r>
        <w:tab/>
        <w:t>for ACIR is +6 dB, throughput loss is in the range [-2.36, -2.36], and Median is -2.36. Besides, 0 companies provide NaN or N/A</w:t>
      </w:r>
    </w:p>
    <w:p>
      <w:r>
        <w:tab/>
        <w:t>for ACIR is +8 dB, throughput loss is in the range [-2.56, -2.56], and Median is -2.56.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[-7.15, -7.15], and Median is -7.15. Besides, 0 companies provide NaN or N/A</w:t>
      </w:r>
    </w:p>
    <w:p>
      <w:r>
        <w:tab/>
        <w:t>for ACIR is +2 dB, throughput loss is in the range [-8.53, -8.53], and Median is -8.53. Besides, 0 companies provide NaN or N/A</w:t>
      </w:r>
    </w:p>
    <w:p>
      <w:r>
        <w:tab/>
        <w:t>for ACIR is +4 dB, throughput loss is in the range [-10.04, -10.04], and Median is -10.04. Besides, 0 companies provide NaN or N/A</w:t>
      </w:r>
    </w:p>
    <w:p>
      <w:r>
        <w:tab/>
        <w:t>for ACIR is +6 dB, throughput loss is in the range [-10.36, -10.36], and Median is -10.36. Besides, 0 companies provide NaN or N/A</w:t>
      </w:r>
    </w:p>
    <w:p>
      <w:r>
        <w:tab/>
        <w:t>for ACIR is +8 dB, throughput loss is in the range [-10.46, -10.46], and Median is -10.46. Besides, 0 companies provide NaN or N/A</w:t>
      </w:r>
    </w:p>
    <w:p>
      <w:r>
        <w:br/>
      </w:r>
    </w:p>
    <w:p>
      <w:r>
        <w:t>Scenario 6, Case 1, Victim: NR TDD DL, Antenna config: 1, Grid shift: 0.25,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[-0.74, -0.74], and Median is -0.74. Besides, 0 companies provide NaN or N/A</w:t>
      </w:r>
    </w:p>
    <w:p>
      <w:r>
        <w:tab/>
        <w:t>for ACIR is +2 dB, throughput loss is in the range [-1.02, -1.02], and Median is -1.02. Besides, 0 companies provide NaN or N/A</w:t>
      </w:r>
    </w:p>
    <w:p>
      <w:r>
        <w:tab/>
        <w:t>for ACIR is +4 dB, throughput loss is in the range [-1.23, -1.23], and Median is -1.23. Besides, 0 companies provide NaN or N/A</w:t>
      </w:r>
    </w:p>
    <w:p>
      <w:r>
        <w:tab/>
        <w:t>for ACIR is +6 dB, throughput loss is in the range [-1.39, -1.39], and Median is -1.39. Besides, 0 companies provide NaN or N/A</w:t>
      </w:r>
    </w:p>
    <w:p>
      <w:r>
        <w:tab/>
        <w:t>for ACIR is +8 dB, throughput loss is in the range [-1.51, -1.51], and Median is -1.51.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[-5.4, -5.4], and Median is -5.4. Besides, 0 companies provide NaN or N/A</w:t>
      </w:r>
    </w:p>
    <w:p>
      <w:r>
        <w:tab/>
        <w:t>for ACIR is +2 dB, throughput loss is in the range [-6.16, -6.16], and Median is -6.16. Besides, 0 companies provide NaN or N/A</w:t>
      </w:r>
    </w:p>
    <w:p>
      <w:r>
        <w:tab/>
        <w:t>for ACIR is +4 dB, throughput loss is in the range [-8.0, -8.0], and Median is -8.0. Besides, 0 companies provide NaN or N/A</w:t>
      </w:r>
    </w:p>
    <w:p>
      <w:r>
        <w:tab/>
        <w:t>for ACIR is +6 dB, throughput loss is in the range [-8.47, -8.47], and Median is -8.47. Besides, 0 companies provide NaN or N/A</w:t>
      </w:r>
    </w:p>
    <w:p>
      <w:r>
        <w:tab/>
        <w:t>for ACIR is +8 dB, throughput loss is in the range [-8.86, -8.86], and Median is -8.86. Besides, 0 companies provide NaN or N/A</w:t>
      </w:r>
    </w:p>
    <w:p>
      <w:r>
        <w:br/>
      </w:r>
    </w:p>
    <w:p>
      <w:r>
        <w:t>Scenario 6, Case 1, Victim: NR TDD DL, Antenna config: 1, Grid shift: 0.25,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[-1.14, -1.14], and Median is -1.14. Besides, 0 companies provide NaN or N/A</w:t>
      </w:r>
    </w:p>
    <w:p>
      <w:r>
        <w:tab/>
        <w:t>for ACIR is +2 dB, throughput loss is in the range [-1.56, -1.56], and Median is -1.56. Besides, 0 companies provide NaN or N/A</w:t>
      </w:r>
    </w:p>
    <w:p>
      <w:r>
        <w:tab/>
        <w:t>for ACIR is +4 dB, throughput loss is in the range [-1.89, -1.89], and Median is -1.89. Besides, 0 companies provide NaN or N/A</w:t>
      </w:r>
    </w:p>
    <w:p>
      <w:r>
        <w:tab/>
        <w:t>for ACIR is +6 dB, throughput loss is in the range [-2.14, -2.14], and Median is -2.14. Besides, 0 companies provide NaN or N/A</w:t>
      </w:r>
    </w:p>
    <w:p>
      <w:r>
        <w:tab/>
        <w:t>for ACIR is +8 dB, throughput loss is in the range [-2.33, -2.33], and Median is -2.33.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[-8.62, -8.62], and Median is -8.62. Besides, 0 companies provide NaN or N/A</w:t>
      </w:r>
    </w:p>
    <w:p>
      <w:r>
        <w:tab/>
        <w:t>for ACIR is +2 dB, throughput loss is in the range [-11.66, -11.66], and Median is -11.66. Besides, 0 companies provide NaN or N/A</w:t>
      </w:r>
    </w:p>
    <w:p>
      <w:r>
        <w:tab/>
        <w:t>for ACIR is +4 dB, throughput loss is in the range [-13.42, -13.42], and Median is -13.42. Besides, 0 companies provide NaN or N/A</w:t>
      </w:r>
    </w:p>
    <w:p>
      <w:r>
        <w:tab/>
        <w:t>for ACIR is +6 dB, throughput loss is in the range [-14.24, -14.24], and Median is -14.24. Besides, 0 companies provide NaN or N/A</w:t>
      </w:r>
    </w:p>
    <w:p>
      <w:r>
        <w:tab/>
        <w:t>for ACIR is +8 dB, throughput loss is in the range [-14.82, -14.82], and Median is -14.82. Besides, 0 companies provide NaN or N/A</w:t>
      </w:r>
    </w:p>
    <w:p>
      <w:r>
        <w:br/>
      </w:r>
    </w:p>
    <w:p>
      <w:r>
        <w:t>Scenario 6, Case 1, Victim: NR TDD DL, Antenna config: 1, Grid shift: 0.5,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[-0.4, -0.4], and Median is -0.4. Besides, 0 companies provide NaN or N/A</w:t>
      </w:r>
    </w:p>
    <w:p>
      <w:r>
        <w:tab/>
        <w:t>for ACIR is +2 dB, throughput loss is in the range [-0.6, -0.6], and Median is -0.6. Besides, 0 companies provide NaN or N/A</w:t>
      </w:r>
    </w:p>
    <w:p>
      <w:r>
        <w:tab/>
        <w:t>for ACIR is +4 dB, throughput loss is in the range [-0.76, -0.76], and Median is -0.76. Besides, 0 companies provide NaN or N/A</w:t>
      </w:r>
    </w:p>
    <w:p>
      <w:r>
        <w:tab/>
        <w:t>for ACIR is +6 dB, throughput loss is in the range [-0.87, -0.87], and Median is -0.87. Besides, 0 companies provide NaN or N/A</w:t>
      </w:r>
    </w:p>
    <w:p>
      <w:r>
        <w:tab/>
        <w:t>for ACIR is +8 dB, throughput loss is in the range [-0.95, -0.95], and Median is -0.95.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[-2.98, -2.98], and Median is -2.98. Besides, 0 companies provide NaN or N/A</w:t>
      </w:r>
    </w:p>
    <w:p>
      <w:r>
        <w:tab/>
        <w:t>for ACIR is +2 dB, throughput loss is in the range [-4.07, -4.07], and Median is -4.07. Besides, 0 companies provide NaN or N/A</w:t>
      </w:r>
    </w:p>
    <w:p>
      <w:r>
        <w:tab/>
        <w:t>for ACIR is +4 dB, throughput loss is in the range [-4.82, -4.82], and Median is -4.82. Besides, 0 companies provide NaN or N/A</w:t>
      </w:r>
    </w:p>
    <w:p>
      <w:r>
        <w:tab/>
        <w:t>for ACIR is +6 dB, throughput loss is in the range [-5.14, -5.14], and Median is -5.14. Besides, 0 companies provide NaN or N/A</w:t>
      </w:r>
    </w:p>
    <w:p>
      <w:r>
        <w:tab/>
        <w:t>for ACIR is +8 dB, throughput loss is in the range [-6.44, -6.44], and Median is -6.44. Besides, 0 companies provide NaN or N/A</w:t>
      </w:r>
    </w:p>
    <w:p>
      <w:r>
        <w:br/>
      </w:r>
    </w:p>
    <w:p>
      <w:r>
        <w:t>Scenario 6, Case 1, Victim: NR TDD DL, Antenna config: 1, Grid shift: 0.5,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[-0.71, -0.71], and Median is -0.71. Besides, 0 companies provide NaN or N/A</w:t>
      </w:r>
    </w:p>
    <w:p>
      <w:r>
        <w:tab/>
        <w:t>for ACIR is +2 dB, throughput loss is in the range [-1.04, -1.04], and Median is -1.04. Besides, 0 companies provide NaN or N/A</w:t>
      </w:r>
    </w:p>
    <w:p>
      <w:r>
        <w:tab/>
        <w:t>for ACIR is +4 dB, throughput loss is in the range [-1.28, -1.28], and Median is -1.28. Besides, 0 companies provide NaN or N/A</w:t>
      </w:r>
    </w:p>
    <w:p>
      <w:r>
        <w:tab/>
        <w:t>for ACIR is +6 dB, throughput loss is in the range [-1.48, -1.48], and Median is -1.48. Besides, 0 companies provide NaN or N/A</w:t>
      </w:r>
    </w:p>
    <w:p>
      <w:r>
        <w:tab/>
        <w:t>for ACIR is +8 dB, throughput loss is in the range [-1.62, -1.62], and Median is -1.62.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[-4.05, -4.05], and Median is -4.05. Besides, 0 companies provide NaN or N/A</w:t>
      </w:r>
    </w:p>
    <w:p>
      <w:r>
        <w:tab/>
        <w:t>for ACIR is +2 dB, throughput loss is in the range [-6.03, -6.03], and Median is -6.03. Besides, 0 companies provide NaN or N/A</w:t>
      </w:r>
    </w:p>
    <w:p>
      <w:r>
        <w:tab/>
        <w:t>for ACIR is +4 dB, throughput loss is in the range [-7.17, -7.17], and Median is -7.17. Besides, 0 companies provide NaN or N/A</w:t>
      </w:r>
    </w:p>
    <w:p>
      <w:r>
        <w:tab/>
        <w:t>for ACIR is +6 dB, throughput loss is in the range [-7.43, -7.43], and Median is -7.43. Besides, 0 companies provide NaN or N/A</w:t>
      </w:r>
    </w:p>
    <w:p>
      <w:r>
        <w:tab/>
        <w:t>for ACIR is +8 dB, throughput loss is in the range [-8.16, -8.16], and Median is -8.16. Besides, 0 companies provide NaN or N/A</w:t>
      </w:r>
    </w:p>
    <w:p>
      <w:r>
        <w:br/>
      </w:r>
    </w:p>
    <w:p>
      <w:r>
        <w:t>Scenario 6, Case 1, Victim: NR TDD DL, Antenna config: 1, Grid shift: 1.0, SBFD gNB Tx power: 27,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[-0.06, -0.42], and Median is -0.23. Besides, 0 companies provide NaN or N/A</w:t>
      </w:r>
    </w:p>
    <w:p>
      <w:r>
        <w:tab/>
        <w:t>for ACIR is +2 dB, throughput loss is in the range [-0.11, -0.36], and Median is -0.23. Besides, 0 companies provide NaN or N/A</w:t>
      </w:r>
    </w:p>
    <w:p>
      <w:r>
        <w:tab/>
        <w:t>for ACIR is +4 dB, throughput loss is in the range [-0.15, -0.45], and Median is -0.3. Besides, 0 companies provide NaN or N/A</w:t>
      </w:r>
    </w:p>
    <w:p>
      <w:r>
        <w:tab/>
        <w:t>for ACIR is +6 dB, throughput loss is in the range [-0.17, -0.51], and Median is -0.34. Besides, 0 companies provide NaN or N/A</w:t>
      </w:r>
    </w:p>
    <w:p>
      <w:r>
        <w:tab/>
        <w:t>for ACIR is +8 dB, throughput loss is in the range [-0.19, -0.55], and Median is -0.37.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-1.76], and Median is -1.69. Besides, 0 companies provide NaN or N/A</w:t>
      </w:r>
    </w:p>
    <w:p>
      <w:r>
        <w:tab/>
        <w:t>for ACIR is +2 dB, throughput loss is in the range [-0.17, -2.42], and Median is -1.3. Besides, 0 companies provide NaN or N/A</w:t>
      </w:r>
    </w:p>
    <w:p>
      <w:r>
        <w:tab/>
        <w:t>for ACIR is +4 dB, throughput loss is in the range [-0.27, -2.55], and Median is -1.41. Besides, 0 companies provide NaN or N/A</w:t>
      </w:r>
    </w:p>
    <w:p>
      <w:r>
        <w:tab/>
        <w:t>for ACIR is +6 dB, throughput loss is in the range [-0.32, -2.67], and Median is -1.5. Besides, 0 companies provide NaN or N/A</w:t>
      </w:r>
    </w:p>
    <w:p>
      <w:r>
        <w:tab/>
        <w:t>for ACIR is +8 dB, throughput loss is in the range [-0.36, -2.95], and Median is -1.66. Besides, 0 companies provide NaN or N/A</w:t>
      </w:r>
    </w:p>
    <w:p>
      <w:r>
        <w:br/>
      </w:r>
    </w:p>
    <w:p>
      <w:r>
        <w:t>Scenario 6, Case 1, Victim: NR TDD DL, Antenna config: 1, Grid shift: 1.0,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[-0.41, -0.41], and Median is -0.41. Besides, 0 companies provide NaN or N/A</w:t>
      </w:r>
    </w:p>
    <w:p>
      <w:r>
        <w:tab/>
        <w:t>for ACIR is +2 dB, throughput loss is in the range [-0.59, -0.59], and Median is -0.59. Besides, 0 companies provide NaN or N/A</w:t>
      </w:r>
    </w:p>
    <w:p>
      <w:r>
        <w:tab/>
        <w:t>for ACIR is +4 dB, throughput loss is in the range [-0.72, -0.72], and Median is -0.72. Besides, 0 companies provide NaN or N/A</w:t>
      </w:r>
    </w:p>
    <w:p>
      <w:r>
        <w:tab/>
        <w:t>for ACIR is +6 dB, throughput loss is in the range [-0.82, -0.82], and Median is -0.82. Besides, 0 companies provide NaN or N/A</w:t>
      </w:r>
    </w:p>
    <w:p>
      <w:r>
        <w:tab/>
        <w:t>for ACIR is +8 dB, throughput loss is in the range [-0.89, -0.89], and Median is -0.89.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[-2.31, -2.31], and Median is -2.31. Besides, 0 companies provide NaN or N/A</w:t>
      </w:r>
    </w:p>
    <w:p>
      <w:r>
        <w:tab/>
        <w:t>for ACIR is +2 dB, throughput loss is in the range [-3.54, -3.54], and Median is -3.54. Besides, 0 companies provide NaN or N/A</w:t>
      </w:r>
    </w:p>
    <w:p>
      <w:r>
        <w:tab/>
        <w:t>for ACIR is +4 dB, throughput loss is in the range [-4.21, -4.21], and Median is -4.21. Besides, 0 companies provide NaN or N/A</w:t>
      </w:r>
    </w:p>
    <w:p>
      <w:r>
        <w:tab/>
        <w:t>for ACIR is +6 dB, throughput loss is in the range [-4.41, -4.41], and Median is -4.41. Besides, 0 companies provide NaN or N/A</w:t>
      </w:r>
    </w:p>
    <w:p>
      <w:r>
        <w:tab/>
        <w:t>for ACIR is +8 dB, throughput loss is in the range [-4.7, -4.7], and Median is -4.7. Besides, 0 companies provide NaN or N/A</w:t>
      </w:r>
    </w:p>
    <w:p>
      <w:r>
        <w:br/>
      </w:r>
    </w:p>
    <w:p>
      <w:r>
        <w:t>Scenario 6, Case 1, Victim: NR TDD DL, Antenna config: 2, Grid shift: 0.1,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-0.2], and Median is -0.08. Besides, 0 companies provide NaN or N/A</w:t>
      </w:r>
    </w:p>
    <w:p>
      <w:r>
        <w:tab/>
        <w:t>for ACIR is +2 dB, throughput loss is in the range [-0.03, -0.65], and Median is -0.34. Besides, 0 companies provide NaN or N/A</w:t>
      </w:r>
    </w:p>
    <w:p>
      <w:r>
        <w:tab/>
        <w:t>for ACIR is +4 dB, throughput loss is in the range [-0.08, -1.01], and Median is -0.55. Besides, 0 companies provide NaN or N/A</w:t>
      </w:r>
    </w:p>
    <w:p>
      <w:r>
        <w:tab/>
        <w:t>for ACIR is +6 dB, throughput loss is in the range [-0.13, -1.29], and Median is -0.71. Besides, 0 companies provide NaN or N/A</w:t>
      </w:r>
    </w:p>
    <w:p>
      <w:r>
        <w:tab/>
        <w:t>for ACIR is +8 dB, throughput loss is in the range [-0.16, -1.5], and Median is -0.83.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[-0.15, -1.05], and Median is -0.6. Besides, 0 companies provide NaN or N/A</w:t>
      </w:r>
    </w:p>
    <w:p>
      <w:r>
        <w:tab/>
        <w:t>for ACIR is +2 dB, throughput loss is in the range [-0.22, -3.42], and Median is -1.82. Besides, 0 companies provide NaN or N/A</w:t>
      </w:r>
    </w:p>
    <w:p>
      <w:r>
        <w:tab/>
        <w:t>for ACIR is +4 dB, throughput loss is in the range [-0.3, -4.61], and Median is -2.45. Besides, 0 companies provide NaN or N/A</w:t>
      </w:r>
    </w:p>
    <w:p>
      <w:r>
        <w:tab/>
        <w:t>for ACIR is +6 dB, throughput loss is in the range [-0.3, -6.04], and Median is -3.17. Besides, 0 companies provide NaN or N/A</w:t>
      </w:r>
    </w:p>
    <w:p>
      <w:r>
        <w:tab/>
        <w:t>for ACIR is +8 dB, throughput loss is in the range [-0.31, -6.55], and Median is -3.43. Besides, 0 companies provide NaN or N/A</w:t>
      </w:r>
    </w:p>
    <w:p>
      <w:r>
        <w:br/>
      </w:r>
    </w:p>
    <w:p>
      <w:r>
        <w:t>Scenario 6, Case 1, Victim: NR TDD DL, Antenna config: 2, Grid shift: 0.1,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[-0.32, -0.32], and Median is -0.32. Besides, 0 companies provide NaN or N/A</w:t>
      </w:r>
    </w:p>
    <w:p>
      <w:r>
        <w:tab/>
        <w:t>for ACIR is +2 dB, throughput loss is in the range [-0.93, -0.93], and Median is -0.93. Besides, 0 companies provide NaN or N/A</w:t>
      </w:r>
    </w:p>
    <w:p>
      <w:r>
        <w:tab/>
        <w:t>for ACIR is +4 dB, throughput loss is in the range [-1.41, -1.41], and Median is -1.41. Besides, 0 companies provide NaN or N/A</w:t>
      </w:r>
    </w:p>
    <w:p>
      <w:r>
        <w:tab/>
        <w:t>for ACIR is +6 dB, throughput loss is in the range [-1.79, -1.79], and Median is -1.79. Besides, 0 companies provide NaN or N/A</w:t>
      </w:r>
    </w:p>
    <w:p>
      <w:r>
        <w:tab/>
        <w:t>for ACIR is +8 dB, throughput loss is in the range [-2.08, -2.08], and Median is -2.08.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[-1.23, -1.23], and Median is -1.23. Besides, 0 companies provide NaN or N/A</w:t>
      </w:r>
    </w:p>
    <w:p>
      <w:r>
        <w:tab/>
        <w:t>for ACIR is +2 dB, throughput loss is in the range [-5.37, -5.37], and Median is -5.37. Besides, 0 companies provide NaN or N/A</w:t>
      </w:r>
    </w:p>
    <w:p>
      <w:r>
        <w:tab/>
        <w:t>for ACIR is +4 dB, throughput loss is in the range [-8.82, -8.82], and Median is -8.82. Besides, 0 companies provide NaN or N/A</w:t>
      </w:r>
    </w:p>
    <w:p>
      <w:r>
        <w:tab/>
        <w:t>for ACIR is +6 dB, throughput loss is in the range [-11.46, -11.46], and Median is -11.46. Besides, 0 companies provide NaN or N/A</w:t>
      </w:r>
    </w:p>
    <w:p>
      <w:r>
        <w:tab/>
        <w:t>for ACIR is +8 dB, throughput loss is in the range [-12.42, -12.42], and Median is -12.42. Besides, 0 companies provide NaN or N/A</w:t>
      </w:r>
    </w:p>
    <w:p>
      <w:r>
        <w:br/>
      </w:r>
    </w:p>
    <w:p>
      <w:r>
        <w:t>Scenario 6, Case 1, Victim: NR TDD DL, Antenna config: 2, Grid shift: 0.25, SBFD gNB Tx power: 30,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[-0.18, -0.18], and Median is -0.18. Besides, 0 companies provide NaN or N/A</w:t>
      </w:r>
    </w:p>
    <w:p>
      <w:r>
        <w:tab/>
        <w:t>for ACIR is +2 dB, throughput loss is in the range [-0.55, -0.55], and Median is -0.55. Besides, 0 companies provide NaN or N/A</w:t>
      </w:r>
    </w:p>
    <w:p>
      <w:r>
        <w:tab/>
        <w:t>for ACIR is +4 dB, throughput loss is in the range [-0.84, -0.84], and Median is -0.84. Besides, 0 companies provide NaN or N/A</w:t>
      </w:r>
    </w:p>
    <w:p>
      <w:r>
        <w:tab/>
        <w:t>for ACIR is +6 dB, throughput loss is in the range [-1.07, -1.07], and Median is -1.07. Besides, 0 companies provide NaN or N/A</w:t>
      </w:r>
    </w:p>
    <w:p>
      <w:r>
        <w:tab/>
        <w:t>for ACIR is +8 dB, throughput loss is in the range [-1.24, -1.24], and Median is -1.24.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[-1.57, -1.57], and Median is -1.57. Besides, 0 companies provide NaN or N/A</w:t>
      </w:r>
    </w:p>
    <w:p>
      <w:r>
        <w:tab/>
        <w:t>for ACIR is +2 dB, throughput loss is in the range [-3.95, -3.95], and Median is -3.95. Besides, 0 companies provide NaN or N/A</w:t>
      </w:r>
    </w:p>
    <w:p>
      <w:r>
        <w:tab/>
        <w:t>for ACIR is +4 dB, throughput loss is in the range [-5.97, -5.97], and Median is -5.97. Besides, 0 companies provide NaN or N/A</w:t>
      </w:r>
    </w:p>
    <w:p>
      <w:r>
        <w:tab/>
        <w:t>for ACIR is +6 dB, throughput loss is in the range [-6.63, -6.63], and Median is -6.63. Besides, 0 companies provide NaN or N/A</w:t>
      </w:r>
    </w:p>
    <w:p>
      <w:r>
        <w:tab/>
        <w:t>for ACIR is +8 dB, throughput loss is in the range [-7.09, -7.09], and Median is -7.09. Besides, 0 companies provide NaN or N/A</w:t>
      </w:r>
    </w:p>
    <w:p>
      <w:r>
        <w:br/>
      </w:r>
    </w:p>
    <w:p>
      <w:r>
        <w:t>Scenario 6, Case 1, Victim: NR TDD DL, Antenna config: 2, Grid shift: 0.25,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[-0.3, -0.3], and Median is -0.3. Besides, 0 companies provide NaN or N/A</w:t>
      </w:r>
    </w:p>
    <w:p>
      <w:r>
        <w:tab/>
        <w:t>for ACIR is +2 dB, throughput loss is in the range [-0.85, -0.85], and Median is -0.85. Besides, 0 companies provide NaN or N/A</w:t>
      </w:r>
    </w:p>
    <w:p>
      <w:r>
        <w:tab/>
        <w:t>for ACIR is +4 dB, throughput loss is in the range [-1.28, -1.28], and Median is -1.28. Besides, 0 companies provide NaN or N/A</w:t>
      </w:r>
    </w:p>
    <w:p>
      <w:r>
        <w:tab/>
        <w:t>for ACIR is +6 dB, throughput loss is in the range [-1.63, -1.63], and Median is -1.63. Besides, 0 companies provide NaN or N/A</w:t>
      </w:r>
    </w:p>
    <w:p>
      <w:r>
        <w:tab/>
        <w:t>for ACIR is +8 dB, throughput loss is in the range [-1.9, -1.9], and Median is -1.9.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[-1.07, -1.07], and Median is -1.07. Besides, 0 companies provide NaN or N/A</w:t>
      </w:r>
    </w:p>
    <w:p>
      <w:r>
        <w:tab/>
        <w:t>for ACIR is +2 dB, throughput loss is in the range [-4.48, -4.48], and Median is -4.48. Besides, 0 companies provide NaN or N/A</w:t>
      </w:r>
    </w:p>
    <w:p>
      <w:r>
        <w:tab/>
        <w:t>for ACIR is +4 dB, throughput loss is in the range [-8.02, -8.02], and Median is -8.02. Besides, 0 companies provide NaN or N/A</w:t>
      </w:r>
    </w:p>
    <w:p>
      <w:r>
        <w:tab/>
        <w:t>for ACIR is +6 dB, throughput loss is in the range [-8.99, -8.99], and Median is -8.99. Besides, 0 companies provide NaN or N/A</w:t>
      </w:r>
    </w:p>
    <w:p>
      <w:r>
        <w:tab/>
        <w:t>for ACIR is +8 dB, throughput loss is in the range [-11.92, -11.92], and Median is -11.92. Besides, 0 companies provide NaN or N/A</w:t>
      </w:r>
    </w:p>
    <w:p>
      <w:r>
        <w:br/>
      </w:r>
    </w:p>
    <w:p>
      <w:r>
        <w:t>Scenario 6, Case 1, Victim: NR TDD DL, Antenna config: 2, Grid shift: 0.5, SBFD gNB Tx power: 30,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[-0.11, -0.11], and Median is -0.11. Besides, 0 companies provide NaN or N/A</w:t>
      </w:r>
    </w:p>
    <w:p>
      <w:r>
        <w:tab/>
        <w:t>for ACIR is +2 dB, throughput loss is in the range [-0.37, -0.37], and Median is -0.37. Besides, 0 companies provide NaN or N/A</w:t>
      </w:r>
    </w:p>
    <w:p>
      <w:r>
        <w:tab/>
        <w:t>for ACIR is +4 dB, throughput loss is in the range [-0.57, -0.57], and Median is -0.57. Besides, 0 companies provide NaN or N/A</w:t>
      </w:r>
    </w:p>
    <w:p>
      <w:r>
        <w:tab/>
        <w:t>for ACIR is +6 dB, throughput loss is in the range [-0.72, -0.72], and Median is -0.72. Besides, 0 companies provide NaN or N/A</w:t>
      </w:r>
    </w:p>
    <w:p>
      <w:r>
        <w:tab/>
        <w:t>for ACIR is +8 dB, throughput loss is in the range [-0.84, -0.84], and Median is -0.84.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[-0.6, -0.6], and Median is -0.6. Besides, 0 companies provide NaN or N/A</w:t>
      </w:r>
    </w:p>
    <w:p>
      <w:r>
        <w:tab/>
        <w:t>for ACIR is +2 dB, throughput loss is in the range [-2.12, -2.12], and Median is -2.12. Besides, 0 companies provide NaN or N/A</w:t>
      </w:r>
    </w:p>
    <w:p>
      <w:r>
        <w:tab/>
        <w:t>for ACIR is +4 dB, throughput loss is in the range [-2.75, -2.75], and Median is -2.75. Besides, 0 companies provide NaN or N/A</w:t>
      </w:r>
    </w:p>
    <w:p>
      <w:r>
        <w:tab/>
        <w:t>for ACIR is +6 dB, throughput loss is in the range [-3.22, -3.22], and Median is -3.22. Besides, 0 companies provide NaN or N/A</w:t>
      </w:r>
    </w:p>
    <w:p>
      <w:r>
        <w:tab/>
        <w:t>for ACIR is +8 dB, throughput loss is in the range [-3.79, -3.79], and Median is -3.79. Besides, 0 companies provide NaN or N/A</w:t>
      </w:r>
    </w:p>
    <w:p>
      <w:r>
        <w:br/>
      </w:r>
    </w:p>
    <w:p>
      <w:r>
        <w:t>Scenario 6, Case 1, Victim: NR TDD DL, Antenna config: 2, Grid shift: 0.5,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[-0.21, -0.21], and Median is -0.21. Besides, 0 companies provide NaN or N/A</w:t>
      </w:r>
    </w:p>
    <w:p>
      <w:r>
        <w:tab/>
        <w:t>for ACIR is +2 dB, throughput loss is in the range [-0.6, -0.6], and Median is -0.6. Besides, 0 companies provide NaN or N/A</w:t>
      </w:r>
    </w:p>
    <w:p>
      <w:r>
        <w:tab/>
        <w:t>for ACIR is +4 dB, throughput loss is in the range [-0.91, -0.91], and Median is -0.91. Besides, 0 companies provide NaN or N/A</w:t>
      </w:r>
    </w:p>
    <w:p>
      <w:r>
        <w:tab/>
        <w:t>for ACIR is +6 dB, throughput loss is in the range [-1.15, -1.15], and Median is -1.15. Besides, 0 companies provide NaN or N/A</w:t>
      </w:r>
    </w:p>
    <w:p>
      <w:r>
        <w:tab/>
        <w:t>for ACIR is +8 dB, throughput loss is in the range [-1.34, -1.34], and Median is -1.34.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[-0.43, -0.43], and Median is -0.43. Besides, 0 companies provide NaN or N/A</w:t>
      </w:r>
    </w:p>
    <w:p>
      <w:r>
        <w:tab/>
        <w:t>for ACIR is +2 dB, throughput loss is in the range [-3.03, -3.03], and Median is -3.03. Besides, 0 companies provide NaN or N/A</w:t>
      </w:r>
    </w:p>
    <w:p>
      <w:r>
        <w:tab/>
        <w:t>for ACIR is +4 dB, throughput loss is in the range [-3.96, -3.96], and Median is -3.96. Besides, 0 companies provide NaN or N/A</w:t>
      </w:r>
    </w:p>
    <w:p>
      <w:r>
        <w:tab/>
        <w:t>for ACIR is +6 dB, throughput loss is in the range [-5.5, -5.5], and Median is -5.5. Besides, 0 companies provide NaN or N/A</w:t>
      </w:r>
    </w:p>
    <w:p>
      <w:r>
        <w:tab/>
        <w:t>for ACIR is +8 dB, throughput loss is in the range [-6.64, -6.64], and Median is -6.64. Besides, 0 companies provide NaN or N/A</w:t>
      </w:r>
    </w:p>
    <w:p>
      <w:r>
        <w:br/>
      </w:r>
    </w:p>
    <w:p>
      <w:r>
        <w:t>Scenario 6, Case 1, Victim: NR TDD DL, Antenna config: 2, Grid shift: 1.0, SBFD gNB Tx power: 30, enhanced NF: no.  8 companies show simulation results</w:t>
      </w:r>
    </w:p>
    <w:p>
      <w:r>
        <w:tab/>
        <w:t>At cell center</w:t>
      </w:r>
    </w:p>
    <w:p>
      <w:r>
        <w:tab/>
        <w:t>for ACIR is Relative ACIR, throughput loss is in the range [0.78, -0.56], and Median is -0.06. Besides, 0 companies provide NaN or N/A</w:t>
      </w:r>
    </w:p>
    <w:p>
      <w:r>
        <w:tab/>
        <w:t>for ACIR is +2 dB, throughput loss is in the range [0.63, -0.83], and Median is -0.14. Besides, 0 companies provide NaN or N/A</w:t>
      </w:r>
    </w:p>
    <w:p>
      <w:r>
        <w:tab/>
        <w:t>for ACIR is +4 dB, throughput loss is in the range [0.52, -1.03], and Median is -0.21. Besides, 0 companies provide NaN or N/A</w:t>
      </w:r>
    </w:p>
    <w:p>
      <w:r>
        <w:tab/>
        <w:t>for ACIR is +6 dB, throughput loss is in the range [0.43, -1.19], and Median is -0.27. Besides, 0 companies provide NaN or N/A</w:t>
      </w:r>
    </w:p>
    <w:p>
      <w:r>
        <w:tab/>
        <w:t>for ACIR is +8 dB, throughput loss is in the range [0.36, -1.31], and Median is -0.31.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[5.24, -2.03], and Median is -0.18. Besides, 0 companies provide NaN or N/A</w:t>
      </w:r>
    </w:p>
    <w:p>
      <w:r>
        <w:tab/>
        <w:t>for ACIR is +2 dB, throughput loss is in the range [4.46, -3.51], and Median is -0.45. Besides, 0 companies provide NaN or N/A</w:t>
      </w:r>
    </w:p>
    <w:p>
      <w:r>
        <w:tab/>
        <w:t>for ACIR is +4 dB, throughput loss is in the range [3.91, -4.87], and Median is -0.77. Besides, 0 companies provide NaN or N/A</w:t>
      </w:r>
    </w:p>
    <w:p>
      <w:r>
        <w:tab/>
        <w:t>for ACIR is +6 dB, throughput loss is in the range [3.67, -5.74], and Median is -1.1. Besides, 0 companies provide NaN or N/A</w:t>
      </w:r>
    </w:p>
    <w:p>
      <w:r>
        <w:tab/>
        <w:t>for ACIR is +8 dB, throughput loss is in the range [3.28, -6.29], and Median is -1.27. Besides, 0 companies provide NaN or N/A</w:t>
      </w:r>
    </w:p>
    <w:p>
      <w:r>
        <w:br/>
      </w:r>
    </w:p>
    <w:p>
      <w:r>
        <w:t>Scenario 6, Case 1, Victim: NR TDD DL, Antenna config: 2, Grid shift: 1.0,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[-0.11, -0.11], and Median is -0.11. Besides, 0 companies provide NaN or N/A</w:t>
      </w:r>
    </w:p>
    <w:p>
      <w:r>
        <w:tab/>
        <w:t>for ACIR is +2 dB, throughput loss is in the range [-0.31, -0.31], and Median is -0.31. Besides, 0 companies provide NaN or N/A</w:t>
      </w:r>
    </w:p>
    <w:p>
      <w:r>
        <w:tab/>
        <w:t>for ACIR is +4 dB, throughput loss is in the range [-0.47, -0.47], and Median is -0.47. Besides, 0 companies provide NaN or N/A</w:t>
      </w:r>
    </w:p>
    <w:p>
      <w:r>
        <w:tab/>
        <w:t>for ACIR is +6 dB, throughput loss is in the range [-0.58, -0.58], and Median is -0.58. Besides, 0 companies provide NaN or N/A</w:t>
      </w:r>
    </w:p>
    <w:p>
      <w:r>
        <w:tab/>
        <w:t>for ACIR is +8 dB, throughput loss is in the range [-0.67, -0.67], and Median is -0.67.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[-0.32, -0.32], and Median is -0.32. Besides, 0 companies provide NaN or N/A</w:t>
      </w:r>
    </w:p>
    <w:p>
      <w:r>
        <w:tab/>
        <w:t>for ACIR is +2 dB, throughput loss is in the range [-1.25, -1.25], and Median is -1.25. Besides, 0 companies provide NaN or N/A</w:t>
      </w:r>
    </w:p>
    <w:p>
      <w:r>
        <w:tab/>
        <w:t>for ACIR is +4 dB, throughput loss is in the range [-1.54, -1.54], and Median is -1.54. Besides, 0 companies provide NaN or N/A</w:t>
      </w:r>
    </w:p>
    <w:p>
      <w:r>
        <w:tab/>
        <w:t>for ACIR is +6 dB, throughput loss is in the range [-2.37, -2.37], and Median is -2.37. Besides, 0 companies provide NaN or N/A</w:t>
      </w:r>
    </w:p>
    <w:p>
      <w:r>
        <w:tab/>
        <w:t>for ACIR is +8 dB, throughput loss is in the range [-3.02, -3.02], and Median is -3.02. Besides, 0 companies provide NaN or N/A</w:t>
      </w:r>
    </w:p>
    <w:p>
      <w:r>
        <w:br/>
      </w:r>
    </w:p>
    <w:p>
      <w:r>
        <w:t>Scenario 6, Case 2, Victim: NR TDD UL, Antenna config: 1, Grid shift: 0.1, SBFD gNB Tx power: 27,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[3.84, 1.64], and Median is 2.74. Besides, 0 companies provide NaN or N/A</w:t>
      </w:r>
    </w:p>
    <w:p>
      <w:r>
        <w:tab/>
        <w:t>for ACIR is +2 dB, throughput loss is in the range [2.99, 1.53], and Median is 2.26. Besides, 0 companies provide NaN or N/A</w:t>
      </w:r>
    </w:p>
    <w:p>
      <w:r>
        <w:tab/>
        <w:t>for ACIR is +4 dB, throughput loss is in the range [2.3, 1.45], and Median is 1.87. Besides, 0 companies provide NaN or N/A</w:t>
      </w:r>
    </w:p>
    <w:p>
      <w:r>
        <w:tab/>
        <w:t>for ACIR is +6 dB, throughput loss is in the range [1.73, 1.38], and Median is 1.56. Besides, 0 companies provide NaN or N/A</w:t>
      </w:r>
    </w:p>
    <w:p>
      <w:r>
        <w:tab/>
        <w:t>for ACIR is +8 dB, throughput loss is in the range [1.32, 1.28], and Median is 1.3.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[19.53, 6.45], and Median is 12.99. Besides, 0 companies provide NaN or N/A</w:t>
      </w:r>
    </w:p>
    <w:p>
      <w:r>
        <w:tab/>
        <w:t>for ACIR is +2 dB, throughput loss is in the range [15.15, 5.99], and Median is 10.57. Besides, 0 companies provide NaN or N/A</w:t>
      </w:r>
    </w:p>
    <w:p>
      <w:r>
        <w:tab/>
        <w:t>for ACIR is +4 dB, throughput loss is in the range [13.18, 5.62], and Median is 9.4. Besides, 0 companies provide NaN or N/A</w:t>
      </w:r>
    </w:p>
    <w:p>
      <w:r>
        <w:tab/>
        <w:t>for ACIR is +6 dB, throughput loss is in the range [10.37, 5.43], and Median is 7.9. Besides, 0 companies provide NaN or N/A</w:t>
      </w:r>
    </w:p>
    <w:p>
      <w:r>
        <w:tab/>
        <w:t>for ACIR is +8 dB, throughput loss is in the range [8.22, 5.34], and Median is 6.78. Besides, 0 companies provide NaN or N/A</w:t>
      </w:r>
    </w:p>
    <w:p>
      <w:r>
        <w:br/>
      </w:r>
    </w:p>
    <w:p>
      <w:r>
        <w:t>Scenario 6, Case 2, Victim: NR TDD UL, Antenna config: 1, Grid shift: 0.1,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[10.61, 10.61], and Median is 10.61. Besides, 0 companies provide NaN or N/A</w:t>
      </w:r>
    </w:p>
    <w:p>
      <w:r>
        <w:tab/>
        <w:t>for ACIR is +2 dB, throughput loss is in the range [8.79, 8.79], and Median is 8.79. Besides, 0 companies provide NaN or N/A</w:t>
      </w:r>
    </w:p>
    <w:p>
      <w:r>
        <w:tab/>
        <w:t>for ACIR is +4 dB, throughput loss is in the range [7.23, 7.23], and Median is 7.23. Besides, 0 companies provide NaN or N/A</w:t>
      </w:r>
    </w:p>
    <w:p>
      <w:r>
        <w:tab/>
        <w:t>for ACIR is +6 dB, throughput loss is in the range [5.89, 5.89], and Median is 5.89. Besides, 0 companies provide NaN or N/A</w:t>
      </w:r>
    </w:p>
    <w:p>
      <w:r>
        <w:tab/>
        <w:t>for ACIR is +8 dB, throughput loss is in the range [4.75, 4.75], and Median is 4.75.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[56.58, 56.58], and Median is 56.58. Besides, 0 companies provide NaN or N/A</w:t>
      </w:r>
    </w:p>
    <w:p>
      <w:r>
        <w:tab/>
        <w:t>for ACIR is +2 dB, throughput loss is in the range [47.8, 47.8], and Median is 47.8. Besides, 0 companies provide NaN or N/A</w:t>
      </w:r>
    </w:p>
    <w:p>
      <w:r>
        <w:tab/>
        <w:t>for ACIR is +4 dB, throughput loss is in the range [38.67, 38.67], and Median is 38.67. Besides, 0 companies provide NaN or N/A</w:t>
      </w:r>
    </w:p>
    <w:p>
      <w:r>
        <w:tab/>
        <w:t>for ACIR is +6 dB, throughput loss is in the range [31.58, 31.58], and Median is 31.58. Besides, 0 companies provide NaN or N/A</w:t>
      </w:r>
    </w:p>
    <w:p>
      <w:r>
        <w:tab/>
        <w:t>for ACIR is +8 dB, throughput loss is in the range [25.67, 25.67], and Median is 25.67. Besides, 0 companies provide NaN or N/A</w:t>
      </w:r>
    </w:p>
    <w:p>
      <w:r>
        <w:br/>
      </w:r>
    </w:p>
    <w:p>
      <w:r>
        <w:t>Scenario 6, Case 2, Victim: NR TDD UL, Antenna config: 1, Grid shift: 0.25,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[1.77, 1.77], and Median is 1.77. Besides, 0 companies provide NaN or N/A</w:t>
      </w:r>
    </w:p>
    <w:p>
      <w:r>
        <w:tab/>
        <w:t>for ACIR is +2 dB, throughput loss is in the range [1.31, 1.31], and Median is 1.31. Besides, 0 companies provide NaN or N/A</w:t>
      </w:r>
    </w:p>
    <w:p>
      <w:r>
        <w:tab/>
        <w:t>for ACIR is +4 dB, throughput loss is in the range [0.94, 0.94], and Median is 0.94. Besides, 0 companies provide NaN or N/A</w:t>
      </w:r>
    </w:p>
    <w:p>
      <w:r>
        <w:tab/>
        <w:t>for ACIR is +6 dB, throughput loss is in the range [0.66, 0.66], and Median is 0.66. Besides, 0 companies provide NaN or N/A</w:t>
      </w:r>
    </w:p>
    <w:p>
      <w:r>
        <w:tab/>
        <w:t>for ACIR is +8 dB, throughput loss is in the range [0.44, 0.44], and Median is 0.44.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[8.3, 8.3], and Median is 8.3. Besides, 0 companies provide NaN or N/A</w:t>
      </w:r>
    </w:p>
    <w:p>
      <w:r>
        <w:tab/>
        <w:t>for ACIR is +2 dB, throughput loss is in the range [6.69, 6.69], and Median is 6.69. Besides, 0 companies provide NaN or N/A</w:t>
      </w:r>
    </w:p>
    <w:p>
      <w:r>
        <w:tab/>
        <w:t>for ACIR is +4 dB, throughput loss is in the range [4.58, 4.58], and Median is 4.58. Besides, 0 companies provide NaN or N/A</w:t>
      </w:r>
    </w:p>
    <w:p>
      <w:r>
        <w:tab/>
        <w:t>for ACIR is +6 dB, throughput loss is in the range [2.78, 2.78], and Median is 2.78. Besides, 0 companies provide NaN or N/A</w:t>
      </w:r>
    </w:p>
    <w:p>
      <w:r>
        <w:tab/>
        <w:t>for ACIR is +8 dB, throughput loss is in the range [1.31, 1.31], and Median is 1.31. Besides, 0 companies provide NaN or N/A</w:t>
      </w:r>
    </w:p>
    <w:p>
      <w:r>
        <w:br/>
      </w:r>
    </w:p>
    <w:p>
      <w:r>
        <w:t>Scenario 6, Case 2, Victim: NR TDD UL, Antenna config: 1, Grid shift: 0.25,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[5.28, 5.28], and Median is 5.28. Besides, 0 companies provide NaN or N/A</w:t>
      </w:r>
    </w:p>
    <w:p>
      <w:r>
        <w:tab/>
        <w:t>for ACIR is +2 dB, throughput loss is in the range [4.19, 4.19], and Median is 4.19. Besides, 0 companies provide NaN or N/A</w:t>
      </w:r>
    </w:p>
    <w:p>
      <w:r>
        <w:tab/>
        <w:t>for ACIR is +4 dB, throughput loss is in the range [3.29, 3.29], and Median is 3.29. Besides, 0 companies provide NaN or N/A</w:t>
      </w:r>
    </w:p>
    <w:p>
      <w:r>
        <w:tab/>
        <w:t>for ACIR is +6 dB, throughput loss is in the range [2.55, 2.55], and Median is 2.55. Besides, 0 companies provide NaN or N/A</w:t>
      </w:r>
    </w:p>
    <w:p>
      <w:r>
        <w:tab/>
        <w:t>for ACIR is +8 dB, throughput loss is in the range [1.95, 1.95], and Median is 1.95.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[28.4, 28.4], and Median is 28.4. Besides, 0 companies provide NaN or N/A</w:t>
      </w:r>
    </w:p>
    <w:p>
      <w:r>
        <w:tab/>
        <w:t>for ACIR is +2 dB, throughput loss is in the range [22.35, 22.35], and Median is 22.35. Besides, 0 companies provide NaN or N/A</w:t>
      </w:r>
    </w:p>
    <w:p>
      <w:r>
        <w:tab/>
        <w:t>for ACIR is +4 dB, throughput loss is in the range [19.01, 19.01], and Median is 19.01. Besides, 0 companies provide NaN or N/A</w:t>
      </w:r>
    </w:p>
    <w:p>
      <w:r>
        <w:tab/>
        <w:t>for ACIR is +6 dB, throughput loss is in the range [14.73, 14.73], and Median is 14.73. Besides, 0 companies provide NaN or N/A</w:t>
      </w:r>
    </w:p>
    <w:p>
      <w:r>
        <w:tab/>
        <w:t>for ACIR is +8 dB, throughput loss is in the range [10.44, 10.44], and Median is 10.44. Besides, 0 companies provide NaN or N/A</w:t>
      </w:r>
    </w:p>
    <w:p>
      <w:r>
        <w:br/>
      </w:r>
    </w:p>
    <w:p>
      <w:r>
        <w:t>Scenario 6, Case 2, Victim: NR TDD UL, Antenna config: 1, Grid shift: 0.5,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[0.8, 0.8], and Median is 0.8. Besides, 0 companies provide NaN or N/A</w:t>
      </w:r>
    </w:p>
    <w:p>
      <w:r>
        <w:tab/>
        <w:t>for ACIR is +2 dB, throughput loss is in the range [0.51, 0.51], and Median is 0.51. Besides, 0 companies provide NaN or N/A</w:t>
      </w:r>
    </w:p>
    <w:p>
      <w:r>
        <w:tab/>
        <w:t>for ACIR is +4 dB, throughput loss is in the range [0.3, 0.3], and Median is 0.3. Besides, 0 companies provide NaN or N/A</w:t>
      </w:r>
    </w:p>
    <w:p>
      <w:r>
        <w:tab/>
        <w:t>for ACIR is +6 dB, throughput loss is in the range [0.13, 0.13], and Median is 0.13.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[4.16, 4.16], and Median is 4.16. Besides, 0 companies provide NaN or N/A</w:t>
      </w:r>
    </w:p>
    <w:p>
      <w:r>
        <w:tab/>
        <w:t>for ACIR is +2 dB, throughput loss is in the range [3.1, 3.1], and Median is 3.1. Besides, 0 companies provide NaN or N/A</w:t>
      </w:r>
    </w:p>
    <w:p>
      <w:r>
        <w:tab/>
        <w:t>for ACIR is +4 dB, throughput loss is in the range [1.85, 1.85], and Median is 1.85. Besides, 0 companies provide NaN or N/A</w:t>
      </w:r>
    </w:p>
    <w:p>
      <w:r>
        <w:tab/>
        <w:t>for ACIR is +6 dB, throughput loss is in the range [1.31, 1.31], and Median is 1.31. Besides, 0 companies provide NaN or N/A</w:t>
      </w:r>
    </w:p>
    <w:p>
      <w:r>
        <w:tab/>
        <w:t>for ACIR is +8 dB, throughput loss is in the range [1.1, 1.1], and Median is 1.1. Besides, 0 companies provide NaN or N/A</w:t>
      </w:r>
    </w:p>
    <w:p>
      <w:r>
        <w:br/>
      </w:r>
    </w:p>
    <w:p>
      <w:r>
        <w:t>Scenario 6, Case 2, Victim: NR TDD UL, Antenna config: 1, Grid shift: 0.5,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[2.88, 2.88], and Median is 2.88. Besides, 0 companies provide NaN or N/A</w:t>
      </w:r>
    </w:p>
    <w:p>
      <w:r>
        <w:tab/>
        <w:t>for ACIR is +2 dB, throughput loss is in the range [2.19, 2.19], and Median is 2.19. Besides, 0 companies provide NaN or N/A</w:t>
      </w:r>
    </w:p>
    <w:p>
      <w:r>
        <w:tab/>
        <w:t>for ACIR is +4 dB, throughput loss is in the range [1.63, 1.63], and Median is 1.63. Besides, 0 companies provide NaN or N/A</w:t>
      </w:r>
    </w:p>
    <w:p>
      <w:r>
        <w:tab/>
        <w:t>for ACIR is +6 dB, throughput loss is in the range [1.2, 1.2], and Median is 1.2. Besides, 0 companies provide NaN or N/A</w:t>
      </w:r>
    </w:p>
    <w:p>
      <w:r>
        <w:tab/>
        <w:t>for ACIR is +8 dB, throughput loss is in the range [0.85, 0.85], and Median is 0.85.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[15.78, 15.78], and Median is 15.78. Besides, 0 companies provide NaN or N/A</w:t>
      </w:r>
    </w:p>
    <w:p>
      <w:r>
        <w:tab/>
        <w:t>for ACIR is +2 dB, throughput loss is in the range [11.01, 11.01], and Median is 11.01. Besides, 0 companies provide NaN or N/A</w:t>
      </w:r>
    </w:p>
    <w:p>
      <w:r>
        <w:tab/>
        <w:t>for ACIR is +4 dB, throughput loss is in the range [7.92, 7.92], and Median is 7.92. Besides, 0 companies provide NaN or N/A</w:t>
      </w:r>
    </w:p>
    <w:p>
      <w:r>
        <w:tab/>
        <w:t>for ACIR is +6 dB, throughput loss is in the range [5.84, 5.84], and Median is 5.84. Besides, 0 companies provide NaN or N/A</w:t>
      </w:r>
    </w:p>
    <w:p>
      <w:r>
        <w:tab/>
        <w:t>for ACIR is +8 dB, throughput loss is in the range [4.14, 4.14], and Median is 4.14. Besides, 0 companies provide NaN or N/A</w:t>
      </w:r>
    </w:p>
    <w:p>
      <w:r>
        <w:br/>
      </w:r>
    </w:p>
    <w:p>
      <w:r>
        <w:t>Scenario 6, Case 2, Victim: NR TDD UL, Antenna config: 1, Grid shift: 1.0, SBFD gNB Tx power: 27,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[0.74, 0.2], and Median is 0.48. Besides, 0 companies provide NaN or N/A</w:t>
      </w:r>
    </w:p>
    <w:p>
      <w:r>
        <w:tab/>
        <w:t>for ACIR is +2 dB, throughput loss is in the range [0.42, 0.05], and Median is 0.24. Besides, 0 companies provide NaN or N/A</w:t>
      </w:r>
    </w:p>
    <w:p>
      <w:r>
        <w:tab/>
        <w:t>for ACIR is +4 dB, throughput loss is in the range [0.37, -0.05], and Median is 0.16. Besides, 0 companies provide NaN or N/A</w:t>
      </w:r>
    </w:p>
    <w:p>
      <w:r>
        <w:tab/>
        <w:t>for ACIR is +6 dB, throughput loss is in the range [0.33, -0.13], and Median is 0.1. Besides, 0 companies provide NaN or N/A</w:t>
      </w:r>
    </w:p>
    <w:p>
      <w:r>
        <w:tab/>
        <w:t>for ACIR is +8 dB, throughput loss is in the range [0.3, -0.18], and Median is 0.06.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[6.79, 1.34], and Median is 3.08. Besides, 0 companies provide NaN or N/A</w:t>
      </w:r>
    </w:p>
    <w:p>
      <w:r>
        <w:tab/>
        <w:t>for ACIR is +2 dB, throughput loss is in the range [6.57, 0.42], and Median is 3.49. Besides, 0 companies provide NaN or N/A</w:t>
      </w:r>
    </w:p>
    <w:p>
      <w:r>
        <w:tab/>
        <w:t>for ACIR is +4 dB, throughput loss is in the range [6.49, -0.21], and Median is 3.14. Besides, 0 companies provide NaN or N/A</w:t>
      </w:r>
    </w:p>
    <w:p>
      <w:r>
        <w:tab/>
        <w:t>for ACIR is +6 dB, throughput loss is in the range [2.57, -0.26], and Median is 1.15. Besides, 0 companies provide NaN or N/A</w:t>
      </w:r>
    </w:p>
    <w:p>
      <w:r>
        <w:tab/>
        <w:t>for ACIR is +8 dB, throughput loss is in the range [2.39, -0.29], and Median is 1.05. Besides, 0 companies provide NaN or N/A</w:t>
      </w:r>
    </w:p>
    <w:p>
      <w:r>
        <w:br/>
      </w:r>
    </w:p>
    <w:p>
      <w:r>
        <w:t>Scenario 6, Case 2, Victim: NR TDD UL, Antenna config: 1, Grid shift: 1.0,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[1.17, 1.17], and Median is 1.17. Besides, 0 companies provide NaN or N/A</w:t>
      </w:r>
    </w:p>
    <w:p>
      <w:r>
        <w:tab/>
        <w:t>for ACIR is +2 dB, throughput loss is in the range [0.8, 0.8], and Median is 0.8. Besides, 0 companies provide NaN or N/A</w:t>
      </w:r>
    </w:p>
    <w:p>
      <w:r>
        <w:tab/>
        <w:t>for ACIR is +4 dB, throughput loss is in the range [0.51, 0.51], and Median is 0.51. Besides, 0 companies provide NaN or N/A</w:t>
      </w:r>
    </w:p>
    <w:p>
      <w:r>
        <w:tab/>
        <w:t>for ACIR is +6 dB, throughput loss is in the range [0.3, 0.3], and Median is 0.3. Besides, 0 companies provide NaN or N/A</w:t>
      </w:r>
    </w:p>
    <w:p>
      <w:r>
        <w:tab/>
        <w:t>for ACIR is +8 dB, throughput loss is in the range [0.14, 0.14], and Median is 0.14.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[5.11, 5.11], and Median is 5.11. Besides, 0 companies provide NaN or N/A</w:t>
      </w:r>
    </w:p>
    <w:p>
      <w:r>
        <w:tab/>
        <w:t>for ACIR is +2 dB, throughput loss is in the range [3.94, 3.94], and Median is 3.94. Besides, 0 companies provide NaN or N/A</w:t>
      </w:r>
    </w:p>
    <w:p>
      <w:r>
        <w:tab/>
        <w:t>for ACIR is +4 dB, throughput loss is in the range [3.05, 3.05], and Median is 3.05. Besides, 0 companies provide NaN or N/A</w:t>
      </w:r>
    </w:p>
    <w:p>
      <w:r>
        <w:tab/>
        <w:t>for ACIR is +6 dB, throughput loss is in the range [2.35, 2.35], and Median is 2.35. Besides, 0 companies provide NaN or N/A</w:t>
      </w:r>
    </w:p>
    <w:p>
      <w:r>
        <w:tab/>
        <w:t>for ACIR is +8 dB, throughput loss is in the range [1.45, 1.45], and Median is 1.45. Besides, 0 companies provide NaN or N/A</w:t>
      </w:r>
    </w:p>
    <w:p>
      <w:r>
        <w:br/>
      </w:r>
    </w:p>
    <w:p>
      <w:r>
        <w:t>Scenario 6, Case 2, Victim: NR TDD UL, Antenna config: 2, Grid shift: 0.1, SBFD gNB Tx power: 30,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[5.88, 1.82], and Median is 2.02. Besides, 0 companies provide NaN or N/A</w:t>
      </w:r>
    </w:p>
    <w:p>
      <w:r>
        <w:tab/>
        <w:t>for ACIR is +2 dB, throughput loss is in the range [5.35, 1.48], and Median is 1.72. Besides, 0 companies provide NaN or N/A</w:t>
      </w:r>
    </w:p>
    <w:p>
      <w:r>
        <w:tab/>
        <w:t>for ACIR is +4 dB, throughput loss is in the range [4.73, 1.05], and Median is 1.63. Besides, 0 companies provide NaN or N/A</w:t>
      </w:r>
    </w:p>
    <w:p>
      <w:r>
        <w:tab/>
        <w:t>for ACIR is +6 dB, throughput loss is in the range [4.25, 0.72], and Median is 1.56. Besides, 0 companies provide NaN or N/A</w:t>
      </w:r>
    </w:p>
    <w:p>
      <w:r>
        <w:tab/>
        <w:t>for ACIR is +8 dB, throughput loss is in the range [3.92, 0.46], and Median is 1.51.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[36.48, 10.2], and Median is 14.78. Besides, 0 companies provide NaN or N/A</w:t>
      </w:r>
    </w:p>
    <w:p>
      <w:r>
        <w:tab/>
        <w:t>for ACIR is +2 dB, throughput loss is in the range [34.25, 7.96], and Median is 13.87. Besides, 0 companies provide NaN or N/A</w:t>
      </w:r>
    </w:p>
    <w:p>
      <w:r>
        <w:tab/>
        <w:t>for ACIR is +4 dB, throughput loss is in the range [31.49, 5.77], and Median is 13.03. Besides, 0 companies provide NaN or N/A</w:t>
      </w:r>
    </w:p>
    <w:p>
      <w:r>
        <w:tab/>
        <w:t>for ACIR is +6 dB, throughput loss is in the range [29.57, 3.79], and Median is 12.8. Besides, 0 companies provide NaN or N/A</w:t>
      </w:r>
    </w:p>
    <w:p>
      <w:r>
        <w:tab/>
        <w:t>for ACIR is +8 dB, throughput loss is in the range [28.01, 2.95], and Median is 12.68. Besides, 0 companies provide NaN or N/A</w:t>
      </w:r>
    </w:p>
    <w:p>
      <w:r>
        <w:br/>
      </w:r>
    </w:p>
    <w:p>
      <w:r>
        <w:t>Scenario 6, Case 2, Victim: NR TDD UL, Antenna config: 2, Grid shift: 0.1, SBFD gNB Tx power: 40,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[9.55, 6.45], and Median is 8.0. Besides, 0 companies provide NaN or N/A</w:t>
      </w:r>
    </w:p>
    <w:p>
      <w:r>
        <w:tab/>
        <w:t>for ACIR is +2 dB, throughput loss is in the range [8.34, 5.19], and Median is 6.77. Besides, 0 companies provide NaN or N/A</w:t>
      </w:r>
    </w:p>
    <w:p>
      <w:r>
        <w:tab/>
        <w:t>for ACIR is +4 dB, throughput loss is in the range [7.2, 4.14], and Median is 5.67. Besides, 0 companies provide NaN or N/A</w:t>
      </w:r>
    </w:p>
    <w:p>
      <w:r>
        <w:tab/>
        <w:t>for ACIR is +6 dB, throughput loss is in the range [6.3, 3.26], and Median is 4.78. Besides, 0 companies provide NaN or N/A</w:t>
      </w:r>
    </w:p>
    <w:p>
      <w:r>
        <w:tab/>
        <w:t>for ACIR is +8 dB, throughput loss is in the range [5.53, 2.54], and Median is 4.03.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[38.2, 31.93], and Median is 35.06. Besides, 0 companies provide NaN or N/A</w:t>
      </w:r>
    </w:p>
    <w:p>
      <w:r>
        <w:tab/>
        <w:t>for ACIR is +2 dB, throughput loss is in the range [32.46, 25.07], and Median is 28.76. Besides, 0 companies provide NaN or N/A</w:t>
      </w:r>
    </w:p>
    <w:p>
      <w:r>
        <w:tab/>
        <w:t>for ACIR is +4 dB, throughput loss is in the range [29.2, 17.89], and Median is 23.55. Besides, 0 companies provide NaN or N/A</w:t>
      </w:r>
    </w:p>
    <w:p>
      <w:r>
        <w:tab/>
        <w:t>for ACIR is +6 dB, throughput loss is in the range [25.3, 14.36], and Median is 19.83. Besides, 0 companies provide NaN or N/A</w:t>
      </w:r>
    </w:p>
    <w:p>
      <w:r>
        <w:tab/>
        <w:t>for ACIR is +8 dB, throughput loss is in the range [21.74, 11.23], and Median is 16.48. Besides, 0 companies provide NaN or N/A</w:t>
      </w:r>
    </w:p>
    <w:p>
      <w:r>
        <w:br/>
      </w:r>
    </w:p>
    <w:p>
      <w:r>
        <w:t>Scenario 6, Case 2, Victim: NR TDD UL, Antenna config: 2, Grid shift: 0.25,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[3.53, 0.63], and Median is 2.08. Besides, 0 companies provide NaN or N/A</w:t>
      </w:r>
    </w:p>
    <w:p>
      <w:r>
        <w:tab/>
        <w:t>for ACIR is +2 dB, throughput loss is in the range [2.98, 0.38], and Median is 1.68. Besides, 0 companies provide NaN or N/A</w:t>
      </w:r>
    </w:p>
    <w:p>
      <w:r>
        <w:tab/>
        <w:t>for ACIR is +4 dB, throughput loss is in the range [2.5, 0.2], and Median is 1.35. Besides, 0 companies provide NaN or N/A</w:t>
      </w:r>
    </w:p>
    <w:p>
      <w:r>
        <w:tab/>
        <w:t>for ACIR is +6 dB, throughput loss is in the range [2.18, 0.06], and Median is 1.12. Besides, 0 companies provide NaN or N/A</w:t>
      </w:r>
    </w:p>
    <w:p>
      <w:r>
        <w:tab/>
        <w:t>for ACIR is +8 dB, throughput loss is in the range [1.99, -0.04], and Median is 0.98.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[18.74, 3.24], and Median is 10.99. Besides, 0 companies provide NaN or N/A</w:t>
      </w:r>
    </w:p>
    <w:p>
      <w:r>
        <w:tab/>
        <w:t>for ACIR is +2 dB, throughput loss is in the range [17.04, 2.18], and Median is 9.61. Besides, 0 companies provide NaN or N/A</w:t>
      </w:r>
    </w:p>
    <w:p>
      <w:r>
        <w:tab/>
        <w:t>for ACIR is +4 dB, throughput loss is in the range [13.9, 1.36], and Median is 7.63. Besides, 0 companies provide NaN or N/A</w:t>
      </w:r>
    </w:p>
    <w:p>
      <w:r>
        <w:tab/>
        <w:t>for ACIR is +6 dB, throughput loss is in the range [11.57, 0.75], and Median is 6.16. Besides, 0 companies provide NaN or N/A</w:t>
      </w:r>
    </w:p>
    <w:p>
      <w:r>
        <w:tab/>
        <w:t>for ACIR is +8 dB, throughput loss is in the range [11.23, 0.29], and Median is 5.76. Besides, 0 companies provide NaN or N/A</w:t>
      </w:r>
    </w:p>
    <w:p>
      <w:r>
        <w:br/>
      </w:r>
    </w:p>
    <w:p>
      <w:r>
        <w:t>Scenario 6, Case 2, Victim: NR TDD UL, Antenna config: 2, Grid shift: 0.25,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[2.74, 2.74], and Median is 2.74. Besides, 0 companies provide NaN or N/A</w:t>
      </w:r>
    </w:p>
    <w:p>
      <w:r>
        <w:tab/>
        <w:t>for ACIR is +2 dB, throughput loss is in the range [2.04, 2.04], and Median is 2.04. Besides, 0 companies provide NaN or N/A</w:t>
      </w:r>
    </w:p>
    <w:p>
      <w:r>
        <w:tab/>
        <w:t>for ACIR is +4 dB, throughput loss is in the range [1.48, 1.48], and Median is 1.48. Besides, 0 companies provide NaN or N/A</w:t>
      </w:r>
    </w:p>
    <w:p>
      <w:r>
        <w:tab/>
        <w:t>for ACIR is +6 dB, throughput loss is in the range [1.04, 1.04], and Median is 1.04. Besides, 0 companies provide NaN or N/A</w:t>
      </w:r>
    </w:p>
    <w:p>
      <w:r>
        <w:tab/>
        <w:t>for ACIR is +8 dB, throughput loss is in the range [0.7, 0.7], and Median is 0.7.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[12.3, 12.3], and Median is 12.3. Besides, 0 companies provide NaN or N/A</w:t>
      </w:r>
    </w:p>
    <w:p>
      <w:r>
        <w:tab/>
        <w:t>for ACIR is +2 dB, throughput loss is in the range [9.27, 9.27], and Median is 9.27. Besides, 0 companies provide NaN or N/A</w:t>
      </w:r>
    </w:p>
    <w:p>
      <w:r>
        <w:tab/>
        <w:t>for ACIR is +4 dB, throughput loss is in the range [6.19, 6.19], and Median is 6.19. Besides, 0 companies provide NaN or N/A</w:t>
      </w:r>
    </w:p>
    <w:p>
      <w:r>
        <w:tab/>
        <w:t>for ACIR is +6 dB, throughput loss is in the range [4.37, 4.37], and Median is 4.37. Besides, 0 companies provide NaN or N/A</w:t>
      </w:r>
    </w:p>
    <w:p>
      <w:r>
        <w:tab/>
        <w:t>for ACIR is +8 dB, throughput loss is in the range [3.06, 3.06], and Median is 3.06. Besides, 0 companies provide NaN or N/A</w:t>
      </w:r>
    </w:p>
    <w:p>
      <w:r>
        <w:br/>
      </w:r>
    </w:p>
    <w:p>
      <w:r>
        <w:t>Scenario 6, Case 2, Victim: NR TDD UL, Antenna config: 2, Grid shift: 0.5,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[2.49, 0.26], and Median is 1.37. Besides, 0 companies provide NaN or N/A</w:t>
      </w:r>
    </w:p>
    <w:p>
      <w:r>
        <w:tab/>
        <w:t>for ACIR is +2 dB, throughput loss is in the range [2.13, 0.12], and Median is 1.12. Besides, 0 companies provide NaN or N/A</w:t>
      </w:r>
    </w:p>
    <w:p>
      <w:r>
        <w:tab/>
        <w:t>for ACIR is +4 dB, throughput loss is in the range [1.8, 0.01], and Median is 0.9. Besides, 0 companies provide NaN or N/A</w:t>
      </w:r>
    </w:p>
    <w:p>
      <w:r>
        <w:tab/>
        <w:t>for ACIR is +6 dB, throughput loss is in the range [1.48, -0.07], and Median is 0.7. Besides, 0 companies provide NaN or N/A</w:t>
      </w:r>
    </w:p>
    <w:p>
      <w:r>
        <w:tab/>
        <w:t>for ACIR is +8 dB, throughput loss is in the range [1.22, -0.13], and Median is 0.55.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[13.99, 0.78], and Median is 7.39. Besides, 0 companies provide NaN or N/A</w:t>
      </w:r>
    </w:p>
    <w:p>
      <w:r>
        <w:tab/>
        <w:t>for ACIR is +2 dB, throughput loss is in the range [11.75, 0.12], and Median is 5.94. Besides, 0 companies provide NaN or N/A</w:t>
      </w:r>
    </w:p>
    <w:p>
      <w:r>
        <w:tab/>
        <w:t>for ACIR is +4 dB, throughput loss is in the range [8.89, -0.01], and Median is 4.44. Besides, 0 companies provide NaN or N/A</w:t>
      </w:r>
    </w:p>
    <w:p>
      <w:r>
        <w:tab/>
        <w:t>for ACIR is +6 dB, throughput loss is in the range [8.69, -0.33], and Median is 4.18. Besides, 0 companies provide NaN or N/A</w:t>
      </w:r>
    </w:p>
    <w:p>
      <w:r>
        <w:tab/>
        <w:t>for ACIR is +8 dB, throughput loss is in the range [7.62, -0.34], and Median is 3.64. Besides, 0 companies provide NaN or N/A</w:t>
      </w:r>
    </w:p>
    <w:p>
      <w:r>
        <w:br/>
      </w:r>
    </w:p>
    <w:p>
      <w:r>
        <w:t>Scenario 6, Case 2, Victim: NR TDD UL, Antenna config: 2, Grid shift: 0.5,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[1.45, 1.45], and Median is 1.45. Besides, 0 companies provide NaN or N/A</w:t>
      </w:r>
    </w:p>
    <w:p>
      <w:r>
        <w:tab/>
        <w:t>for ACIR is +2 dB, throughput loss is in the range [1.03, 1.03], and Median is 1.03. Besides, 0 companies provide NaN or N/A</w:t>
      </w:r>
    </w:p>
    <w:p>
      <w:r>
        <w:tab/>
        <w:t>for ACIR is +4 dB, throughput loss is in the range [0.7, 0.7], and Median is 0.7. Besides, 0 companies provide NaN or N/A</w:t>
      </w:r>
    </w:p>
    <w:p>
      <w:r>
        <w:tab/>
        <w:t>for ACIR is +6 dB, throughput loss is in the range [0.45, 0.45], and Median is 0.45. Besides, 0 companies provide NaN or N/A</w:t>
      </w:r>
    </w:p>
    <w:p>
      <w:r>
        <w:tab/>
        <w:t>for ACIR is +8 dB, throughput loss is in the range [0.26, 0.26], and Median is 0.26.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[4.35, 4.35], and Median is 4.35. Besides, 0 companies provide NaN or N/A</w:t>
      </w:r>
    </w:p>
    <w:p>
      <w:r>
        <w:tab/>
        <w:t>for ACIR is +2 dB, throughput loss is in the range [3.2, 3.2], and Median is 3.2. Besides, 0 companies provide NaN or N/A</w:t>
      </w:r>
    </w:p>
    <w:p>
      <w:r>
        <w:tab/>
        <w:t>for ACIR is +4 dB, throughput loss is in the range [2.9, 2.9], and Median is 2.9. Besides, 0 companies provide NaN or N/A</w:t>
      </w:r>
    </w:p>
    <w:p>
      <w:r>
        <w:tab/>
        <w:t>for ACIR is +6 dB, throughput loss is in the range [1.49, 1.49], and Median is 1.49. Besides, 0 companies provide NaN or N/A</w:t>
      </w:r>
    </w:p>
    <w:p>
      <w:r>
        <w:tab/>
        <w:t>for ACIR is +8 dB, throughput loss is in the range [0.85, 0.85], and Median is 0.85. Besides, 0 companies provide NaN or N/A</w:t>
      </w:r>
    </w:p>
    <w:p>
      <w:r>
        <w:br/>
      </w:r>
    </w:p>
    <w:p>
      <w:r>
        <w:t>Scenario 6, Case 2, Victim: NR TDD UL, Antenna config: 2, Grid shift: 1.0, SBFD gNB Tx power: 30, enhanced NF: no.  7 companies show simulation results</w:t>
      </w:r>
    </w:p>
    <w:p>
      <w:r>
        <w:tab/>
        <w:t>At cell center</w:t>
      </w:r>
    </w:p>
    <w:p>
      <w:r>
        <w:tab/>
        <w:t>for ACIR is Relative ACIR, throughput loss is in the range [2.55, -0.01], and Median is 0.93. Besides, 0 companies provide NaN or N/A</w:t>
      </w:r>
    </w:p>
    <w:p>
      <w:r>
        <w:tab/>
        <w:t>for ACIR is +2 dB, throughput loss is in the range [2.24, -0.11], and Median is 0.57. Besides, 0 companies provide NaN or N/A</w:t>
      </w:r>
    </w:p>
    <w:p>
      <w:r>
        <w:tab/>
        <w:t>for ACIR is +4 dB, throughput loss is in the range [1.81, -0.19], and Median is 0.42. Besides, 0 companies provide NaN or N/A</w:t>
      </w:r>
    </w:p>
    <w:p>
      <w:r>
        <w:tab/>
        <w:t>for ACIR is +6 dB, throughput loss is in the range [1.51, -0.24], and Median is 0.16. Besides, 0 companies provide NaN or N/A</w:t>
      </w:r>
    </w:p>
    <w:p>
      <w:r>
        <w:tab/>
        <w:t>for ACIR is +8 dB, throughput loss is in the range [1.27, -0.28], and Median is -0.01.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[10.08, 0.14], and Median is 4.68. Besides, 0 companies provide NaN or N/A</w:t>
      </w:r>
    </w:p>
    <w:p>
      <w:r>
        <w:tab/>
        <w:t>for ACIR is +2 dB, throughput loss is in the range [7.97, -0.2], and Median is 2.63. Besides, 0 companies provide NaN or N/A</w:t>
      </w:r>
    </w:p>
    <w:p>
      <w:r>
        <w:tab/>
        <w:t>for ACIR is +4 dB, throughput loss is in the range [6.78, -0.2], and Median is 1.84. Besides, 0 companies provide NaN or N/A</w:t>
      </w:r>
    </w:p>
    <w:p>
      <w:r>
        <w:tab/>
        <w:t>for ACIR is +6 dB, throughput loss is in the range [5.49, -0.46], and Median is 0.32. Besides, 0 companies provide NaN or N/A</w:t>
      </w:r>
    </w:p>
    <w:p>
      <w:r>
        <w:tab/>
        <w:t>for ACIR is +8 dB, throughput loss is in the range [3.64, -0.86], and Median is -0.26. Besides, 0 companies provide NaN or N/A</w:t>
      </w:r>
    </w:p>
    <w:p>
      <w:r>
        <w:br/>
      </w:r>
    </w:p>
    <w:p>
      <w:r>
        <w:t>Scenario 6, Case 2, Victim: NR TDD UL, Antenna config: 2, Grid shift: 1.0,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[0.4, 0.4], and Median is 0.4. Besides, 0 companies provide NaN or N/A</w:t>
      </w:r>
    </w:p>
    <w:p>
      <w:r>
        <w:tab/>
        <w:t>for ACIR is +2 dB, throughput loss is in the range [0.2, 0.2], and Median is 0.2.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[-0.04, -0.04], and Median is -0.04. Besides, 0 companies provide NaN or N/A</w:t>
      </w:r>
    </w:p>
    <w:p>
      <w:r>
        <w:tab/>
        <w:t>for ACIR is +8 dB, throughput loss is in the range [-0.12, -0.12], and Median is -0.12.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[1.55, 1.55], and Median is 1.55. Besides, 0 companies provide NaN or N/A</w:t>
      </w:r>
    </w:p>
    <w:p>
      <w:r>
        <w:tab/>
        <w:t>for ACIR is +2 dB, throughput loss is in the range [0.7, 0.7], and Median is 0.7. Besides, 0 companies provide NaN or N/A</w:t>
      </w:r>
    </w:p>
    <w:p>
      <w:r>
        <w:tab/>
        <w:t>for ACIR is +4 dB, throughput loss is in the range [0.18, 0.18], and Median is 0.18. Besides, 0 companies provide NaN or N/A</w:t>
      </w:r>
    </w:p>
    <w:p>
      <w:r>
        <w:tab/>
        <w:t>for ACIR is +6 dB, throughput loss is in the range [-0.08, -0.08], and Median is -0.08. Besides, 0 companies provide NaN or N/A</w:t>
      </w:r>
    </w:p>
    <w:p>
      <w:r>
        <w:tab/>
        <w:t>for ACIR is +8 dB, throughput loss is in the range [-0.27, -0.27], and Median is -0.27. Besides, 0 companies provide NaN or N/A</w:t>
      </w:r>
    </w:p>
    <w:p>
      <w:r>
        <w:br/>
      </w:r>
    </w:p>
    <w:p>
      <w:r>
        <w:t>Scenario 6, Case 3, Victim: SBFD (DL), Antenna config: 1, Grid shift: 0.1, SBFD gNB Tx power: 27,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[0.14, 0.12], and Median is 0.13. Besides, 0 companies provide NaN or N/A</w:t>
      </w:r>
    </w:p>
    <w:p>
      <w:r>
        <w:tab/>
        <w:t>for ACIR is +2 dB, throughput loss is in the range [0.1, 0.08], and Median is 0.09. Besides, 0 companies provide NaN or N/A</w:t>
      </w:r>
    </w:p>
    <w:p>
      <w:r>
        <w:tab/>
        <w:t>for ACIR is +4 dB, throughput loss is in the range [0.07, 0.06], and Median is 0.07.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[0.25, 0.05], and Median is 0.15. Besides, 0 companies provide NaN or N/A</w:t>
      </w:r>
    </w:p>
    <w:p>
      <w:r>
        <w:tab/>
        <w:t>for ACIR is +2 dB, throughput loss is in the range [0.16, 0.03], and Median is 0.1. Besides, 0 companies provide NaN or N/A</w:t>
      </w:r>
    </w:p>
    <w:p>
      <w:r>
        <w:tab/>
        <w:t>for ACIR is +4 dB, throughput loss is in the range [0.15, 0.03], and Median is 0.09. Besides, 0 companies provide NaN or N/A</w:t>
      </w:r>
    </w:p>
    <w:p>
      <w:r>
        <w:tab/>
        <w:t>for ACIR is +6 dB, throughput loss is in the range [0.15, 0.02], and Median is 0.08. Besides, 0 companies provide NaN or N/A</w:t>
      </w:r>
    </w:p>
    <w:p>
      <w:r>
        <w:tab/>
        <w:t>for ACIR is +8 dB, throughput loss is in the range [0.06, 0.01], and Median is 0.03. Besides, 0 companies provide NaN or N/A</w:t>
      </w:r>
    </w:p>
    <w:p>
      <w:r>
        <w:br/>
      </w:r>
    </w:p>
    <w:p>
      <w:r>
        <w:t>Scenario 6, Case 3, Victim: SBFD (DL), Antenna config: 1, Grid shift: 0.1,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[0.3, 0.3], and Median is 0.3. Besides, 0 companies provide NaN or N/A</w:t>
      </w:r>
    </w:p>
    <w:p>
      <w:r>
        <w:tab/>
        <w:t>for ACIR is +2 dB, throughput loss is in the range [0.22, 0.22], and Median is 0.22. Besides, 0 companies provide NaN or N/A</w:t>
      </w:r>
    </w:p>
    <w:p>
      <w:r>
        <w:tab/>
        <w:t>for ACIR is +4 dB, throughput loss is in the range [0.18, 0.18], and Median is 0.18. Besides, 0 companies provide NaN or N/A</w:t>
      </w:r>
    </w:p>
    <w:p>
      <w:r>
        <w:tab/>
        <w:t>for ACIR is +6 dB, throughput loss is in the range [0.13, 0.13], and Median is 0.13. Besides, 0 companies provide NaN or N/A</w:t>
      </w:r>
    </w:p>
    <w:p>
      <w:r>
        <w:tab/>
        <w:t>for ACIR is +8 dB, throughput loss is in the range [0.09, 0.09], and Median is 0.09.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br/>
      </w:r>
    </w:p>
    <w:p>
      <w:r>
        <w:t>Scenario 6, Case 3, Victim: SBFD (DL), Antenna config: 1, Grid shift: 0.25,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6, Case 3, Victim: SBFD (DL), Antenna config: 1, Grid shift: 0.25,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[0.23, 0.23], and Median is 0.23. Besides, 0 companies provide NaN or N/A</w:t>
      </w:r>
    </w:p>
    <w:p>
      <w:r>
        <w:tab/>
        <w:t>for ACIR is +2 dB, throughput loss is in the range [0.19, 0.19], and Median is 0.19. Besides, 0 companies provide NaN or N/A</w:t>
      </w:r>
    </w:p>
    <w:p>
      <w:r>
        <w:tab/>
        <w:t>for ACIR is +4 dB, throughput loss is in the range [0.14, 0.14], and Median is 0.14. Besides, 0 companies provide NaN or N/A</w:t>
      </w:r>
    </w:p>
    <w:p>
      <w:r>
        <w:tab/>
        <w:t>for ACIR is +6 dB, throughput loss is in the range [0.11, 0.11], and Median is 0.11. Besides, 0 companies provide NaN or N/A</w:t>
      </w:r>
    </w:p>
    <w:p>
      <w:r>
        <w:tab/>
        <w:t>for ACIR is +8 dB, throughput loss is in the range [0.09, 0.09], and Median is 0.09.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[0.16, 0.16], and Median is 0.16. Besides, 0 companies provide NaN or N/A</w:t>
      </w:r>
    </w:p>
    <w:p>
      <w:r>
        <w:tab/>
        <w:t>for ACIR is +2 dB, throughput loss is in the range [0.13, 0.13], and Median is 0.13. Besides, 0 companies provide NaN or N/A</w:t>
      </w:r>
    </w:p>
    <w:p>
      <w:r>
        <w:tab/>
        <w:t>for ACIR is +4 dB, throughput loss is in the range [0.09, 0.09], and Median is 0.09.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br/>
      </w:r>
    </w:p>
    <w:p>
      <w:r>
        <w:t>Scenario 6, Case 3, Victim: SBFD (DL), Antenna config: 1, Grid shift: 0.5,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6, Case 3, Victim: SBFD (DL), Antenna config: 1, Grid shift: 0.5,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[0.15, 0.15], and Median is 0.15. Besides, 0 companies provide NaN or N/A</w:t>
      </w:r>
    </w:p>
    <w:p>
      <w:r>
        <w:tab/>
        <w:t>for ACIR is +2 dB, throughput loss is in the range [0.12, 0.12], and Median is 0.12. Besides, 0 companies provide NaN or N/A</w:t>
      </w:r>
    </w:p>
    <w:p>
      <w:r>
        <w:tab/>
        <w:t>for ACIR is +4 dB, throughput loss is in the range [0.1, 0.1], and Median is 0.1. Besides, 0 companies provide NaN or N/A</w:t>
      </w:r>
    </w:p>
    <w:p>
      <w:r>
        <w:tab/>
        <w:t>for ACIR is +6 dB, throughput loss is in the range [0.08, 0.08], and Median is 0.08.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[0.15, 0.15], and Median is 0.15.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br/>
      </w:r>
    </w:p>
    <w:p>
      <w:r>
        <w:t>Scenario 6, Case 3, Victim: SBFD (DL), Antenna config: 1, Grid shift: 1.0, SBFD gNB Tx power: 27,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[1.55, 0.03], and Median is 0.1. Besides, 0 companies provide NaN or N/A</w:t>
      </w:r>
    </w:p>
    <w:p>
      <w:r>
        <w:tab/>
        <w:t>for ACIR is +2 dB, throughput loss is in the range [0.07, 0.03], and Median is 0.05. Besides, 0 companies provide NaN or N/A</w:t>
      </w:r>
    </w:p>
    <w:p>
      <w:r>
        <w:tab/>
        <w:t>for ACIR is +4 dB, throughput loss is in the range [0.05, 0.02], and Median is 0.03. Besides, 0 companies provide NaN or N/A</w:t>
      </w:r>
    </w:p>
    <w:p>
      <w:r>
        <w:tab/>
        <w:t>for ACIR is +6 dB, throughput loss is in the range [0.03, 0.01], and Median is 0.02. Besides, 0 companies provide NaN or N/A</w:t>
      </w:r>
    </w:p>
    <w:p>
      <w:r>
        <w:tab/>
        <w:t>for ACIR is +8 dB, throughput loss is in the range [0.02,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[6.62, 0.02], and Median is 0.28. Besides, 0 companies provide NaN or N/A</w:t>
      </w:r>
    </w:p>
    <w:p>
      <w:r>
        <w:tab/>
        <w:t>for ACIR is +2 dB, throughput loss is in the range [0.18, 0.01], and Median is 0.09. Besides, 0 companies provide NaN or N/A</w:t>
      </w:r>
    </w:p>
    <w:p>
      <w:r>
        <w:tab/>
        <w:t>for ACIR is +4 dB, throughput loss is in the range [0.17, 0.0], and Median is 0.09. Besides, 0 companies provide NaN or N/A</w:t>
      </w:r>
    </w:p>
    <w:p>
      <w:r>
        <w:tab/>
        <w:t>for ACIR is +6 dB, throughput loss is in the range [0.1, 0.0], and Median is 0.05. Besides, 0 companies provide NaN or N/A</w:t>
      </w:r>
    </w:p>
    <w:p>
      <w:r>
        <w:tab/>
        <w:t>for ACIR is +8 dB, throughput loss is in the range [0.1, 0.0], and Median is 0.05. Besides, 0 companies provide NaN or N/A</w:t>
      </w:r>
    </w:p>
    <w:p>
      <w:r>
        <w:br/>
      </w:r>
    </w:p>
    <w:p>
      <w:r>
        <w:t>Scenario 6, Case 3, Victim: SBFD (DL), Antenna config: 1, Grid shift: 1.0,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6, Case 3, Victim: SBFD (DL), Antenna config: 2, Grid shift: 0.1,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[0.2, 0.09], and Median is 0.15. Besides, 0 companies provide NaN or N/A</w:t>
      </w:r>
    </w:p>
    <w:p>
      <w:r>
        <w:tab/>
        <w:t>for ACIR is +2 dB, throughput loss is in the range [0.15, 0.06], and Median is 0.1. Besides, 0 companies provide NaN or N/A</w:t>
      </w:r>
    </w:p>
    <w:p>
      <w:r>
        <w:tab/>
        <w:t>for ACIR is +4 dB, throughput loss is in the range [0.12, 0.04], and Median is 0.08. Besides, 0 companies provide NaN or N/A</w:t>
      </w:r>
    </w:p>
    <w:p>
      <w:r>
        <w:tab/>
        <w:t>for ACIR is +6 dB, throughput loss is in the range [0.08, 0.03], and Median is 0.05. Besides, 0 companies provide NaN or N/A</w:t>
      </w:r>
    </w:p>
    <w:p>
      <w:r>
        <w:tab/>
        <w:t>for ACIR is +8 dB, throughput loss is in the range [0.06, 0.02],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[0.14, 0.13], and Median is 0.13. Besides, 0 companies provide NaN or N/A</w:t>
      </w:r>
    </w:p>
    <w:p>
      <w:r>
        <w:tab/>
        <w:t>for ACIR is +2 dB, throughput loss is in the range [0.11, 0.09], and Median is 0.1. Besides, 0 companies provide NaN or N/A</w:t>
      </w:r>
    </w:p>
    <w:p>
      <w:r>
        <w:tab/>
        <w:t>for ACIR is +4 dB, throughput loss is in the range [0.11, 0.07], and Median is 0.09. Besides, 0 companies provide NaN or N/A</w:t>
      </w:r>
    </w:p>
    <w:p>
      <w:r>
        <w:tab/>
        <w:t>for ACIR is +6 dB, throughput loss is in the range [0.11, 0.04], and Median is 0.08. Besides, 0 companies provide NaN or N/A</w:t>
      </w:r>
    </w:p>
    <w:p>
      <w:r>
        <w:tab/>
        <w:t>for ACIR is +8 dB, throughput loss is in the range [0.1, 0.02], and Median is 0.06. Besides, 0 companies provide NaN or N/A</w:t>
      </w:r>
    </w:p>
    <w:p>
      <w:r>
        <w:br/>
      </w:r>
    </w:p>
    <w:p>
      <w:r>
        <w:t>Scenario 6, Case 3, Victim: SBFD (DL), Antenna config: 2, Grid shift: 0.1,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[0.3, 0.3], and Median is 0.3. Besides, 0 companies provide NaN or N/A</w:t>
      </w:r>
    </w:p>
    <w:p>
      <w:r>
        <w:tab/>
        <w:t>for ACIR is +2 dB, throughput loss is in the range [0.24, 0.24], and Median is 0.24. Besides, 0 companies provide NaN or N/A</w:t>
      </w:r>
    </w:p>
    <w:p>
      <w:r>
        <w:tab/>
        <w:t>for ACIR is +4 dB, throughput loss is in the range [0.16, 0.16], and Median is 0.16. Besides, 0 companies provide NaN or N/A</w:t>
      </w:r>
    </w:p>
    <w:p>
      <w:r>
        <w:tab/>
        <w:t>for ACIR is +6 dB, throughput loss is in the range [0.12, 0.12], and Median is 0.12. Besides, 0 companies provide NaN or N/A</w:t>
      </w:r>
    </w:p>
    <w:p>
      <w:r>
        <w:tab/>
        <w:t>for ACIR is +8 dB, throughput loss is in the range [0.09, 0.09], and Median is 0.09. Besides, 0 companies provide NaN or N/A</w:t>
      </w:r>
    </w:p>
    <w:p>
      <w:r>
        <w:br/>
      </w:r>
    </w:p>
    <w:p>
      <w:r>
        <w:t>Scenario 6, Case 3, Victim: SBFD (DL), Antenna config: 2, Grid shift: 0.25, SBFD gNB Tx power: 30,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[0.15, 0.15], and Median is 0.15. Besides, 0 companies provide NaN or N/A</w:t>
      </w:r>
    </w:p>
    <w:p>
      <w:r>
        <w:tab/>
        <w:t>for ACIR is +2 dB, throughput loss is in the range [0.13, 0.13], and Median is 0.13. Besides, 0 companies provide NaN or N/A</w:t>
      </w:r>
    </w:p>
    <w:p>
      <w:r>
        <w:tab/>
        <w:t>for ACIR is +4 dB, throughput loss is in the range [0.1, 0.1], and Median is 0.1.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[0.09, 0.09], and Median is 0.09.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br/>
      </w:r>
    </w:p>
    <w:p>
      <w:r>
        <w:t>Scenario 6, Case 3, Victim: SBFD (DL), Antenna config: 2, Grid shift: 0.25,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[0.17, 0.17], and Median is 0.17. Besides, 0 companies provide NaN or N/A</w:t>
      </w:r>
    </w:p>
    <w:p>
      <w:r>
        <w:tab/>
        <w:t>for ACIR is +2 dB, throughput loss is in the range [0.14, 0.14], and Median is 0.14. Besides, 0 companies provide NaN or N/A</w:t>
      </w:r>
    </w:p>
    <w:p>
      <w:r>
        <w:tab/>
        <w:t>for ACIR is +4 dB, throughput loss is in the range [0.09, 0.09], and Median is 0.09.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br/>
      </w:r>
    </w:p>
    <w:p>
      <w:r>
        <w:t>Scenario 6, Case 3, Victim: SBFD (DL), Antenna config: 2, Grid shift: 0.5, SBFD gNB Tx power: 30,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6, Case 3, Victim: SBFD (DL), Antenna config: 2, Grid shift: 0.5,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[0.14, 0.14], and Median is 0.14. Besides, 0 companies provide NaN or N/A</w:t>
      </w:r>
    </w:p>
    <w:p>
      <w:r>
        <w:tab/>
        <w:t>for ACIR is +2 dB, throughput loss is in the range [0.11, 0.11], and Median is 0.11. Besides, 0 companies provide NaN or N/A</w:t>
      </w:r>
    </w:p>
    <w:p>
      <w:r>
        <w:tab/>
        <w:t>for ACIR is +4 dB, throughput loss is in the range [0.08, 0.08], and Median is 0.08. Besides, 0 companies provide NaN or N/A</w:t>
      </w:r>
    </w:p>
    <w:p>
      <w:r>
        <w:tab/>
        <w:t>for ACIR is +6 dB, throughput loss is in the range [0.05, 0.05], and Median is 0.05.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br/>
      </w:r>
    </w:p>
    <w:p>
      <w:r>
        <w:t>Scenario 6, Case 3, Victim: SBFD (DL), Antenna config: 2, Grid shift: 1.0, SBFD gNB Tx power: 30, enhanced NF: no.  8 companies show simulation results</w:t>
      </w:r>
    </w:p>
    <w:p>
      <w:r>
        <w:tab/>
        <w:t>At cell center</w:t>
      </w:r>
    </w:p>
    <w:p>
      <w:r>
        <w:tab/>
        <w:t>for ACIR is Relative ACIR, throughput loss is in the range [2.77, 0.03], and Median is 0.87. Besides, 0 companies provide NaN or N/A</w:t>
      </w:r>
    </w:p>
    <w:p>
      <w:r>
        <w:tab/>
        <w:t>for ACIR is +2 dB, throughput loss is in the range [2.1, 0.03], and Median is 0.5. Besides, 0 companies provide NaN or N/A</w:t>
      </w:r>
    </w:p>
    <w:p>
      <w:r>
        <w:tab/>
        <w:t>for ACIR is +4 dB, throughput loss is in the range [1.59, 0.02], and Median is 0.36. Besides, 0 companies provide NaN or N/A</w:t>
      </w:r>
    </w:p>
    <w:p>
      <w:r>
        <w:tab/>
        <w:t>for ACIR is +6 dB, throughput loss is in the range [0.7, 0.02], and Median is 0.14. Besides, 0 companies provide NaN or N/A</w:t>
      </w:r>
    </w:p>
    <w:p>
      <w:r>
        <w:tab/>
        <w:t>for ACIR is +8 dB, throughput loss is in the range [0.5, 0.02], and Median is 0.1.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[8.49, 0.02], and Median is 2.42. Besides, 0 companies provide NaN or N/A</w:t>
      </w:r>
    </w:p>
    <w:p>
      <w:r>
        <w:tab/>
        <w:t>for ACIR is +2 dB, throughput loss is in the range [6.99, 0.02], and Median is 1.05. Besides, 0 companies provide NaN or N/A</w:t>
      </w:r>
    </w:p>
    <w:p>
      <w:r>
        <w:tab/>
        <w:t>for ACIR is +4 dB, throughput loss is in the range [5.0, 0.01], and Median is 0.65. Besides, 0 companies provide NaN or N/A</w:t>
      </w:r>
    </w:p>
    <w:p>
      <w:r>
        <w:tab/>
        <w:t>for ACIR is +6 dB, throughput loss is in the range [2.43, 0.01], and Median is 0.28. Besides, 0 companies provide NaN or N/A</w:t>
      </w:r>
    </w:p>
    <w:p>
      <w:r>
        <w:tab/>
        <w:t>for ACIR is +8 dB, throughput loss is in the range [1.61, 0.0], and Median is 0.2. Besides, 0 companies provide NaN or N/A</w:t>
      </w:r>
    </w:p>
    <w:p>
      <w:r>
        <w:br/>
      </w:r>
    </w:p>
    <w:p>
      <w:r>
        <w:t>Scenario 6, Case 3, Victim: SBFD (DL), Antenna config: 2, Grid shift: 1.0,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[0.09, 0.09], and Median is 0.09.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br/>
      </w:r>
    </w:p>
    <w:p>
      <w:r>
        <w:t>Scenario 6, Case 3, Victim: SBFD (UL), Antenna config: 1, Grid shift: 0.1, SBFD gNB Tx power: 27,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[10.09, 1.57], and Median is 5.83. Besides, 0 companies provide NaN or N/A</w:t>
      </w:r>
    </w:p>
    <w:p>
      <w:r>
        <w:tab/>
        <w:t>for ACIR is +2 dB, throughput loss is in the range [8.4, 1.57], and Median is 4.98. Besides, 0 companies provide NaN or N/A</w:t>
      </w:r>
    </w:p>
    <w:p>
      <w:r>
        <w:tab/>
        <w:t>for ACIR is +4 dB, throughput loss is in the range [6.91, 1.57], and Median is 4.24. Besides, 0 companies provide NaN or N/A</w:t>
      </w:r>
    </w:p>
    <w:p>
      <w:r>
        <w:tab/>
        <w:t>for ACIR is +6 dB, throughput loss is in the range [5.62, 1.57], and Median is 3.6. Besides, 0 companies provide NaN or N/A</w:t>
      </w:r>
    </w:p>
    <w:p>
      <w:r>
        <w:tab/>
        <w:t>for ACIR is +8 dB, throughput loss is in the range [4.52, 1.57], and Median is 3.05.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9.31], and Median is 54.66. Besides, 0 companies provide NaN or N/A</w:t>
      </w:r>
    </w:p>
    <w:p>
      <w:r>
        <w:tab/>
        <w:t>for ACIR is +2 dB, throughput loss is in the range [100.0, 9.31], and Median is 54.66. Besides, 0 companies provide NaN or N/A</w:t>
      </w:r>
    </w:p>
    <w:p>
      <w:r>
        <w:tab/>
        <w:t>for ACIR is +4 dB, throughput loss is in the range [100.0, 9.31], and Median is 54.66. Besides, 0 companies provide NaN or N/A</w:t>
      </w:r>
    </w:p>
    <w:p>
      <w:r>
        <w:tab/>
        <w:t>for ACIR is +6 dB, throughput loss is in the range [100.0, 9.31], and Median is 54.66. Besides, 0 companies provide NaN or N/A</w:t>
      </w:r>
    </w:p>
    <w:p>
      <w:r>
        <w:tab/>
        <w:t>for ACIR is +8 dB, throughput loss is in the range [100.0, 9.31], and Median is 54.66. Besides, 0 companies provide NaN or N/A</w:t>
      </w:r>
    </w:p>
    <w:p>
      <w:r>
        <w:br/>
      </w:r>
    </w:p>
    <w:p>
      <w:r>
        <w:t>Scenario 6, Case 3, Victim: SBFD (UL), Antenna config: 1, Grid shift: 0.1,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[22.32, 22.32], and Median is 22.32. Besides, 0 companies provide NaN or N/A</w:t>
      </w:r>
    </w:p>
    <w:p>
      <w:r>
        <w:tab/>
        <w:t>for ACIR is +2 dB, throughput loss is in the range [19.25, 19.25], and Median is 19.25. Besides, 0 companies provide NaN or N/A</w:t>
      </w:r>
    </w:p>
    <w:p>
      <w:r>
        <w:tab/>
        <w:t>for ACIR is +4 dB, throughput loss is in the range [16.5, 16.5], and Median is 16.5. Besides, 0 companies provide NaN or N/A</w:t>
      </w:r>
    </w:p>
    <w:p>
      <w:r>
        <w:tab/>
        <w:t>for ACIR is +6 dB, throughput loss is in the range [14.04, 14.04], and Median is 14.04. Besides, 0 companies provide NaN or N/A</w:t>
      </w:r>
    </w:p>
    <w:p>
      <w:r>
        <w:tab/>
        <w:t>for ACIR is +8 dB, throughput loss is in the range [11.86, 11.86], and Median is 11.86.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6, Case 3, Victim: SBFD (UL), Antenna config: 1, Grid shift: 0.25,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[4.7, 4.7], and Median is 4.7. Besides, 0 companies provide NaN or N/A</w:t>
      </w:r>
    </w:p>
    <w:p>
      <w:r>
        <w:tab/>
        <w:t>for ACIR is +2 dB, throughput loss is in the range [3.77, 3.77], and Median is 3.77. Besides, 0 companies provide NaN or N/A</w:t>
      </w:r>
    </w:p>
    <w:p>
      <w:r>
        <w:tab/>
        <w:t>for ACIR is +4 dB, throughput loss is in the range [3.01, 3.01], and Median is 3.01. Besides, 0 companies provide NaN or N/A</w:t>
      </w:r>
    </w:p>
    <w:p>
      <w:r>
        <w:tab/>
        <w:t>for ACIR is +6 dB, throughput loss is in the range [2.39, 2.39], and Median is 2.39. Besides, 0 companies provide NaN or N/A</w:t>
      </w:r>
    </w:p>
    <w:p>
      <w:r>
        <w:tab/>
        <w:t>for ACIR is +8 dB, throughput loss is in the range [1.88, 1.88], and Median is 1.88.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[10.99, 10.99], and Median is 10.99. Besides, 0 companies provide NaN or N/A</w:t>
      </w:r>
    </w:p>
    <w:p>
      <w:r>
        <w:br/>
      </w:r>
    </w:p>
    <w:p>
      <w:r>
        <w:t>Scenario 6, Case 3, Victim: SBFD (UL), Antenna config: 1, Grid shift: 0.25,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[12.52, 12.52], and Median is 12.52. Besides, 0 companies provide NaN or N/A</w:t>
      </w:r>
    </w:p>
    <w:p>
      <w:r>
        <w:tab/>
        <w:t>for ACIR is +2 dB, throughput loss is in the range [10.42, 10.42], and Median is 10.42. Besides, 0 companies provide NaN or N/A</w:t>
      </w:r>
    </w:p>
    <w:p>
      <w:r>
        <w:tab/>
        <w:t>for ACIR is +4 dB, throughput loss is in the range [8.59, 8.59], and Median is 8.59. Besides, 0 companies provide NaN or N/A</w:t>
      </w:r>
    </w:p>
    <w:p>
      <w:r>
        <w:tab/>
        <w:t>for ACIR is +6 dB, throughput loss is in the range [7.03, 7.03], and Median is 7.03. Besides, 0 companies provide NaN or N/A</w:t>
      </w:r>
    </w:p>
    <w:p>
      <w:r>
        <w:tab/>
        <w:t>for ACIR is +8 dB, throughput loss is in the range [5.71, 5.71], and Median is 5.71.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[100.0, 100.0], and Median is 100.0. Besides, 0 companies provide NaN or N/A</w:t>
      </w:r>
    </w:p>
    <w:p>
      <w:r>
        <w:br/>
      </w:r>
    </w:p>
    <w:p>
      <w:r>
        <w:t>Scenario 6, Case 3, Victim: SBFD (UL), Antenna config: 1, Grid shift: 0.5,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[2.73, 2.73], and Median is 2.73. Besides, 0 companies provide NaN or N/A</w:t>
      </w:r>
    </w:p>
    <w:p>
      <w:r>
        <w:tab/>
        <w:t>for ACIR is +2 dB, throughput loss is in the range [2.13, 2.13], and Median is 2.13. Besides, 0 companies provide NaN or N/A</w:t>
      </w:r>
    </w:p>
    <w:p>
      <w:r>
        <w:tab/>
        <w:t>for ACIR is +4 dB, throughput loss is in the range [1.64, 1.64], and Median is 1.64. Besides, 0 companies provide NaN or N/A</w:t>
      </w:r>
    </w:p>
    <w:p>
      <w:r>
        <w:tab/>
        <w:t>for ACIR is +6 dB, throughput loss is in the range [1.26, 1.26], and Median is 1.26. Besides, 0 companies provide NaN or N/A</w:t>
      </w:r>
    </w:p>
    <w:p>
      <w:r>
        <w:tab/>
        <w:t>for ACIR is +8 dB, throughput loss is in the range [0.96, 0.96], and Median is 0.96.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[10.17, 10.17], and Median is 10.17. Besides, 0 companies provide NaN or N/A</w:t>
      </w:r>
    </w:p>
    <w:p>
      <w:r>
        <w:tab/>
        <w:t>for ACIR is +4 dB, throughput loss is in the range [6.76, 6.76], and Median is 6.76. Besides, 0 companies provide NaN or N/A</w:t>
      </w:r>
    </w:p>
    <w:p>
      <w:r>
        <w:tab/>
        <w:t>for ACIR is +6 dB, throughput loss is in the range [4.53, 4.53], and Median is 4.53. Besides, 0 companies provide NaN or N/A</w:t>
      </w:r>
    </w:p>
    <w:p>
      <w:r>
        <w:tab/>
        <w:t>for ACIR is +8 dB, throughput loss is in the range [3.55, 3.55], and Median is 3.55. Besides, 0 companies provide NaN or N/A</w:t>
      </w:r>
    </w:p>
    <w:p>
      <w:r>
        <w:br/>
      </w:r>
    </w:p>
    <w:p>
      <w:r>
        <w:t>Scenario 6, Case 3, Victim: SBFD (UL), Antenna config: 1, Grid shift: 0.5,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[8.13, 8.13], and Median is 8.13. Besides, 0 companies provide NaN or N/A</w:t>
      </w:r>
    </w:p>
    <w:p>
      <w:r>
        <w:tab/>
        <w:t>for ACIR is +2 dB, throughput loss is in the range [6.55, 6.55], and Median is 6.55. Besides, 0 companies provide NaN or N/A</w:t>
      </w:r>
    </w:p>
    <w:p>
      <w:r>
        <w:tab/>
        <w:t>for ACIR is +4 dB, throughput loss is in the range [5.23, 5.23], and Median is 5.23. Besides, 0 companies provide NaN or N/A</w:t>
      </w:r>
    </w:p>
    <w:p>
      <w:r>
        <w:tab/>
        <w:t>for ACIR is +6 dB, throughput loss is in the range [4.14, 4.14], and Median is 4.14. Besides, 0 companies provide NaN or N/A</w:t>
      </w:r>
    </w:p>
    <w:p>
      <w:r>
        <w:tab/>
        <w:t>for ACIR is +8 dB, throughput loss is in the range [3.25, 3.25], and Median is 3.25.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[100.0, 100.0], and Median is 100.0. Besides, 0 companies provide NaN or N/A</w:t>
      </w:r>
    </w:p>
    <w:p>
      <w:r>
        <w:tab/>
        <w:t>for ACIR is +8 dB, throughput loss is in the range [15.72, 15.72], and Median is 15.72. Besides, 0 companies provide NaN or N/A</w:t>
      </w:r>
    </w:p>
    <w:p>
      <w:r>
        <w:br/>
      </w:r>
    </w:p>
    <w:p>
      <w:r>
        <w:t>Scenario 6, Case 3, Victim: SBFD (UL), Antenna config: 1, Grid shift: 1.0, SBFD gNB Tx power: 27,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[1.17, 0.55], and Median is 1.13. Besides, 0 companies provide NaN or N/A</w:t>
      </w:r>
    </w:p>
    <w:p>
      <w:r>
        <w:tab/>
        <w:t>for ACIR is +2 dB, throughput loss is in the range [0.88, 0.55], and Median is 0.72. Besides, 0 companies provide NaN or N/A</w:t>
      </w:r>
    </w:p>
    <w:p>
      <w:r>
        <w:tab/>
        <w:t>for ACIR is +4 dB, throughput loss is in the range [0.66, 0.55], and Median is 0.6. Besides, 0 companies provide NaN or N/A</w:t>
      </w:r>
    </w:p>
    <w:p>
      <w:r>
        <w:tab/>
        <w:t>for ACIR is +6 dB, throughput loss is in the range [0.55, 0.48], and Median is 0.52. Besides, 0 companies provide NaN or N/A</w:t>
      </w:r>
    </w:p>
    <w:p>
      <w:r>
        <w:tab/>
        <w:t>for ACIR is +8 dB, throughput loss is in the range [0.55, 0.35], and Median is 0.45.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[8.09, 1.39], and Median is 4.46. Besides, 0 companies provide NaN or N/A</w:t>
      </w:r>
    </w:p>
    <w:p>
      <w:r>
        <w:tab/>
        <w:t>for ACIR is +2 dB, throughput loss is in the range [6.66, 1.39], and Median is 4.02. Besides, 0 companies provide NaN or N/A</w:t>
      </w:r>
    </w:p>
    <w:p>
      <w:r>
        <w:tab/>
        <w:t>for ACIR is +4 dB, throughput loss is in the range [4.51, 1.39], and Median is 2.95. Besides, 0 companies provide NaN or N/A</w:t>
      </w:r>
    </w:p>
    <w:p>
      <w:r>
        <w:tab/>
        <w:t>for ACIR is +6 dB, throughput loss is in the range [4.22, 1.39], and Median is 2.8. Besides, 0 companies provide NaN or N/A</w:t>
      </w:r>
    </w:p>
    <w:p>
      <w:r>
        <w:tab/>
        <w:t>for ACIR is +8 dB, throughput loss is in the range [2.92, 1.39], and Median is 2.16. Besides, 0 companies provide NaN or N/A</w:t>
      </w:r>
    </w:p>
    <w:p>
      <w:r>
        <w:br/>
      </w:r>
    </w:p>
    <w:p>
      <w:r>
        <w:t>Scenario 6, Case 3, Victim: SBFD (UL), Antenna config: 1, Grid shift: 1.0,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[4.03, 4.03], and Median is 4.03. Besides, 0 companies provide NaN or N/A</w:t>
      </w:r>
    </w:p>
    <w:p>
      <w:r>
        <w:tab/>
        <w:t>for ACIR is +2 dB, throughput loss is in the range [3.12, 3.12], and Median is 3.12. Besides, 0 companies provide NaN or N/A</w:t>
      </w:r>
    </w:p>
    <w:p>
      <w:r>
        <w:tab/>
        <w:t>for ACIR is +4 dB, throughput loss is in the range [2.4, 2.4], and Median is 2.4. Besides, 0 companies provide NaN or N/A</w:t>
      </w:r>
    </w:p>
    <w:p>
      <w:r>
        <w:tab/>
        <w:t>for ACIR is +6 dB, throughput loss is in the range [1.82, 1.82], and Median is 1.82. Besides, 0 companies provide NaN or N/A</w:t>
      </w:r>
    </w:p>
    <w:p>
      <w:r>
        <w:tab/>
        <w:t>for ACIR is +8 dB, throughput loss is in the range [1.37, 1.37], and Median is 1.37.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[100.0, 100.0], and Median is 100.0. Besides, 0 companies provide NaN or N/A</w:t>
      </w:r>
    </w:p>
    <w:p>
      <w:r>
        <w:tab/>
        <w:t>for ACIR is +2 dB, throughput loss is in the range [100.0, 100.0], and Median is 100.0. Besides, 0 companies provide NaN or N/A</w:t>
      </w:r>
    </w:p>
    <w:p>
      <w:r>
        <w:tab/>
        <w:t>for ACIR is +4 dB, throughput loss is in the range [100.0, 100.0], and Median is 100.0. Besides, 0 companies provide NaN or N/A</w:t>
      </w:r>
    </w:p>
    <w:p>
      <w:r>
        <w:tab/>
        <w:t>for ACIR is +6 dB, throughput loss is in the range [8.58, 8.58], and Median is 8.58. Besides, 0 companies provide NaN or N/A</w:t>
      </w:r>
    </w:p>
    <w:p>
      <w:r>
        <w:tab/>
        <w:t>for ACIR is +8 dB, throughput loss is in the range [7.68, 7.68], and Median is 7.68. Besides, 0 companies provide NaN or N/A</w:t>
      </w:r>
    </w:p>
    <w:p>
      <w:r>
        <w:br/>
      </w:r>
    </w:p>
    <w:p>
      <w:r>
        <w:t>Scenario 6, Case 3, Victim: SBFD (UL), Antenna config: 2, Grid shift: 0.1, SBFD gNB Tx power: 30,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[4.97, 1.41], and Median is 2.54. Besides, 0 companies provide NaN or N/A</w:t>
      </w:r>
    </w:p>
    <w:p>
      <w:r>
        <w:tab/>
        <w:t>for ACIR is +2 dB, throughput loss is in the range [4.69, 1.41], and Median is 1.99. Besides, 0 companies provide NaN or N/A</w:t>
      </w:r>
    </w:p>
    <w:p>
      <w:r>
        <w:tab/>
        <w:t>for ACIR is +4 dB, throughput loss is in the range [4.31, 1.41], and Median is 1.54. Besides, 0 companies provide NaN or N/A</w:t>
      </w:r>
    </w:p>
    <w:p>
      <w:r>
        <w:tab/>
        <w:t>for ACIR is +6 dB, throughput loss is in the range [3.92, 1.2], and Median is 1.41. Besides, 0 companies provide NaN or N/A</w:t>
      </w:r>
    </w:p>
    <w:p>
      <w:r>
        <w:tab/>
        <w:t>for ACIR is +8 dB, throughput loss is in the range [3.63, 0.92], and Median is 1.41.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[36.27, 10.1], and Median is 15.1. Besides, 0 companies provide NaN or N/A</w:t>
      </w:r>
    </w:p>
    <w:p>
      <w:r>
        <w:tab/>
        <w:t>for ACIR is +2 dB, throughput loss is in the range [35.89, 10.1], and Median is 10.77. Besides, 0 companies provide NaN or N/A</w:t>
      </w:r>
    </w:p>
    <w:p>
      <w:r>
        <w:tab/>
        <w:t>for ACIR is +4 dB, throughput loss is in the range [34.76, 7.91], and Median is 10.1. Besides, 0 companies provide NaN or N/A</w:t>
      </w:r>
    </w:p>
    <w:p>
      <w:r>
        <w:tab/>
        <w:t>for ACIR is +6 dB, throughput loss is in the range [33.24, 5.89], and Median is 10.1. Besides, 0 companies provide NaN or N/A</w:t>
      </w:r>
    </w:p>
    <w:p>
      <w:r>
        <w:tab/>
        <w:t>for ACIR is +8 dB, throughput loss is in the range [31.3, 3.83], and Median is 10.1. Besides, 0 companies provide NaN or N/A</w:t>
      </w:r>
    </w:p>
    <w:p>
      <w:r>
        <w:br/>
      </w:r>
    </w:p>
    <w:p>
      <w:r>
        <w:t>Scenario 6, Case 3, Victim: SBFD (UL), Antenna config: 2, Grid shift: 0.1,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[8.07, 8.07], and Median is 8.07. Besides, 0 companies provide NaN or N/A</w:t>
      </w:r>
    </w:p>
    <w:p>
      <w:r>
        <w:tab/>
        <w:t>for ACIR is +2 dB, throughput loss is in the range [6.61, 6.61], and Median is 6.61. Besides, 0 companies provide NaN or N/A</w:t>
      </w:r>
    </w:p>
    <w:p>
      <w:r>
        <w:tab/>
        <w:t>for ACIR is +4 dB, throughput loss is in the range [5.37, 5.37], and Median is 5.37. Besides, 0 companies provide NaN or N/A</w:t>
      </w:r>
    </w:p>
    <w:p>
      <w:r>
        <w:tab/>
        <w:t>for ACIR is +6 dB, throughput loss is in the range [4.3, 4.3], and Median is 4.3. Besides, 0 companies provide NaN or N/A</w:t>
      </w:r>
    </w:p>
    <w:p>
      <w:r>
        <w:tab/>
        <w:t>for ACIR is +8 dB, throughput loss is in the range [3.42, 3.42], and Median is 3.42.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[41.38, 41.38], and Median is 41.38. Besides, 0 companies provide NaN or N/A</w:t>
      </w:r>
    </w:p>
    <w:p>
      <w:r>
        <w:tab/>
        <w:t>for ACIR is +2 dB, throughput loss is in the range [33.85, 33.85], and Median is 33.85. Besides, 0 companies provide NaN or N/A</w:t>
      </w:r>
    </w:p>
    <w:p>
      <w:r>
        <w:tab/>
        <w:t>for ACIR is +4 dB, throughput loss is in the range [25.83, 25.83], and Median is 25.83. Besides, 0 companies provide NaN or N/A</w:t>
      </w:r>
    </w:p>
    <w:p>
      <w:r>
        <w:tab/>
        <w:t>for ACIR is +6 dB, throughput loss is in the range [19.77, 19.77], and Median is 19.77. Besides, 0 companies provide NaN or N/A</w:t>
      </w:r>
    </w:p>
    <w:p>
      <w:r>
        <w:tab/>
        <w:t>for ACIR is +8 dB, throughput loss is in the range [16.54, 16.54], and Median is 16.54. Besides, 0 companies provide NaN or N/A</w:t>
      </w:r>
    </w:p>
    <w:p>
      <w:r>
        <w:br/>
      </w:r>
    </w:p>
    <w:p>
      <w:r>
        <w:t>Scenario 6, Case 3, Victim: SBFD (UL), Antenna config: 2, Grid shift: 0.25,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[2.9, 1.03], and Median is 1.97. Besides, 0 companies provide NaN or N/A</w:t>
      </w:r>
    </w:p>
    <w:p>
      <w:r>
        <w:tab/>
        <w:t>for ACIR is +2 dB, throughput loss is in the range [2.6, 0.79], and Median is 1.69. Besides, 0 companies provide NaN or N/A</w:t>
      </w:r>
    </w:p>
    <w:p>
      <w:r>
        <w:tab/>
        <w:t>for ACIR is +4 dB, throughput loss is in the range [2.14, 0.59], and Median is 1.37. Besides, 0 companies provide NaN or N/A</w:t>
      </w:r>
    </w:p>
    <w:p>
      <w:r>
        <w:tab/>
        <w:t>for ACIR is +6 dB, throughput loss is in the range [1.91, 0.45], and Median is 1.18. Besides, 0 companies provide NaN or N/A</w:t>
      </w:r>
    </w:p>
    <w:p>
      <w:r>
        <w:tab/>
        <w:t>for ACIR is +8 dB, throughput loss is in the range [1.75, 0.33], and Median is 1.04.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[18.54, 6.13], and Median is 12.34. Besides, 0 companies provide NaN or N/A</w:t>
      </w:r>
    </w:p>
    <w:p>
      <w:r>
        <w:tab/>
        <w:t>for ACIR is +2 dB, throughput loss is in the range [16.8, 4.85], and Median is 10.83. Besides, 0 companies provide NaN or N/A</w:t>
      </w:r>
    </w:p>
    <w:p>
      <w:r>
        <w:tab/>
        <w:t>for ACIR is +4 dB, throughput loss is in the range [14.37, 2.38], and Median is 8.37. Besides, 0 companies provide NaN or N/A</w:t>
      </w:r>
    </w:p>
    <w:p>
      <w:r>
        <w:tab/>
        <w:t>for ACIR is +6 dB, throughput loss is in the range [14.21, 1.33], and Median is 7.77. Besides, 0 companies provide NaN or N/A</w:t>
      </w:r>
    </w:p>
    <w:p>
      <w:r>
        <w:tab/>
        <w:t>for ACIR is +8 dB, throughput loss is in the range [12.9, 0.79], and Median is 6.85. Besides, 0 companies provide NaN or N/A</w:t>
      </w:r>
    </w:p>
    <w:p>
      <w:r>
        <w:br/>
      </w:r>
    </w:p>
    <w:p>
      <w:r>
        <w:t>Scenario 6, Case 3, Victim: SBFD (UL), Antenna config: 2, Grid shift: 0.25,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[3.43, 3.43], and Median is 3.43. Besides, 0 companies provide NaN or N/A</w:t>
      </w:r>
    </w:p>
    <w:p>
      <w:r>
        <w:tab/>
        <w:t>for ACIR is +2 dB, throughput loss is in the range [2.67, 2.67], and Median is 2.67. Besides, 0 companies provide NaN or N/A</w:t>
      </w:r>
    </w:p>
    <w:p>
      <w:r>
        <w:tab/>
        <w:t>for ACIR is +4 dB, throughput loss is in the range [2.06, 2.06], and Median is 2.06. Besides, 0 companies provide NaN or N/A</w:t>
      </w:r>
    </w:p>
    <w:p>
      <w:r>
        <w:tab/>
        <w:t>for ACIR is +6 dB, throughput loss is in the range [1.58, 1.58], and Median is 1.58. Besides, 0 companies provide NaN or N/A</w:t>
      </w:r>
    </w:p>
    <w:p>
      <w:r>
        <w:tab/>
        <w:t>for ACIR is +8 dB, throughput loss is in the range [1.2, 1.2], and Median is 1.2.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[16.93, 16.93], and Median is 16.93. Besides, 0 companies provide NaN or N/A</w:t>
      </w:r>
    </w:p>
    <w:p>
      <w:r>
        <w:tab/>
        <w:t>for ACIR is +2 dB, throughput loss is in the range [13.96, 13.96], and Median is 13.96. Besides, 0 companies provide NaN or N/A</w:t>
      </w:r>
    </w:p>
    <w:p>
      <w:r>
        <w:tab/>
        <w:t>for ACIR is +4 dB, throughput loss is in the range [10.23, 10.23], and Median is 10.23. Besides, 0 companies provide NaN or N/A</w:t>
      </w:r>
    </w:p>
    <w:p>
      <w:r>
        <w:tab/>
        <w:t>for ACIR is +6 dB, throughput loss is in the range [7.04, 7.04], and Median is 7.04. Besides, 0 companies provide NaN or N/A</w:t>
      </w:r>
    </w:p>
    <w:p>
      <w:r>
        <w:tab/>
        <w:t>for ACIR is +8 dB, throughput loss is in the range [4.08, 4.08], and Median is 4.08. Besides, 0 companies provide NaN or N/A</w:t>
      </w:r>
    </w:p>
    <w:p>
      <w:r>
        <w:br/>
      </w:r>
    </w:p>
    <w:p>
      <w:r>
        <w:t>Scenario 6, Case 3, Victim: SBFD (UL), Antenna config: 2, Grid shift: 0.5,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[2.3, 0.4], and Median is 1.35. Besides, 0 companies provide NaN or N/A</w:t>
      </w:r>
    </w:p>
    <w:p>
      <w:r>
        <w:tab/>
        <w:t>for ACIR is +2 dB, throughput loss is in the range [2.0, 0.29], and Median is 1.14. Besides, 0 companies provide NaN or N/A</w:t>
      </w:r>
    </w:p>
    <w:p>
      <w:r>
        <w:tab/>
        <w:t>for ACIR is +4 dB, throughput loss is in the range [1.64, 0.2], and Median is 0.92. Besides, 0 companies provide NaN or N/A</w:t>
      </w:r>
    </w:p>
    <w:p>
      <w:r>
        <w:tab/>
        <w:t>for ACIR is +6 dB, throughput loss is in the range [1.33, 0.14], and Median is 0.74. Besides, 0 companies provide NaN or N/A</w:t>
      </w:r>
    </w:p>
    <w:p>
      <w:r>
        <w:tab/>
        <w:t>for ACIR is +8 dB, throughput loss is in the range [1.13, 0.1], and Median is 0.61.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[10.7, 0.53], and Median is 5.61. Besides, 0 companies provide NaN or N/A</w:t>
      </w:r>
    </w:p>
    <w:p>
      <w:r>
        <w:tab/>
        <w:t>for ACIR is +2 dB, throughput loss is in the range [9.91, 0.35], and Median is 5.13. Besides, 0 companies provide NaN or N/A</w:t>
      </w:r>
    </w:p>
    <w:p>
      <w:r>
        <w:tab/>
        <w:t>for ACIR is +4 dB, throughput loss is in the range [9.36, 0.0], and Median is 4.68. Besides, 0 companies provide NaN or N/A</w:t>
      </w:r>
    </w:p>
    <w:p>
      <w:r>
        <w:tab/>
        <w:t>for ACIR is +6 dB, throughput loss is in the range [6.89, 0.0], and Median is 3.45. Besides, 0 companies provide NaN or N/A</w:t>
      </w:r>
    </w:p>
    <w:p>
      <w:r>
        <w:tab/>
        <w:t>for ACIR is +8 dB, throughput loss is in the range [5.24, 0.0], and Median is 2.62. Besides, 0 companies provide NaN or N/A</w:t>
      </w:r>
    </w:p>
    <w:p>
      <w:r>
        <w:br/>
      </w:r>
    </w:p>
    <w:p>
      <w:r>
        <w:t>Scenario 6, Case 3, Victim: SBFD (UL), Antenna config: 2, Grid shift: 0.5,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[1.88, 1.88], and Median is 1.88. Besides, 0 companies provide NaN or N/A</w:t>
      </w:r>
    </w:p>
    <w:p>
      <w:r>
        <w:tab/>
        <w:t>for ACIR is +2 dB, throughput loss is in the range [1.44, 1.44], and Median is 1.44. Besides, 0 companies provide NaN or N/A</w:t>
      </w:r>
    </w:p>
    <w:p>
      <w:r>
        <w:tab/>
        <w:t>for ACIR is +4 dB, throughput loss is in the range [1.09, 1.09], and Median is 1.09. Besides, 0 companies provide NaN or N/A</w:t>
      </w:r>
    </w:p>
    <w:p>
      <w:r>
        <w:tab/>
        <w:t>for ACIR is +6 dB, throughput loss is in the range [0.82, 0.82], and Median is 0.82. Besides, 0 companies provide NaN or N/A</w:t>
      </w:r>
    </w:p>
    <w:p>
      <w:r>
        <w:tab/>
        <w:t>for ACIR is +8 dB, throughput loss is in the range [0.61, 0.61], and Median is 0.61.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[7.03, 7.03], and Median is 7.03. Besides, 0 companies provide NaN or N/A</w:t>
      </w:r>
    </w:p>
    <w:p>
      <w:r>
        <w:tab/>
        <w:t>for ACIR is +2 dB, throughput loss is in the range [4.15, 4.15], and Median is 4.15. Besides, 0 companies provide NaN or N/A</w:t>
      </w:r>
    </w:p>
    <w:p>
      <w:r>
        <w:tab/>
        <w:t>for ACIR is +4 dB, throughput loss is in the range [2.93, 2.93], and Median is 2.93. Besides, 0 companies provide NaN or N/A</w:t>
      </w:r>
    </w:p>
    <w:p>
      <w:r>
        <w:tab/>
        <w:t>for ACIR is +6 dB, throughput loss is in the range [2.09, 2.09], and Median is 2.09. Besides, 0 companies provide NaN or N/A</w:t>
      </w:r>
    </w:p>
    <w:p>
      <w:r>
        <w:tab/>
        <w:t>for ACIR is +8 dB, throughput loss is in the range [1.05, 1.05], and Median is 1.05. Besides, 0 companies provide NaN or N/A</w:t>
      </w:r>
    </w:p>
    <w:p>
      <w:r>
        <w:br/>
      </w:r>
    </w:p>
    <w:p>
      <w:r>
        <w:t>Scenario 6, Case 3, Victim: SBFD (UL), Antenna config: 2, Grid shift: 1.0, SBFD gNB Tx power: 30, enhanced NF: no.  8 companies show simulation results</w:t>
      </w:r>
    </w:p>
    <w:p>
      <w:r>
        <w:tab/>
        <w:t>At cell center</w:t>
      </w:r>
    </w:p>
    <w:p>
      <w:r>
        <w:tab/>
        <w:t>for ACIR is Relative ACIR, throughput loss is in the range [2.04, 0.13], and Median is 0.91. Besides, 0 companies provide NaN or N/A</w:t>
      </w:r>
    </w:p>
    <w:p>
      <w:r>
        <w:tab/>
        <w:t>for ACIR is +2 dB, throughput loss is in the range [1.5, 0.09], and Median is 0.71. Besides, 0 companies provide NaN or N/A</w:t>
      </w:r>
    </w:p>
    <w:p>
      <w:r>
        <w:tab/>
        <w:t>for ACIR is +4 dB, throughput loss is in the range [1.22, 0.06], and Median is 0.53. Besides, 0 companies provide NaN or N/A</w:t>
      </w:r>
    </w:p>
    <w:p>
      <w:r>
        <w:tab/>
        <w:t>for ACIR is +6 dB, throughput loss is in the range [0.94, 0.04], and Median is 0.43. Besides, 0 companies provide NaN or N/A</w:t>
      </w:r>
    </w:p>
    <w:p>
      <w:r>
        <w:tab/>
        <w:t>for ACIR is +8 dB, throughput loss is in the range [0.79, 0.03], and Median is 0.38.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[13.12, 0.17], and Median is 4.02. Besides, 0 companies provide NaN or N/A</w:t>
      </w:r>
    </w:p>
    <w:p>
      <w:r>
        <w:tab/>
        <w:t>for ACIR is +2 dB, throughput loss is in the range [9.6, 0.16], and Median is 3.31. Besides, 0 companies provide NaN or N/A</w:t>
      </w:r>
    </w:p>
    <w:p>
      <w:r>
        <w:tab/>
        <w:t>for ACIR is +4 dB, throughput loss is in the range [6.57, 0.0], and Median is 2.98. Besides, 0 companies provide NaN or N/A</w:t>
      </w:r>
    </w:p>
    <w:p>
      <w:r>
        <w:tab/>
        <w:t>for ACIR is +6 dB, throughput loss is in the range [4.61, 0.0], and Median is 2.71. Besides, 0 companies provide NaN or N/A</w:t>
      </w:r>
    </w:p>
    <w:p>
      <w:r>
        <w:tab/>
        <w:t>for ACIR is +8 dB, throughput loss is in the range [3.36, 0.0], and Median is 2.47. Besides, 0 companies provide NaN or N/A</w:t>
      </w:r>
    </w:p>
    <w:p>
      <w:r>
        <w:br/>
      </w:r>
    </w:p>
    <w:p>
      <w:r>
        <w:t>Scenario 6, Case 3, Victim: SBFD (UL), Antenna config: 2, Grid shift: 1.0, SBFD gNB Tx power: 40,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[7.34, 0.75], and Median is 4.05. Besides, 0 companies provide NaN or N/A</w:t>
      </w:r>
    </w:p>
    <w:p>
      <w:r>
        <w:tab/>
        <w:t>for ACIR is +2 dB, throughput loss is in the range [6.66, 0.56], and Median is 3.61. Besides, 0 companies provide NaN or N/A</w:t>
      </w:r>
    </w:p>
    <w:p>
      <w:r>
        <w:tab/>
        <w:t>for ACIR is +4 dB, throughput loss is in the range [5.66, 0.41], and Median is 3.04. Besides, 0 companies provide NaN or N/A</w:t>
      </w:r>
    </w:p>
    <w:p>
      <w:r>
        <w:tab/>
        <w:t>for ACIR is +6 dB, throughput loss is in the range [5.05, 0.3], and Median is 2.67. Besides, 0 companies provide NaN or N/A</w:t>
      </w:r>
    </w:p>
    <w:p>
      <w:r>
        <w:tab/>
        <w:t>for ACIR is +8 dB, throughput loss is in the range [4.38, 0.22], and Median is 2.3.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[30.12, 1.97], and Median is 16.04. Besides, 0 companies provide NaN or N/A</w:t>
      </w:r>
    </w:p>
    <w:p>
      <w:r>
        <w:tab/>
        <w:t>for ACIR is +2 dB, throughput loss is in the range [24.66, 1.14], and Median is 12.9. Besides, 0 companies provide NaN or N/A</w:t>
      </w:r>
    </w:p>
    <w:p>
      <w:r>
        <w:tab/>
        <w:t>for ACIR is +4 dB, throughput loss is in the range [20.68, 0.49], and Median is 10.58. Besides, 0 companies provide NaN or N/A</w:t>
      </w:r>
    </w:p>
    <w:p>
      <w:r>
        <w:tab/>
        <w:t>for ACIR is +6 dB, throughput loss is in the range [18.27, 0.33], and Median is 9.3. Besides, 0 companies provide NaN or N/A</w:t>
      </w:r>
    </w:p>
    <w:p>
      <w:r>
        <w:tab/>
        <w:t>for ACIR is +8 dB, throughput loss is in the range [17.03, 0.1], and Median is 8.56. Besides, 0 companies provide NaN or N/A</w:t>
      </w:r>
    </w:p>
    <w:p>
      <w:r>
        <w:br/>
      </w:r>
    </w:p>
    <w:p>
      <w:r>
        <w:t>Scenario 6, Case 4, Victim: SBFD (DL), Antenna config: 1, Grid shift: 0.1, SBFD gNB Tx power: 27,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[0.13, 0.02], and Median is 0.07. Besides, 0 companies provide NaN or N/A</w:t>
      </w:r>
    </w:p>
    <w:p>
      <w:r>
        <w:tab/>
        <w:t>for ACIR is +2 dB, throughput loss is in the range [0.09, 0.01], and Median is 0.05. Besides, 0 companies provide NaN or N/A</w:t>
      </w:r>
    </w:p>
    <w:p>
      <w:r>
        <w:tab/>
        <w:t>for ACIR is +4 dB, throughput loss is in the range [0.06, 0.01], and Median is 0.03. Besides, 0 companies provide NaN or N/A</w:t>
      </w:r>
    </w:p>
    <w:p>
      <w:r>
        <w:tab/>
        <w:t>for ACIR is +6 dB, throughput loss is in the range [0.04, 0.01], and Median is 0.02. Besides, 0 companies provide NaN or N/A</w:t>
      </w:r>
    </w:p>
    <w:p>
      <w:r>
        <w:tab/>
        <w:t>for ACIR is +8 dB, throughput loss is in the range [0.03, 0.01],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[0.32, 0.05], and Median is 0.18. Besides, 0 companies provide NaN or N/A</w:t>
      </w:r>
    </w:p>
    <w:p>
      <w:r>
        <w:tab/>
        <w:t>for ACIR is +2 dB, throughput loss is in the range [0.3, 0.05], and Median is 0.18. Besides, 0 companies provide NaN or N/A</w:t>
      </w:r>
    </w:p>
    <w:p>
      <w:r>
        <w:tab/>
        <w:t>for ACIR is +4 dB, throughput loss is in the range [0.18, 0.05], and Median is 0.12. Besides, 0 companies provide NaN or N/A</w:t>
      </w:r>
    </w:p>
    <w:p>
      <w:r>
        <w:tab/>
        <w:t>for ACIR is +6 dB, throughput loss is in the range [0.05, 0.04], and Median is 0.05. Besides, 0 companies provide NaN or N/A</w:t>
      </w:r>
    </w:p>
    <w:p>
      <w:r>
        <w:tab/>
        <w:t>for ACIR is +8 dB, throughput loss is in the range [0.05, 0.0], and Median is 0.03. Besides, 0 companies provide NaN or N/A</w:t>
      </w:r>
    </w:p>
    <w:p>
      <w:r>
        <w:br/>
      </w:r>
    </w:p>
    <w:p>
      <w:r>
        <w:t>Scenario 6, Case 4, Victim: SBFD (DL), Antenna config: 1, Grid shift: 0.1,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(DL), Antenna config: 1, Grid shift: 0.25,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[0.08, 0.08], and Median is 0.08. Besides, 0 companies provide NaN or N/A</w:t>
      </w:r>
    </w:p>
    <w:p>
      <w:r>
        <w:tab/>
        <w:t>for ACIR is +4 dB, throughput loss is in the range [0.06, 0.06], and Median is 0.06. Besides, 0 companies provide NaN or N/A</w:t>
      </w:r>
    </w:p>
    <w:p>
      <w:r>
        <w:tab/>
        <w:t>for ACIR is +6 dB, throughput loss is in the range [0.04, 0.04], and Median is 0.04. Besides, 0 companies provide NaN or N/A</w:t>
      </w:r>
    </w:p>
    <w:p>
      <w:r>
        <w:tab/>
        <w:t>for ACIR is +8 dB, throughput loss is in the range [0.03, 0.03],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[0.34, 0.34], and Median is 0.34. Besides, 0 companies provide NaN or N/A</w:t>
      </w:r>
    </w:p>
    <w:p>
      <w:r>
        <w:tab/>
        <w:t>for ACIR is +2 dB, throughput loss is in the range [0.16, 0.16], and Median is 0.16. Besides, 0 companies provide NaN or N/A</w:t>
      </w:r>
    </w:p>
    <w:p>
      <w:r>
        <w:tab/>
        <w:t>for ACIR is +4 dB, throughput loss is in the range [0.12, 0.12], and Median is 0.12. Besides, 0 companies provide NaN or N/A</w:t>
      </w:r>
    </w:p>
    <w:p>
      <w:r>
        <w:tab/>
        <w:t>for ACIR is +6 dB, throughput loss is in the range [0.11, 0.11], and Median is 0.11. Besides, 0 companies provide NaN or N/A</w:t>
      </w:r>
    </w:p>
    <w:p>
      <w:r>
        <w:tab/>
        <w:t>for ACIR is +8 dB, throughput loss is in the range [0.04, 0.04], and Median is 0.04. Besides, 0 companies provide NaN or N/A</w:t>
      </w:r>
    </w:p>
    <w:p>
      <w:r>
        <w:br/>
      </w:r>
    </w:p>
    <w:p>
      <w:r>
        <w:t>Scenario 6, Case 4, Victim: SBFD (DL), Antenna config: 1, Grid shift: 0.25,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(DL), Antenna config: 1, Grid shift: 0.5,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[0.1, 0.1], and Median is 0.1.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[0.05, 0.05], and Median is 0.05.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[0.21, 0.21], and Median is 0.21. Besides, 0 companies provide NaN or N/A</w:t>
      </w:r>
    </w:p>
    <w:p>
      <w:r>
        <w:tab/>
        <w:t>for ACIR is +2 dB, throughput loss is in the range [0.07, 0.07], and Median is 0.07.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(DL), Antenna config: 1, Grid shift: 0.5,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(DL), Antenna config: 1, Grid shift: 1.0, SBFD gNB Tx power: 27,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[0.17, 0.02], and Median is 0.11. Besides, 0 companies provide NaN or N/A</w:t>
      </w:r>
    </w:p>
    <w:p>
      <w:r>
        <w:tab/>
        <w:t>for ACIR is +2 dB, throughput loss is in the range [0.08, 0.01], and Median is 0.04. Besides, 0 companies provide NaN or N/A</w:t>
      </w:r>
    </w:p>
    <w:p>
      <w:r>
        <w:tab/>
        <w:t>for ACIR is +4 dB, throughput loss is in the range [0.05, 0.01], and Median is 0.03. Besides, 0 companies provide NaN or N/A</w:t>
      </w:r>
    </w:p>
    <w:p>
      <w:r>
        <w:tab/>
        <w:t>for ACIR is +6 dB, throughput loss is in the range [0.04, 0.01], and Median is 0.02. Besides, 0 companies provide NaN or N/A</w:t>
      </w:r>
    </w:p>
    <w:p>
      <w:r>
        <w:tab/>
        <w:t>for ACIR is +8 dB, throughput loss is in the range [0.02, 0.01],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[0.66, 0.03], and Median is 0.11. Besides, 0 companies provide NaN or N/A</w:t>
      </w:r>
    </w:p>
    <w:p>
      <w:r>
        <w:tab/>
        <w:t>for ACIR is +2 dB, throughput loss is in the range [0.1, 0.03], and Median is 0.07. Besides, 0 companies provide NaN or N/A</w:t>
      </w:r>
    </w:p>
    <w:p>
      <w:r>
        <w:tab/>
        <w:t>for ACIR is +4 dB, throughput loss is in the range [0.08, 0.03], and Median is 0.06. Besides, 0 companies provide NaN or N/A</w:t>
      </w:r>
    </w:p>
    <w:p>
      <w:r>
        <w:tab/>
        <w:t>for ACIR is +6 dB, throughput loss is in the range [0.08, 0.02], and Median is 0.05. Besides, 0 companies provide NaN or N/A</w:t>
      </w:r>
    </w:p>
    <w:p>
      <w:r>
        <w:tab/>
        <w:t>for ACIR is +8 dB, throughput loss is in the range [0.08, 0.01], and Median is 0.05. Besides, 0 companies provide NaN or N/A</w:t>
      </w:r>
    </w:p>
    <w:p>
      <w:r>
        <w:br/>
      </w:r>
    </w:p>
    <w:p>
      <w:r>
        <w:t>Scenario 6, Case 4, Victim: SBFD (DL), Antenna config: 1, Grid shift: 1.0,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(DL), Antenna config: 2, Grid shift: 0.1,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[0.08, 0.01], and Median is 0.04. Besides, 0 companies provide NaN or N/A</w:t>
      </w:r>
    </w:p>
    <w:p>
      <w:r>
        <w:tab/>
        <w:t>for ACIR is +2 dB, throughput loss is in the range [0.05, 0.01], and Median is 0.03. Besides, 0 companies provide NaN or N/A</w:t>
      </w:r>
    </w:p>
    <w:p>
      <w:r>
        <w:tab/>
        <w:t>for ACIR is +4 dB, throughput loss is in the range [0.04, 0.01], and Median is 0.02. Besides, 0 companies provide NaN or N/A</w:t>
      </w:r>
    </w:p>
    <w:p>
      <w:r>
        <w:tab/>
        <w:t>for ACIR is +6 dB, throughput loss is in the range [0.03, 0.01], and Median is 0.02. Besides, 0 companies provide NaN or N/A</w:t>
      </w:r>
    </w:p>
    <w:p>
      <w:r>
        <w:tab/>
        <w:t>for ACIR is +8 dB, throughput loss is in the range [0.02,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[0.6, 0.1], and Median is 0.35. Besides, 0 companies provide NaN or N/A</w:t>
      </w:r>
    </w:p>
    <w:p>
      <w:r>
        <w:tab/>
        <w:t>for ACIR is +2 dB, throughput loss is in the range [0.54, 0.07], and Median is 0.31. Besides, 0 companies provide NaN or N/A</w:t>
      </w:r>
    </w:p>
    <w:p>
      <w:r>
        <w:tab/>
        <w:t>for ACIR is +4 dB, throughput loss is in the range [0.31, 0.07], and Median is 0.19. Besides, 0 companies provide NaN or N/A</w:t>
      </w:r>
    </w:p>
    <w:p>
      <w:r>
        <w:tab/>
        <w:t>for ACIR is +6 dB, throughput loss is in the range [0.07, 0.07], and Median is 0.07. Besides, 0 companies provide NaN or N/A</w:t>
      </w:r>
    </w:p>
    <w:p>
      <w:r>
        <w:tab/>
        <w:t>for ACIR is +8 dB, throughput loss is in the range [0.07, 0.01], and Median is 0.04. Besides, 0 companies provide NaN or N/A</w:t>
      </w:r>
    </w:p>
    <w:p>
      <w:r>
        <w:br/>
      </w:r>
    </w:p>
    <w:p>
      <w:r>
        <w:t>Scenario 6, Case 4, Victim: SBFD (DL), Antenna config: 2, Grid shift: 0.1,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(DL), Antenna config: 2, Grid shift: 0.25, SBFD gNB Tx power: 30,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[0.07, 0.07], and Median is 0.07. Besides, 0 companies provide NaN or N/A</w:t>
      </w:r>
    </w:p>
    <w:p>
      <w:r>
        <w:tab/>
        <w:t>for ACIR is +2 dB, throughput loss is in the range [0.05, 0.05], and Median is 0.05.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[0.02, 0.02], and Median is 0.02.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[0.11, 0.11], and Median is 0.11. Besides, 0 companies provide NaN or N/A</w:t>
      </w:r>
    </w:p>
    <w:p>
      <w:r>
        <w:tab/>
        <w:t>for ACIR is +2 dB, throughput loss is in the range [0.06, 0.06], and Median is 0.06.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(DL), Antenna config: 2, Grid shift: 0.25,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[0.03, 0.03], and Median is 0.03. Besides, 0 companies provide NaN or N/A</w:t>
      </w:r>
    </w:p>
    <w:p>
      <w:r>
        <w:tab/>
        <w:t>for ACIR is +2 dB, throughput loss is in the range [0.02, 0.02], and Median is 0.02.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[0.12, 0.12], and Median is 0.12.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(DL), Antenna config: 2, Grid shift: 0.5, SBFD gNB Tx power: 30,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[0.05, 0.05], and Median is 0.05. Besides, 0 companies provide NaN or N/A</w:t>
      </w:r>
    </w:p>
    <w:p>
      <w:r>
        <w:tab/>
        <w:t>for ACIR is +2 dB, throughput loss is in the range [0.03, 0.03], and Median is 0.03. Besides, 0 companies provide NaN or N/A</w:t>
      </w:r>
    </w:p>
    <w:p>
      <w:r>
        <w:tab/>
        <w:t>for ACIR is +4 dB, throughput loss is in the range [0.02, 0.02], and Median is 0.02.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[0.01, 0.01], and Median is 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(DL), Antenna config: 2, Grid shift: 0.5,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(DL), Antenna config: 2, Grid shift: 1.0, SBFD gNB Tx power: 30, enhanced NF: no.  7 companies show simulation results</w:t>
      </w:r>
    </w:p>
    <w:p>
      <w:r>
        <w:tab/>
        <w:t>At cell center</w:t>
      </w:r>
    </w:p>
    <w:p>
      <w:r>
        <w:tab/>
        <w:t>for ACIR is Relative ACIR, throughput loss is in the range [2.15, 0.01], and Median is 0.21. Besides, 0 companies provide NaN or N/A</w:t>
      </w:r>
    </w:p>
    <w:p>
      <w:r>
        <w:tab/>
        <w:t>for ACIR is +2 dB, throughput loss is in the range [0.19, 0.01], and Median is 0.14. Besides, 0 companies provide NaN or N/A</w:t>
      </w:r>
    </w:p>
    <w:p>
      <w:r>
        <w:tab/>
        <w:t>for ACIR is +4 dB, throughput loss is in the range [0.17, 0.01], and Median is 0.09. Besides, 0 companies provide NaN or N/A</w:t>
      </w:r>
    </w:p>
    <w:p>
      <w:r>
        <w:tab/>
        <w:t>for ACIR is +6 dB, throughput loss is in the range [0.12, 0.01], and Median is 0.06. Besides, 0 companies provide NaN or N/A</w:t>
      </w:r>
    </w:p>
    <w:p>
      <w:r>
        <w:tab/>
        <w:t>for ACIR is +8 dB, throughput loss is in the range [0.07, 0.01], and Median is 0.03.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[6.39, 0.02], and Median is 0.51. Besides, 0 companies provide NaN or N/A</w:t>
      </w:r>
    </w:p>
    <w:p>
      <w:r>
        <w:tab/>
        <w:t>for ACIR is +2 dB, throughput loss is in the range [1.42, 0.01], and Median is 0.3. Besides, 0 companies provide NaN or N/A</w:t>
      </w:r>
    </w:p>
    <w:p>
      <w:r>
        <w:tab/>
        <w:t>for ACIR is +4 dB, throughput loss is in the range [1.35, 0.01], and Median is 0.18. Besides, 0 companies provide NaN or N/A</w:t>
      </w:r>
    </w:p>
    <w:p>
      <w:r>
        <w:tab/>
        <w:t>for ACIR is +6 dB, throughput loss is in the range [1.14, 0.01], and Median is 0.11. Besides, 0 companies provide NaN or N/A</w:t>
      </w:r>
    </w:p>
    <w:p>
      <w:r>
        <w:tab/>
        <w:t>for ACIR is +8 dB, throughput loss is in the range [0.98, 0.0], and Median is 0.07. Besides, 0 companies provide NaN or N/A</w:t>
      </w:r>
    </w:p>
    <w:p>
      <w:r>
        <w:br/>
      </w:r>
    </w:p>
    <w:p>
      <w:r>
        <w:t>Scenario 6, Case 4, Victim: SBFD (DL), Antenna config: 2, Grid shift: 1.0,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[0.02, 0.02], and Median is 0.02.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[0.01, 0.01], and Median is 0.01. Besides, 0 companies provide NaN or N/A</w:t>
      </w:r>
    </w:p>
    <w:p>
      <w:r>
        <w:tab/>
        <w:t>for ACIR is +2 dB, throughput loss is in the range [0.01, 0.01], and Median is 0.01. Besides, 0 companies provide NaN or N/A</w:t>
      </w:r>
    </w:p>
    <w:p>
      <w:r>
        <w:tab/>
        <w:t>for ACIR is +4 dB, throughput loss is in the range [0.01, 0.01], and Median is 0.01. Besides, 0 companies provide NaN or N/A</w:t>
      </w:r>
    </w:p>
    <w:p>
      <w:r>
        <w:tab/>
        <w:t>for ACIR is +6 dB, throughput loss is in the range [0.01, 0.01], and Median is 0.01.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6, Case 4, Victim: SBFD (UL), Antenna config: 1, Grid shift: 0.1, SBFD gNB Tx power: 27,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[3.15, 0.02], and Median is 1.59. Besides, 0 companies provide NaN or N/A</w:t>
      </w:r>
    </w:p>
    <w:p>
      <w:r>
        <w:tab/>
        <w:t>for ACIR is +2 dB, throughput loss is in the range [3.15, 0.02], and Median is 1.58. Besides, 0 companies provide NaN or N/A</w:t>
      </w:r>
    </w:p>
    <w:p>
      <w:r>
        <w:tab/>
        <w:t>for ACIR is +4 dB, throughput loss is in the range [3.15, 0.02], and Median is 1.58. Besides, 0 companies provide NaN or N/A</w:t>
      </w:r>
    </w:p>
    <w:p>
      <w:r>
        <w:tab/>
        <w:t>for ACIR is +6 dB, throughput loss is in the range [3.15, 0.02], and Median is 1.58. Besides, 0 companies provide NaN or N/A</w:t>
      </w:r>
    </w:p>
    <w:p>
      <w:r>
        <w:tab/>
        <w:t>for ACIR is +8 dB, throughput loss is in the range [3.15, 0.02], and Median is 1.58.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[0.75, 0.0], and Median is 0.37. Besides, 0 companies provide NaN or N/A</w:t>
      </w:r>
    </w:p>
    <w:p>
      <w:r>
        <w:tab/>
        <w:t>for ACIR is +2 dB, throughput loss is in the range [0.75, 0.0], and Median is 0.37. Besides, 0 companies provide NaN or N/A</w:t>
      </w:r>
    </w:p>
    <w:p>
      <w:r>
        <w:tab/>
        <w:t>for ACIR is +4 dB, throughput loss is in the range [0.75, 0.0], and Median is 0.37. Besides, 0 companies provide NaN or N/A</w:t>
      </w:r>
    </w:p>
    <w:p>
      <w:r>
        <w:tab/>
        <w:t>for ACIR is +6 dB, throughput loss is in the range [0.75, 0.0], and Median is 0.37. Besides, 0 companies provide NaN or N/A</w:t>
      </w:r>
    </w:p>
    <w:p>
      <w:r>
        <w:tab/>
        <w:t>for ACIR is +8 dB, throughput loss is in the range [0.75, 0.0], and Median is 0.37. Besides, 0 companies provide NaN or N/A</w:t>
      </w:r>
    </w:p>
    <w:p>
      <w:r>
        <w:br/>
      </w:r>
    </w:p>
    <w:p>
      <w:r>
        <w:t>Scenario 6, Case 4, Victim: SBFD (UL), Antenna config: 1, Grid shift: 0.1,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[4.28, 4.28], and Median is 4.28. Besides, 0 companies provide NaN or N/A</w:t>
      </w:r>
    </w:p>
    <w:p>
      <w:r>
        <w:tab/>
        <w:t>for ACIR is +2 dB, throughput loss is in the range [4.28, 4.28], and Median is 4.28. Besides, 0 companies provide NaN or N/A</w:t>
      </w:r>
    </w:p>
    <w:p>
      <w:r>
        <w:tab/>
        <w:t>for ACIR is +4 dB, throughput loss is in the range [4.27, 4.27], and Median is 4.27. Besides, 0 companies provide NaN or N/A</w:t>
      </w:r>
    </w:p>
    <w:p>
      <w:r>
        <w:tab/>
        <w:t>for ACIR is +6 dB, throughput loss is in the range [4.27, 4.27], and Median is 4.27. Besides, 0 companies provide NaN or N/A</w:t>
      </w:r>
    </w:p>
    <w:p>
      <w:r>
        <w:tab/>
        <w:t>for ACIR is +8 dB, throughput loss is in the range [4.27, 4.27], and Median is 4.27.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[1.29, 1.29], and Median is 1.29. Besides, 0 companies provide NaN or N/A</w:t>
      </w:r>
    </w:p>
    <w:p>
      <w:r>
        <w:tab/>
        <w:t>for ACIR is +2 dB, throughput loss is in the range [1.29, 1.29], and Median is 1.29. Besides, 0 companies provide NaN or N/A</w:t>
      </w:r>
    </w:p>
    <w:p>
      <w:r>
        <w:tab/>
        <w:t>for ACIR is +4 dB, throughput loss is in the range [1.29, 1.29], and Median is 1.29. Besides, 0 companies provide NaN or N/A</w:t>
      </w:r>
    </w:p>
    <w:p>
      <w:r>
        <w:tab/>
        <w:t>for ACIR is +6 dB, throughput loss is in the range [1.29, 1.29], and Median is 1.29. Besides, 0 companies provide NaN or N/A</w:t>
      </w:r>
    </w:p>
    <w:p>
      <w:r>
        <w:tab/>
        <w:t>for ACIR is +8 dB, throughput loss is in the range [1.29, 1.29], and Median is 1.29. Besides, 0 companies provide NaN or N/A</w:t>
      </w:r>
    </w:p>
    <w:p>
      <w:r>
        <w:br/>
      </w:r>
    </w:p>
    <w:p>
      <w:r>
        <w:t>Scenario 6, Case 4, Victim: SBFD (UL), Antenna config: 1, Grid shift: 0.25,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[3.12, 3.12], and Median is 3.12. Besides, 0 companies provide NaN or N/A</w:t>
      </w:r>
    </w:p>
    <w:p>
      <w:r>
        <w:tab/>
        <w:t>for ACIR is +2 dB, throughput loss is in the range [3.12, 3.12], and Median is 3.12. Besides, 0 companies provide NaN or N/A</w:t>
      </w:r>
    </w:p>
    <w:p>
      <w:r>
        <w:tab/>
        <w:t>for ACIR is +4 dB, throughput loss is in the range [3.12, 3.12], and Median is 3.12. Besides, 0 companies provide NaN or N/A</w:t>
      </w:r>
    </w:p>
    <w:p>
      <w:r>
        <w:tab/>
        <w:t>for ACIR is +6 dB, throughput loss is in the range [3.12, 3.12], and Median is 3.12. Besides, 0 companies provide NaN or N/A</w:t>
      </w:r>
    </w:p>
    <w:p>
      <w:r>
        <w:tab/>
        <w:t>for ACIR is +8 dB, throughput loss is in the range [3.12, 3.12], and Median is 3.12.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[0.78, 0.78], and Median is 0.78. Besides, 0 companies provide NaN or N/A</w:t>
      </w:r>
    </w:p>
    <w:p>
      <w:r>
        <w:tab/>
        <w:t>for ACIR is +2 dB, throughput loss is in the range [0.78, 0.78], and Median is 0.78. Besides, 0 companies provide NaN or N/A</w:t>
      </w:r>
    </w:p>
    <w:p>
      <w:r>
        <w:tab/>
        <w:t>for ACIR is +4 dB, throughput loss is in the range [0.78, 0.78], and Median is 0.78. Besides, 0 companies provide NaN or N/A</w:t>
      </w:r>
    </w:p>
    <w:p>
      <w:r>
        <w:tab/>
        <w:t>for ACIR is +6 dB, throughput loss is in the range [0.78, 0.78], and Median is 0.78. Besides, 0 companies provide NaN or N/A</w:t>
      </w:r>
    </w:p>
    <w:p>
      <w:r>
        <w:tab/>
        <w:t>for ACIR is +8 dB, throughput loss is in the range [0.78, 0.78], and Median is 0.78. Besides, 0 companies provide NaN or N/A</w:t>
      </w:r>
    </w:p>
    <w:p>
      <w:r>
        <w:br/>
      </w:r>
    </w:p>
    <w:p>
      <w:r>
        <w:t>Scenario 6, Case 4, Victim: SBFD (UL), Antenna config: 1, Grid shift: 0.25,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[4.29, 4.29], and Median is 4.29. Besides, 0 companies provide NaN or N/A</w:t>
      </w:r>
    </w:p>
    <w:p>
      <w:r>
        <w:tab/>
        <w:t>for ACIR is +2 dB, throughput loss is in the range [4.29, 4.29], and Median is 4.29. Besides, 0 companies provide NaN or N/A</w:t>
      </w:r>
    </w:p>
    <w:p>
      <w:r>
        <w:tab/>
        <w:t>for ACIR is +4 dB, throughput loss is in the range [4.28, 4.28], and Median is 4.28. Besides, 0 companies provide NaN or N/A</w:t>
      </w:r>
    </w:p>
    <w:p>
      <w:r>
        <w:tab/>
        <w:t>for ACIR is +6 dB, throughput loss is in the range [4.28, 4.28], and Median is 4.28. Besides, 0 companies provide NaN or N/A</w:t>
      </w:r>
    </w:p>
    <w:p>
      <w:r>
        <w:tab/>
        <w:t>for ACIR is +8 dB, throughput loss is in the range [4.28, 4.28], and Median is 4.28.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[1.34, 1.34], and Median is 1.34. Besides, 0 companies provide NaN or N/A</w:t>
      </w:r>
    </w:p>
    <w:p>
      <w:r>
        <w:tab/>
        <w:t>for ACIR is +2 dB, throughput loss is in the range [1.34, 1.34], and Median is 1.34. Besides, 0 companies provide NaN or N/A</w:t>
      </w:r>
    </w:p>
    <w:p>
      <w:r>
        <w:tab/>
        <w:t>for ACIR is +4 dB, throughput loss is in the range [1.34, 1.34], and Median is 1.34. Besides, 0 companies provide NaN or N/A</w:t>
      </w:r>
    </w:p>
    <w:p>
      <w:r>
        <w:tab/>
        <w:t>for ACIR is +6 dB, throughput loss is in the range [1.34, 1.34], and Median is 1.34. Besides, 0 companies provide NaN or N/A</w:t>
      </w:r>
    </w:p>
    <w:p>
      <w:r>
        <w:tab/>
        <w:t>for ACIR is +8 dB, throughput loss is in the range [1.34, 1.34], and Median is 1.34. Besides, 0 companies provide NaN or N/A</w:t>
      </w:r>
    </w:p>
    <w:p>
      <w:r>
        <w:br/>
      </w:r>
    </w:p>
    <w:p>
      <w:r>
        <w:t>Scenario 6, Case 4, Victim: SBFD (UL), Antenna config: 1, Grid shift: 0.5,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[3.1, 3.1], and Median is 3.1. Besides, 0 companies provide NaN or N/A</w:t>
      </w:r>
    </w:p>
    <w:p>
      <w:r>
        <w:tab/>
        <w:t>for ACIR is +2 dB, throughput loss is in the range [3.1, 3.1], and Median is 3.1. Besides, 0 companies provide NaN or N/A</w:t>
      </w:r>
    </w:p>
    <w:p>
      <w:r>
        <w:tab/>
        <w:t>for ACIR is +4 dB, throughput loss is in the range [3.1, 3.1], and Median is 3.1. Besides, 0 companies provide NaN or N/A</w:t>
      </w:r>
    </w:p>
    <w:p>
      <w:r>
        <w:tab/>
        <w:t>for ACIR is +6 dB, throughput loss is in the range [3.1, 3.1], and Median is 3.1. Besides, 0 companies provide NaN or N/A</w:t>
      </w:r>
    </w:p>
    <w:p>
      <w:r>
        <w:tab/>
        <w:t>for ACIR is +8 dB, throughput loss is in the range [3.1, 3.1], and Median is 3.1.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[0.79, 0.79], and Median is 0.79. Besides, 0 companies provide NaN or N/A</w:t>
      </w:r>
    </w:p>
    <w:p>
      <w:r>
        <w:tab/>
        <w:t>for ACIR is +2 dB, throughput loss is in the range [0.79, 0.79], and Median is 0.79. Besides, 0 companies provide NaN or N/A</w:t>
      </w:r>
    </w:p>
    <w:p>
      <w:r>
        <w:tab/>
        <w:t>for ACIR is +4 dB, throughput loss is in the range [0.79, 0.79], and Median is 0.79. Besides, 0 companies provide NaN or N/A</w:t>
      </w:r>
    </w:p>
    <w:p>
      <w:r>
        <w:tab/>
        <w:t>for ACIR is +6 dB, throughput loss is in the range [0.79, 0.79], and Median is 0.79. Besides, 0 companies provide NaN or N/A</w:t>
      </w:r>
    </w:p>
    <w:p>
      <w:r>
        <w:tab/>
        <w:t>for ACIR is +8 dB, throughput loss is in the range [0.79, 0.79], and Median is 0.79. Besides, 0 companies provide NaN or N/A</w:t>
      </w:r>
    </w:p>
    <w:p>
      <w:r>
        <w:br/>
      </w:r>
    </w:p>
    <w:p>
      <w:r>
        <w:t>Scenario 6, Case 4, Victim: SBFD (UL), Antenna config: 1, Grid shift: 0.5,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[4.25, 4.25], and Median is 4.25. Besides, 0 companies provide NaN or N/A</w:t>
      </w:r>
    </w:p>
    <w:p>
      <w:r>
        <w:tab/>
        <w:t>for ACIR is +2 dB, throughput loss is in the range [4.25, 4.25], and Median is 4.25. Besides, 0 companies provide NaN or N/A</w:t>
      </w:r>
    </w:p>
    <w:p>
      <w:r>
        <w:tab/>
        <w:t>for ACIR is +4 dB, throughput loss is in the range [4.25, 4.25], and Median is 4.25. Besides, 0 companies provide NaN or N/A</w:t>
      </w:r>
    </w:p>
    <w:p>
      <w:r>
        <w:tab/>
        <w:t>for ACIR is +6 dB, throughput loss is in the range [4.25, 4.25], and Median is 4.25. Besides, 0 companies provide NaN or N/A</w:t>
      </w:r>
    </w:p>
    <w:p>
      <w:r>
        <w:tab/>
        <w:t>for ACIR is +8 dB, throughput loss is in the range [4.25, 4.25], and Median is 4.25.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[1.32, 1.32], and Median is 1.32. Besides, 0 companies provide NaN or N/A</w:t>
      </w:r>
    </w:p>
    <w:p>
      <w:r>
        <w:tab/>
        <w:t>for ACIR is +2 dB, throughput loss is in the range [1.32, 1.32], and Median is 1.32. Besides, 0 companies provide NaN or N/A</w:t>
      </w:r>
    </w:p>
    <w:p>
      <w:r>
        <w:tab/>
        <w:t>for ACIR is +4 dB, throughput loss is in the range [1.32, 1.32], and Median is 1.32. Besides, 0 companies provide NaN or N/A</w:t>
      </w:r>
    </w:p>
    <w:p>
      <w:r>
        <w:tab/>
        <w:t>for ACIR is +6 dB, throughput loss is in the range [1.32, 1.32], and Median is 1.32. Besides, 0 companies provide NaN or N/A</w:t>
      </w:r>
    </w:p>
    <w:p>
      <w:r>
        <w:tab/>
        <w:t>for ACIR is +8 dB, throughput loss is in the range [1.32, 1.32], and Median is 1.32. Besides, 0 companies provide NaN or N/A</w:t>
      </w:r>
    </w:p>
    <w:p>
      <w:r>
        <w:br/>
      </w:r>
    </w:p>
    <w:p>
      <w:r>
        <w:t>Scenario 6, Case 4, Victim: SBFD (UL), Antenna config: 1, Grid shift: 1.0, SBFD gNB Tx power: 27, enhanced NF: no.  3 companies show simulation results</w:t>
      </w:r>
    </w:p>
    <w:p>
      <w:r>
        <w:tab/>
        <w:t>At cell center</w:t>
      </w:r>
    </w:p>
    <w:p>
      <w:r>
        <w:tab/>
        <w:t>for ACIR is Relative ACIR, throughput loss is in the range [3.12, 0.02], and Median is 0.23. Besides, 0 companies provide NaN or N/A</w:t>
      </w:r>
    </w:p>
    <w:p>
      <w:r>
        <w:tab/>
        <w:t>for ACIR is +2 dB, throughput loss is in the range [3.12, 0.02], and Median is 1.57. Besides, 0 companies provide NaN or N/A</w:t>
      </w:r>
    </w:p>
    <w:p>
      <w:r>
        <w:tab/>
        <w:t>for ACIR is +4 dB, throughput loss is in the range [3.12, 0.02], and Median is 1.57. Besides, 0 companies provide NaN or N/A</w:t>
      </w:r>
    </w:p>
    <w:p>
      <w:r>
        <w:tab/>
        <w:t>for ACIR is +6 dB, throughput loss is in the range [3.12, 0.02], and Median is 1.57. Besides, 0 companies provide NaN or N/A</w:t>
      </w:r>
    </w:p>
    <w:p>
      <w:r>
        <w:tab/>
        <w:t>for ACIR is +8 dB, throughput loss is in the range [3.11, 0.02], and Median is 1.57.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[0.78, 0.0], and Median is 0.53. Besides, 0 companies provide NaN or N/A</w:t>
      </w:r>
    </w:p>
    <w:p>
      <w:r>
        <w:tab/>
        <w:t>for ACIR is +2 dB, throughput loss is in the range [0.78, 0.0], and Median is 0.39. Besides, 0 companies provide NaN or N/A</w:t>
      </w:r>
    </w:p>
    <w:p>
      <w:r>
        <w:tab/>
        <w:t>for ACIR is +4 dB, throughput loss is in the range [0.78, 0.0], and Median is 0.39. Besides, 0 companies provide NaN or N/A</w:t>
      </w:r>
    </w:p>
    <w:p>
      <w:r>
        <w:tab/>
        <w:t>for ACIR is +6 dB, throughput loss is in the range [0.78, 0.0], and Median is 0.39. Besides, 0 companies provide NaN or N/A</w:t>
      </w:r>
    </w:p>
    <w:p>
      <w:r>
        <w:tab/>
        <w:t>for ACIR is +8 dB, throughput loss is in the range [0.78, 0.0], and Median is 0.39. Besides, 0 companies provide NaN or N/A</w:t>
      </w:r>
    </w:p>
    <w:p>
      <w:r>
        <w:br/>
      </w:r>
    </w:p>
    <w:p>
      <w:r>
        <w:t>Scenario 6, Case 4, Victim: SBFD (UL), Antenna config: 1, Grid shift: 1.0, SBFD gNB Tx power: 37,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[4.17, 4.17], and Median is 4.17. Besides, 0 companies provide NaN or N/A</w:t>
      </w:r>
    </w:p>
    <w:p>
      <w:r>
        <w:tab/>
        <w:t>for ACIR is +2 dB, throughput loss is in the range [4.17, 4.17], and Median is 4.17. Besides, 0 companies provide NaN or N/A</w:t>
      </w:r>
    </w:p>
    <w:p>
      <w:r>
        <w:tab/>
        <w:t>for ACIR is +4 dB, throughput loss is in the range [4.17, 4.17], and Median is 4.17. Besides, 0 companies provide NaN or N/A</w:t>
      </w:r>
    </w:p>
    <w:p>
      <w:r>
        <w:tab/>
        <w:t>for ACIR is +6 dB, throughput loss is in the range [4.17, 4.17], and Median is 4.17. Besides, 0 companies provide NaN or N/A</w:t>
      </w:r>
    </w:p>
    <w:p>
      <w:r>
        <w:tab/>
        <w:t>for ACIR is +8 dB, throughput loss is in the range [4.17, 4.17], and Median is 4.17.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[1.22, 1.22], and Median is 1.22. Besides, 0 companies provide NaN or N/A</w:t>
      </w:r>
    </w:p>
    <w:p>
      <w:r>
        <w:tab/>
        <w:t>for ACIR is +2 dB, throughput loss is in the range [1.22, 1.22], and Median is 1.22. Besides, 0 companies provide NaN or N/A</w:t>
      </w:r>
    </w:p>
    <w:p>
      <w:r>
        <w:tab/>
        <w:t>for ACIR is +4 dB, throughput loss is in the range [1.22, 1.22], and Median is 1.22. Besides, 0 companies provide NaN or N/A</w:t>
      </w:r>
    </w:p>
    <w:p>
      <w:r>
        <w:tab/>
        <w:t>for ACIR is +6 dB, throughput loss is in the range [1.22, 1.22], and Median is 1.22. Besides, 0 companies provide NaN or N/A</w:t>
      </w:r>
    </w:p>
    <w:p>
      <w:r>
        <w:tab/>
        <w:t>for ACIR is +8 dB, throughput loss is in the range [1.22, 1.22], and Median is 1.22. Besides, 0 companies provide NaN or N/A</w:t>
      </w:r>
    </w:p>
    <w:p>
      <w:r>
        <w:br/>
      </w:r>
    </w:p>
    <w:p>
      <w:r>
        <w:t>Scenario 6, Case 4, Victim: SBFD (UL), Antenna config: 2, Grid shift: 0.1,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[4.19, 0.01], and Median is 2.1. Besides, 0 companies provide NaN or N/A</w:t>
      </w:r>
    </w:p>
    <w:p>
      <w:r>
        <w:tab/>
        <w:t>for ACIR is +2 dB, throughput loss is in the range [4.19, 0.01], and Median is 2.1. Besides, 0 companies provide NaN or N/A</w:t>
      </w:r>
    </w:p>
    <w:p>
      <w:r>
        <w:tab/>
        <w:t>for ACIR is +4 dB, throughput loss is in the range [4.19, 0.01], and Median is 2.1. Besides, 0 companies provide NaN or N/A</w:t>
      </w:r>
    </w:p>
    <w:p>
      <w:r>
        <w:tab/>
        <w:t>for ACIR is +6 dB, throughput loss is in the range [4.19, 0.01], and Median is 2.1. Besides, 0 companies provide NaN or N/A</w:t>
      </w:r>
    </w:p>
    <w:p>
      <w:r>
        <w:tab/>
        <w:t>for ACIR is +8 dB, throughput loss is in the range [4.19, 0.01], and Median is 2.1.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[1.34, 0.0], and Median is 0.67. Besides, 0 companies provide NaN or N/A</w:t>
      </w:r>
    </w:p>
    <w:p>
      <w:r>
        <w:tab/>
        <w:t>for ACIR is +2 dB, throughput loss is in the range [1.34, 0.0], and Median is 0.67. Besides, 0 companies provide NaN or N/A</w:t>
      </w:r>
    </w:p>
    <w:p>
      <w:r>
        <w:tab/>
        <w:t>for ACIR is +4 dB, throughput loss is in the range [1.34, 0.0], and Median is 0.67. Besides, 0 companies provide NaN or N/A</w:t>
      </w:r>
    </w:p>
    <w:p>
      <w:r>
        <w:tab/>
        <w:t>for ACIR is +6 dB, throughput loss is in the range [1.34, 0.0], and Median is 0.67. Besides, 0 companies provide NaN or N/A</w:t>
      </w:r>
    </w:p>
    <w:p>
      <w:r>
        <w:tab/>
        <w:t>for ACIR is +8 dB, throughput loss is in the range [1.34, 0.0], and Median is 0.67. Besides, 0 companies provide NaN or N/A</w:t>
      </w:r>
    </w:p>
    <w:p>
      <w:r>
        <w:br/>
      </w:r>
    </w:p>
    <w:p>
      <w:r>
        <w:t>Scenario 6, Case 4, Victim: SBFD (UL), Antenna config: 2, Grid shift: 0.1,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[4.89, 4.89], and Median is 4.89. Besides, 0 companies provide NaN or N/A</w:t>
      </w:r>
    </w:p>
    <w:p>
      <w:r>
        <w:tab/>
        <w:t>for ACIR is +2 dB, throughput loss is in the range [4.89, 4.89], and Median is 4.89. Besides, 0 companies provide NaN or N/A</w:t>
      </w:r>
    </w:p>
    <w:p>
      <w:r>
        <w:tab/>
        <w:t>for ACIR is +4 dB, throughput loss is in the range [4.89, 4.89], and Median is 4.89. Besides, 0 companies provide NaN or N/A</w:t>
      </w:r>
    </w:p>
    <w:p>
      <w:r>
        <w:tab/>
        <w:t>for ACIR is +6 dB, throughput loss is in the range [4.89, 4.89], and Median is 4.89. Besides, 0 companies provide NaN or N/A</w:t>
      </w:r>
    </w:p>
    <w:p>
      <w:r>
        <w:tab/>
        <w:t>for ACIR is +8 dB, throughput loss is in the range [4.89, 4.89], and Median is 4.89.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[1.89, 1.89], and Median is 1.89. Besides, 0 companies provide NaN or N/A</w:t>
      </w:r>
    </w:p>
    <w:p>
      <w:r>
        <w:tab/>
        <w:t>for ACIR is +2 dB, throughput loss is in the range [1.89, 1.89], and Median is 1.89. Besides, 0 companies provide NaN or N/A</w:t>
      </w:r>
    </w:p>
    <w:p>
      <w:r>
        <w:tab/>
        <w:t>for ACIR is +4 dB, throughput loss is in the range [1.89, 1.89], and Median is 1.89. Besides, 0 companies provide NaN or N/A</w:t>
      </w:r>
    </w:p>
    <w:p>
      <w:r>
        <w:tab/>
        <w:t>for ACIR is +6 dB, throughput loss is in the range [1.89, 1.89], and Median is 1.89. Besides, 0 companies provide NaN or N/A</w:t>
      </w:r>
    </w:p>
    <w:p>
      <w:r>
        <w:tab/>
        <w:t>for ACIR is +8 dB, throughput loss is in the range [1.89, 1.89], and Median is 1.89. Besides, 0 companies provide NaN or N/A</w:t>
      </w:r>
    </w:p>
    <w:p>
      <w:r>
        <w:br/>
      </w:r>
    </w:p>
    <w:p>
      <w:r>
        <w:t>Scenario 6, Case 4, Victim: SBFD (UL), Antenna config: 2, Grid shift: 0.25, SBFD gNB Tx power: 30,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[4.21, 4.21], and Median is 4.21. Besides, 0 companies provide NaN or N/A</w:t>
      </w:r>
    </w:p>
    <w:p>
      <w:r>
        <w:tab/>
        <w:t>for ACIR is +2 dB, throughput loss is in the range [4.21, 4.21], and Median is 4.21. Besides, 0 companies provide NaN or N/A</w:t>
      </w:r>
    </w:p>
    <w:p>
      <w:r>
        <w:tab/>
        <w:t>for ACIR is +4 dB, throughput loss is in the range [4.21, 4.21], and Median is 4.21. Besides, 0 companies provide NaN or N/A</w:t>
      </w:r>
    </w:p>
    <w:p>
      <w:r>
        <w:tab/>
        <w:t>for ACIR is +6 dB, throughput loss is in the range [4.2, 4.2], and Median is 4.2. Besides, 0 companies provide NaN or N/A</w:t>
      </w:r>
    </w:p>
    <w:p>
      <w:r>
        <w:tab/>
        <w:t>for ACIR is +8 dB, throughput loss is in the range [4.2, 4.2], and Median is 4.2.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[1.33, 1.33], and Median is 1.33. Besides, 0 companies provide NaN or N/A</w:t>
      </w:r>
    </w:p>
    <w:p>
      <w:r>
        <w:tab/>
        <w:t>for ACIR is +2 dB, throughput loss is in the range [1.33, 1.33], and Median is 1.33. Besides, 0 companies provide NaN or N/A</w:t>
      </w:r>
    </w:p>
    <w:p>
      <w:r>
        <w:tab/>
        <w:t>for ACIR is +4 dB, throughput loss is in the range [1.33, 1.33], and Median is 1.33. Besides, 0 companies provide NaN or N/A</w:t>
      </w:r>
    </w:p>
    <w:p>
      <w:r>
        <w:tab/>
        <w:t>for ACIR is +6 dB, throughput loss is in the range [1.33, 1.33], and Median is 1.33. Besides, 0 companies provide NaN or N/A</w:t>
      </w:r>
    </w:p>
    <w:p>
      <w:r>
        <w:tab/>
        <w:t>for ACIR is +8 dB, throughput loss is in the range [1.33, 1.33], and Median is 1.33. Besides, 0 companies provide NaN or N/A</w:t>
      </w:r>
    </w:p>
    <w:p>
      <w:r>
        <w:br/>
      </w:r>
    </w:p>
    <w:p>
      <w:r>
        <w:t>Scenario 6, Case 4, Victim: SBFD (UL), Antenna config: 2, Grid shift: 0.25,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[4.89, 4.89], and Median is 4.89. Besides, 0 companies provide NaN or N/A</w:t>
      </w:r>
    </w:p>
    <w:p>
      <w:r>
        <w:tab/>
        <w:t>for ACIR is +2 dB, throughput loss is in the range [4.89, 4.89], and Median is 4.89. Besides, 0 companies provide NaN or N/A</w:t>
      </w:r>
    </w:p>
    <w:p>
      <w:r>
        <w:tab/>
        <w:t>for ACIR is +4 dB, throughput loss is in the range [4.89, 4.89], and Median is 4.89. Besides, 0 companies provide NaN or N/A</w:t>
      </w:r>
    </w:p>
    <w:p>
      <w:r>
        <w:tab/>
        <w:t>for ACIR is +6 dB, throughput loss is in the range [4.89, 4.89], and Median is 4.89. Besides, 0 companies provide NaN or N/A</w:t>
      </w:r>
    </w:p>
    <w:p>
      <w:r>
        <w:tab/>
        <w:t>for ACIR is +8 dB, throughput loss is in the range [4.89, 4.89], and Median is 4.89.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[1.71, 1.71], and Median is 1.71. Besides, 0 companies provide NaN or N/A</w:t>
      </w:r>
    </w:p>
    <w:p>
      <w:r>
        <w:tab/>
        <w:t>for ACIR is +2 dB, throughput loss is in the range [1.71, 1.71], and Median is 1.71. Besides, 0 companies provide NaN or N/A</w:t>
      </w:r>
    </w:p>
    <w:p>
      <w:r>
        <w:tab/>
        <w:t>for ACIR is +4 dB, throughput loss is in the range [1.71, 1.71], and Median is 1.71. Besides, 0 companies provide NaN or N/A</w:t>
      </w:r>
    </w:p>
    <w:p>
      <w:r>
        <w:tab/>
        <w:t>for ACIR is +6 dB, throughput loss is in the range [1.71, 1.71], and Median is 1.71. Besides, 0 companies provide NaN or N/A</w:t>
      </w:r>
    </w:p>
    <w:p>
      <w:r>
        <w:tab/>
        <w:t>for ACIR is +8 dB, throughput loss is in the range [1.7, 1.7], and Median is 1.7. Besides, 0 companies provide NaN or N/A</w:t>
      </w:r>
    </w:p>
    <w:p>
      <w:r>
        <w:br/>
      </w:r>
    </w:p>
    <w:p>
      <w:r>
        <w:t>Scenario 6, Case 4, Victim: SBFD (UL), Antenna config: 2, Grid shift: 0.5, SBFD gNB Tx power: 30,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[4.11, 4.11], and Median is 4.11. Besides, 0 companies provide NaN or N/A</w:t>
      </w:r>
    </w:p>
    <w:p>
      <w:r>
        <w:tab/>
        <w:t>for ACIR is +2 dB, throughput loss is in the range [4.11, 4.11], and Median is 4.11. Besides, 0 companies provide NaN or N/A</w:t>
      </w:r>
    </w:p>
    <w:p>
      <w:r>
        <w:tab/>
        <w:t>for ACIR is +4 dB, throughput loss is in the range [4.11, 4.11], and Median is 4.11. Besides, 0 companies provide NaN or N/A</w:t>
      </w:r>
    </w:p>
    <w:p>
      <w:r>
        <w:tab/>
        <w:t>for ACIR is +6 dB, throughput loss is in the range [4.11, 4.11], and Median is 4.11. Besides, 0 companies provide NaN or N/A</w:t>
      </w:r>
    </w:p>
    <w:p>
      <w:r>
        <w:tab/>
        <w:t>for ACIR is +8 dB, throughput loss is in the range [4.11, 4.11], and Median is 4.11.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[1.38, 1.38], and Median is 1.38. Besides, 0 companies provide NaN or N/A</w:t>
      </w:r>
    </w:p>
    <w:p>
      <w:r>
        <w:tab/>
        <w:t>for ACIR is +2 dB, throughput loss is in the range [1.38, 1.38], and Median is 1.38. Besides, 0 companies provide NaN or N/A</w:t>
      </w:r>
    </w:p>
    <w:p>
      <w:r>
        <w:tab/>
        <w:t>for ACIR is +4 dB, throughput loss is in the range [1.38, 1.38], and Median is 1.38. Besides, 0 companies provide NaN or N/A</w:t>
      </w:r>
    </w:p>
    <w:p>
      <w:r>
        <w:tab/>
        <w:t>for ACIR is +6 dB, throughput loss is in the range [1.38, 1.38], and Median is 1.38. Besides, 0 companies provide NaN or N/A</w:t>
      </w:r>
    </w:p>
    <w:p>
      <w:r>
        <w:tab/>
        <w:t>for ACIR is +8 dB, throughput loss is in the range [1.38, 1.38], and Median is 1.38. Besides, 0 companies provide NaN or N/A</w:t>
      </w:r>
    </w:p>
    <w:p>
      <w:r>
        <w:br/>
      </w:r>
    </w:p>
    <w:p>
      <w:r>
        <w:t>Scenario 6, Case 4, Victim: SBFD (UL), Antenna config: 2, Grid shift: 0.5,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[4.89, 4.89], and Median is 4.89. Besides, 0 companies provide NaN or N/A</w:t>
      </w:r>
    </w:p>
    <w:p>
      <w:r>
        <w:tab/>
        <w:t>for ACIR is +2 dB, throughput loss is in the range [4.89, 4.89], and Median is 4.89. Besides, 0 companies provide NaN or N/A</w:t>
      </w:r>
    </w:p>
    <w:p>
      <w:r>
        <w:tab/>
        <w:t>for ACIR is +4 dB, throughput loss is in the range [4.89, 4.89], and Median is 4.89. Besides, 0 companies provide NaN or N/A</w:t>
      </w:r>
    </w:p>
    <w:p>
      <w:r>
        <w:tab/>
        <w:t>for ACIR is +6 dB, throughput loss is in the range [4.89, 4.89], and Median is 4.89. Besides, 0 companies provide NaN or N/A</w:t>
      </w:r>
    </w:p>
    <w:p>
      <w:r>
        <w:tab/>
        <w:t>for ACIR is +8 dB, throughput loss is in the range [4.89, 4.89], and Median is 4.89.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[1.8, 1.8], and Median is 1.8. Besides, 0 companies provide NaN or N/A</w:t>
      </w:r>
    </w:p>
    <w:p>
      <w:r>
        <w:tab/>
        <w:t>for ACIR is +2 dB, throughput loss is in the range [1.8, 1.8], and Median is 1.8. Besides, 0 companies provide NaN or N/A</w:t>
      </w:r>
    </w:p>
    <w:p>
      <w:r>
        <w:tab/>
        <w:t>for ACIR is +4 dB, throughput loss is in the range [1.8, 1.8], and Median is 1.8. Besides, 0 companies provide NaN or N/A</w:t>
      </w:r>
    </w:p>
    <w:p>
      <w:r>
        <w:tab/>
        <w:t>for ACIR is +6 dB, throughput loss is in the range [1.8, 1.8], and Median is 1.8. Besides, 0 companies provide NaN or N/A</w:t>
      </w:r>
    </w:p>
    <w:p>
      <w:r>
        <w:tab/>
        <w:t>for ACIR is +8 dB, throughput loss is in the range [1.8, 1.8], and Median is 1.8. Besides, 0 companies provide NaN or N/A</w:t>
      </w:r>
    </w:p>
    <w:p>
      <w:r>
        <w:br/>
      </w:r>
    </w:p>
    <w:p>
      <w:r>
        <w:t>Scenario 6, Case 4, Victim: SBFD (UL), Antenna config: 2, Grid shift: 1.0, SBFD gNB Tx power: 30, enhanced NF: no.  7 companies show simulation results</w:t>
      </w:r>
    </w:p>
    <w:p>
      <w:r>
        <w:tab/>
        <w:t>At cell center</w:t>
      </w:r>
    </w:p>
    <w:p>
      <w:r>
        <w:tab/>
        <w:t>for ACIR is Relative ACIR, throughput loss is in the range [4.13, 0.02], and Median is 0.68. Besides, 0 companies provide NaN or N/A</w:t>
      </w:r>
    </w:p>
    <w:p>
      <w:r>
        <w:tab/>
        <w:t>for ACIR is +2 dB, throughput loss is in the range [4.13, 0.02], and Median is 0.5. Besides, 0 companies provide NaN or N/A</w:t>
      </w:r>
    </w:p>
    <w:p>
      <w:r>
        <w:tab/>
        <w:t>for ACIR is +4 dB, throughput loss is in the range [4.13, 0.02], and Median is 0.36. Besides, 0 companies provide NaN or N/A</w:t>
      </w:r>
    </w:p>
    <w:p>
      <w:r>
        <w:tab/>
        <w:t>for ACIR is +6 dB, throughput loss is in the range [4.13, 0.02], and Median is 0.21. Besides, 0 companies provide NaN or N/A</w:t>
      </w:r>
    </w:p>
    <w:p>
      <w:r>
        <w:tab/>
        <w:t>for ACIR is +8 dB, throughput loss is in the range [4.13, 0.02], and Median is 0.13.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[1.71, 0.0], and Median is 1.55. Besides, 0 companies provide NaN or N/A</w:t>
      </w:r>
    </w:p>
    <w:p>
      <w:r>
        <w:tab/>
        <w:t>for ACIR is +2 dB, throughput loss is in the range [1.38, 0.0], and Median is 0.86. Besides, 0 companies provide NaN or N/A</w:t>
      </w:r>
    </w:p>
    <w:p>
      <w:r>
        <w:tab/>
        <w:t>for ACIR is +4 dB, throughput loss is in the range [1.38, 0.0], and Median is 0.37. Besides, 0 companies provide NaN or N/A</w:t>
      </w:r>
    </w:p>
    <w:p>
      <w:r>
        <w:tab/>
        <w:t>for ACIR is +6 dB, throughput loss is in the range [1.38, 0.0], and Median is 0.21. Besides, 0 companies provide NaN or N/A</w:t>
      </w:r>
    </w:p>
    <w:p>
      <w:r>
        <w:tab/>
        <w:t>for ACIR is +8 dB, throughput loss is in the range [1.38, 0.0], and Median is 0.07. Besides, 0 companies provide NaN or N/A</w:t>
      </w:r>
    </w:p>
    <w:p>
      <w:r>
        <w:br/>
      </w:r>
    </w:p>
    <w:p>
      <w:r>
        <w:t>Scenario 6, Case 4, Victim: SBFD (UL), Antenna config: 2, Grid shift: 1.0, SBFD gNB Tx power: 40,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[4.89, 4.89], and Median is 4.89. Besides, 0 companies provide NaN or N/A</w:t>
      </w:r>
    </w:p>
    <w:p>
      <w:r>
        <w:tab/>
        <w:t>for ACIR is +2 dB, throughput loss is in the range [4.89, 4.89], and Median is 4.89. Besides, 0 companies provide NaN or N/A</w:t>
      </w:r>
    </w:p>
    <w:p>
      <w:r>
        <w:tab/>
        <w:t>for ACIR is +4 dB, throughput loss is in the range [4.89, 4.89], and Median is 4.89. Besides, 0 companies provide NaN or N/A</w:t>
      </w:r>
    </w:p>
    <w:p>
      <w:r>
        <w:tab/>
        <w:t>for ACIR is +6 dB, throughput loss is in the range [4.89, 4.89], and Median is 4.89. Besides, 0 companies provide NaN or N/A</w:t>
      </w:r>
    </w:p>
    <w:p>
      <w:r>
        <w:tab/>
        <w:t>for ACIR is +8 dB, throughput loss is in the range [4.89, 4.89], and Median is 4.89.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[1.84, 1.84], and Median is 1.84. Besides, 0 companies provide NaN or N/A</w:t>
      </w:r>
    </w:p>
    <w:p>
      <w:r>
        <w:tab/>
        <w:t>for ACIR is +2 dB, throughput loss is in the range [1.84, 1.84], and Median is 1.84. Besides, 0 companies provide NaN or N/A</w:t>
      </w:r>
    </w:p>
    <w:p>
      <w:r>
        <w:tab/>
        <w:t>for ACIR is +4 dB, throughput loss is in the range [1.84, 1.84], and Median is 1.84. Besides, 0 companies provide NaN or N/A</w:t>
      </w:r>
    </w:p>
    <w:p>
      <w:r>
        <w:tab/>
        <w:t>for ACIR is +6 dB, throughput loss is in the range [1.84, 1.84], and Median is 1.84. Besides, 0 companies provide NaN or N/A</w:t>
      </w:r>
    </w:p>
    <w:p>
      <w:r>
        <w:tab/>
        <w:t>for ACIR is +8 dB, throughput loss is in the range [1.84, 1.84], and Median is 1.84. Besides, 0 companies provide NaN or N/A</w:t>
      </w:r>
    </w:p>
    <w:p>
      <w:r>
        <w:br/>
      </w:r>
    </w:p>
    <w:p>
      <w:r>
        <w:t>Scenario 8, Case 1, Victim: NR TDD DL, Antenna config: 1, Grid shift: 1,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[-0.16, -0.16], and Median is -0.16.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[-0.46, -0.46], and Median is -0.46. Besides, 0 companies provide NaN or N/A</w:t>
      </w:r>
    </w:p>
    <w:p>
      <w:r>
        <w:br/>
      </w:r>
    </w:p>
    <w:p>
      <w:r>
        <w:t>Scenario 8, Case 1, Victim: NR TDD DL, Antenna config: 2, Grid shift: 1,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[-0.06, -0.12], and Median is -0.09. Besides, 0 companies provide NaN or N/A</w:t>
      </w:r>
    </w:p>
    <w:p>
      <w:r>
        <w:tab/>
        <w:t>for ACIR is +2 dB, throughput loss is in the range [-0.23, -0.23], and Median is -0.23. Besides, 0 companies provide NaN or N/A</w:t>
      </w:r>
    </w:p>
    <w:p>
      <w:r>
        <w:tab/>
        <w:t>for ACIR is +4 dB, throughput loss is in the range [-0.3, -0.3], and Median is -0.3. Besides, 0 companies provide NaN or N/A</w:t>
      </w:r>
    </w:p>
    <w:p>
      <w:r>
        <w:tab/>
        <w:t>for ACIR is +6 dB, throughput loss is in the range [-0.34, -0.34], and Median is -0.34. Besides, 0 companies provide NaN or N/A</w:t>
      </w:r>
    </w:p>
    <w:p>
      <w:r>
        <w:tab/>
        <w:t>for ACIR is +8 dB, throughput loss is in the range [-0.37, -0.37], and Median is -0.37.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[-0.25, -0.27], and Median is -0.26. Besides, 0 companies provide NaN or N/A</w:t>
      </w:r>
    </w:p>
    <w:p>
      <w:r>
        <w:tab/>
        <w:t>for ACIR is +2 dB, throughput loss is in the range [-0.36, -0.36], and Median is -0.36. Besides, 0 companies provide NaN or N/A</w:t>
      </w:r>
    </w:p>
    <w:p>
      <w:r>
        <w:tab/>
        <w:t>for ACIR is +4 dB, throughput loss is in the range [-0.39, -0.39], and Median is -0.39. Besides, 0 companies provide NaN or N/A</w:t>
      </w:r>
    </w:p>
    <w:p>
      <w:r>
        <w:tab/>
        <w:t>for ACIR is +6 dB, throughput loss is in the range [-0.41, -0.41], and Median is -0.41. Besides, 0 companies provide NaN or N/A</w:t>
      </w:r>
    </w:p>
    <w:p>
      <w:r>
        <w:tab/>
        <w:t>for ACIR is +8 dB, throughput loss is in the range [-0.43, -0.43], and Median is -0.43. Besides, 0 companies provide NaN or N/A</w:t>
      </w:r>
    </w:p>
    <w:p>
      <w:r>
        <w:br/>
      </w:r>
    </w:p>
    <w:p>
      <w:r>
        <w:t>Scenario 8, Case 2, Victim: NR TDD UL, Antenna config: 1, Grid shift: 1,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[4.4, 4.4], and Median is 4.4. Besides, 0 companies provide NaN or N/A</w:t>
      </w:r>
    </w:p>
    <w:p>
      <w:r>
        <w:tab/>
        <w:t>for ACIR is +2 dB, throughput loss is in the range [3.37, 3.37], and Median is 3.37. Besides, 0 companies provide NaN or N/A</w:t>
      </w:r>
    </w:p>
    <w:p>
      <w:r>
        <w:tab/>
        <w:t>for ACIR is +4 dB, throughput loss is in the range [2.6, 2.6], and Median is 2.6. Besides, 0 companies provide NaN or N/A</w:t>
      </w:r>
    </w:p>
    <w:p>
      <w:r>
        <w:tab/>
        <w:t>for ACIR is +6 dB, throughput loss is in the range [2.05, 2.05], and Median is 2.05. Besides, 0 companies provide NaN or N/A</w:t>
      </w:r>
    </w:p>
    <w:p>
      <w:r>
        <w:tab/>
        <w:t>for ACIR is +8 dB, throughput loss is in the range [1.66, 1.66], and Median is 1.66.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[17.23, 17.23], and Median is 17.23. Besides, 0 companies provide NaN or N/A</w:t>
      </w:r>
    </w:p>
    <w:p>
      <w:r>
        <w:tab/>
        <w:t>for ACIR is +2 dB, throughput loss is in the range [13.04, 13.04], and Median is 13.04. Besides, 0 companies provide NaN or N/A</w:t>
      </w:r>
    </w:p>
    <w:p>
      <w:r>
        <w:tab/>
        <w:t>for ACIR is +4 dB, throughput loss is in the range [10.3, 10.3], and Median is 10.3. Besides, 0 companies provide NaN or N/A</w:t>
      </w:r>
    </w:p>
    <w:p>
      <w:r>
        <w:tab/>
        <w:t>for ACIR is +6 dB, throughput loss is in the range [8.11, 8.11], and Median is 8.11. Besides, 0 companies provide NaN or N/A</w:t>
      </w:r>
    </w:p>
    <w:p>
      <w:r>
        <w:tab/>
        <w:t>for ACIR is +8 dB, throughput loss is in the range [6.52, 6.52], and Median is 6.52. Besides, 0 companies provide NaN or N/A</w:t>
      </w:r>
    </w:p>
    <w:p>
      <w:r>
        <w:br/>
      </w:r>
    </w:p>
    <w:p>
      <w:r>
        <w:t>Scenario 8, Case 2, Victim: NR TDD UL, Antenna config: 2, Grid shift: 1,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[6.16, 5.57], and Median is 5.86. Besides, 0 companies provide NaN or N/A</w:t>
      </w:r>
    </w:p>
    <w:p>
      <w:r>
        <w:tab/>
        <w:t>for ACIR is +2 dB, throughput loss is in the range [4.84, 4.56], and Median is 4.7. Besides, 0 companies provide NaN or N/A</w:t>
      </w:r>
    </w:p>
    <w:p>
      <w:r>
        <w:tab/>
        <w:t>for ACIR is +4 dB, throughput loss is in the range [3.85, 3.62], and Median is 3.73. Besides, 0 companies provide NaN or N/A</w:t>
      </w:r>
    </w:p>
    <w:p>
      <w:r>
        <w:tab/>
        <w:t>for ACIR is +6 dB, throughput loss is in the range [3.11, 3.04], and Median is 3.08. Besides, 0 companies provide NaN or N/A</w:t>
      </w:r>
    </w:p>
    <w:p>
      <w:r>
        <w:tab/>
        <w:t>for ACIR is +8 dB, throughput loss is in the range [2.59, 2.44], and Median is 2.52.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[24.92, 19.18], and Median is 22.05. Besides, 0 companies provide NaN or N/A</w:t>
      </w:r>
    </w:p>
    <w:p>
      <w:r>
        <w:tab/>
        <w:t>for ACIR is +2 dB, throughput loss is in the range [19.49, 16.66], and Median is 18.08. Besides, 0 companies provide NaN or N/A</w:t>
      </w:r>
    </w:p>
    <w:p>
      <w:r>
        <w:tab/>
        <w:t>for ACIR is +4 dB, throughput loss is in the range [15.92, 14.7], and Median is 15.31. Besides, 0 companies provide NaN or N/A</w:t>
      </w:r>
    </w:p>
    <w:p>
      <w:r>
        <w:tab/>
        <w:t>for ACIR is +6 dB, throughput loss is in the range [13.42, 12.48], and Median is 12.95. Besides, 0 companies provide NaN or N/A</w:t>
      </w:r>
    </w:p>
    <w:p>
      <w:r>
        <w:tab/>
        <w:t>for ACIR is +8 dB, throughput loss is in the range [11.36, 10.26], and Median is 10.81. Besides, 0 companies provide NaN or N/A</w:t>
      </w:r>
    </w:p>
    <w:p>
      <w:r>
        <w:br/>
      </w:r>
    </w:p>
    <w:p>
      <w:r>
        <w:t>Scenario 8, Case 3, Victim: SBFD (DL), Antenna config: 1, Grid shift: 1,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[0.53, 0.53], and Median is 0.53.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[0.76, 0.76], and Median is 0.76. Besides, 0 companies provide NaN or N/A</w:t>
      </w:r>
    </w:p>
    <w:p>
      <w:r>
        <w:br/>
      </w:r>
    </w:p>
    <w:p>
      <w:r>
        <w:t>Scenario 8, Case 3, Victim: SBFD (DL), Antenna config: 2, Grid shift: 1,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[0.38, 0.29], and Median is 0.33. Besides, 0 companies provide NaN or N/A</w:t>
      </w:r>
    </w:p>
    <w:p>
      <w:r>
        <w:tab/>
        <w:t>for ACIR is +2 dB, throughput loss is in the range [0.24, 0.24], and Median is 0.24. Besides, 0 companies provide NaN or N/A</w:t>
      </w:r>
    </w:p>
    <w:p>
      <w:r>
        <w:tab/>
        <w:t>for ACIR is +4 dB, throughput loss is in the range [0.15, 0.15], and Median is 0.15. Besides, 0 companies provide NaN or N/A</w:t>
      </w:r>
    </w:p>
    <w:p>
      <w:r>
        <w:tab/>
        <w:t>for ACIR is +6 dB, throughput loss is in the range [0.1, 0.1], and Median is 0.1. Besides, 0 companies provide NaN or N/A</w:t>
      </w:r>
    </w:p>
    <w:p>
      <w:r>
        <w:tab/>
        <w:t>for ACIR is +8 dB, throughput loss is in the range [0.06, 0.06], and Median is 0.06.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[0.61, 0.54], and Median is 0.58. Besides, 0 companies provide NaN or N/A</w:t>
      </w:r>
    </w:p>
    <w:p>
      <w:r>
        <w:tab/>
        <w:t>for ACIR is +2 dB, throughput loss is in the range [0.52, 0.52], and Median is 0.52. Besides, 0 companies provide NaN or N/A</w:t>
      </w:r>
    </w:p>
    <w:p>
      <w:r>
        <w:tab/>
        <w:t>for ACIR is +4 dB, throughput loss is in the range [0.45, 0.45], and Median is 0.45. Besides, 0 companies provide NaN or N/A</w:t>
      </w:r>
    </w:p>
    <w:p>
      <w:r>
        <w:tab/>
        <w:t>for ACIR is +6 dB, throughput loss is in the range [0.38, 0.38], and Median is 0.38. Besides, 0 companies provide NaN or N/A</w:t>
      </w:r>
    </w:p>
    <w:p>
      <w:r>
        <w:tab/>
        <w:t>for ACIR is +8 dB, throughput loss is in the range [0.33, 0.33], and Median is 0.33. Besides, 0 companies provide NaN or N/A</w:t>
      </w:r>
    </w:p>
    <w:p>
      <w:r>
        <w:br/>
      </w:r>
    </w:p>
    <w:p>
      <w:r>
        <w:t>Scenario 8, Case 3, Victim: SBFD (UL), Antenna config: 1, Grid shift: 1,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[6.41, 6.41], and Median is 6.41. Besides, 0 companies provide NaN or N/A</w:t>
      </w:r>
    </w:p>
    <w:p>
      <w:r>
        <w:tab/>
        <w:t>for ACIR is +2 dB, throughput loss is in the range [5.02, 5.02], and Median is 5.02. Besides, 0 companies provide NaN or N/A</w:t>
      </w:r>
    </w:p>
    <w:p>
      <w:r>
        <w:tab/>
        <w:t>for ACIR is +4 dB, throughput loss is in the range [3.98, 3.98], and Median is 3.98. Besides, 0 companies provide NaN or N/A</w:t>
      </w:r>
    </w:p>
    <w:p>
      <w:r>
        <w:tab/>
        <w:t>for ACIR is +6 dB, throughput loss is in the range [3.23, 3.23], and Median is 3.23. Besides, 0 companies provide NaN or N/A</w:t>
      </w:r>
    </w:p>
    <w:p>
      <w:r>
        <w:tab/>
        <w:t>for ACIR is +8 dB, throughput loss is in the range [2.69, 2.69], and Median is 2.69.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[22.42, 22.42], and Median is 22.42. Besides, 0 companies provide NaN or N/A</w:t>
      </w:r>
    </w:p>
    <w:p>
      <w:r>
        <w:tab/>
        <w:t>for ACIR is +2 dB, throughput loss is in the range [17.53, 17.53], and Median is 17.53. Besides, 0 companies provide NaN or N/A</w:t>
      </w:r>
    </w:p>
    <w:p>
      <w:r>
        <w:tab/>
        <w:t>for ACIR is +4 dB, throughput loss is in the range [13.82, 13.82], and Median is 13.82. Besides, 0 companies provide NaN or N/A</w:t>
      </w:r>
    </w:p>
    <w:p>
      <w:r>
        <w:tab/>
        <w:t>for ACIR is +6 dB, throughput loss is in the range [11.12, 11.12], and Median is 11.12. Besides, 0 companies provide NaN or N/A</w:t>
      </w:r>
    </w:p>
    <w:p>
      <w:r>
        <w:tab/>
        <w:t>for ACIR is +8 dB, throughput loss is in the range [9.33, 9.33], and Median is 9.33. Besides, 0 companies provide NaN or N/A</w:t>
      </w:r>
    </w:p>
    <w:p>
      <w:r>
        <w:br/>
      </w:r>
    </w:p>
    <w:p>
      <w:r>
        <w:t>Scenario 8, Case 3, Victim: SBFD (UL), Antenna config: 2, Grid shift: 1,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[5.73, 5.23], and Median is 5.48. Besides, 0 companies provide NaN or N/A</w:t>
      </w:r>
    </w:p>
    <w:p>
      <w:r>
        <w:tab/>
        <w:t>for ACIR is +2 dB, throughput loss is in the range [4.41, 4.12], and Median is 4.27. Besides, 0 companies provide NaN or N/A</w:t>
      </w:r>
    </w:p>
    <w:p>
      <w:r>
        <w:tab/>
        <w:t>for ACIR is +4 dB, throughput loss is in the range [3.35, 3.29], and Median is 3.32. Besides, 0 companies provide NaN or N/A</w:t>
      </w:r>
    </w:p>
    <w:p>
      <w:r>
        <w:tab/>
        <w:t>for ACIR is +6 dB, throughput loss is in the range [2.69, 2.62], and Median is 2.65. Besides, 0 companies provide NaN or N/A</w:t>
      </w:r>
    </w:p>
    <w:p>
      <w:r>
        <w:tab/>
        <w:t>for ACIR is +8 dB, throughput loss is in the range [2.26, 2.03], and Median is 2.15.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[22.5, 21.11], and Median is 21.81. Besides, 0 companies provide NaN or N/A</w:t>
      </w:r>
    </w:p>
    <w:p>
      <w:r>
        <w:tab/>
        <w:t>for ACIR is +2 dB, throughput loss is in the range [18.3, 16.07], and Median is 17.19. Besides, 0 companies provide NaN or N/A</w:t>
      </w:r>
    </w:p>
    <w:p>
      <w:r>
        <w:tab/>
        <w:t>for ACIR is +4 dB, throughput loss is in the range [15.34, 12.14], and Median is 13.74. Besides, 0 companies provide NaN or N/A</w:t>
      </w:r>
    </w:p>
    <w:p>
      <w:r>
        <w:tab/>
        <w:t>for ACIR is +6 dB, throughput loss is in the range [11.87, 9.56], and Median is 10.71. Besides, 0 companies provide NaN or N/A</w:t>
      </w:r>
    </w:p>
    <w:p>
      <w:r>
        <w:tab/>
        <w:t>for ACIR is +8 dB, throughput loss is in the range [8.77, 8.34], and Median is 8.56. Besides, 0 companies provide NaN or N/A</w:t>
      </w:r>
    </w:p>
    <w:p>
      <w:r>
        <w:br/>
      </w:r>
    </w:p>
    <w:p>
      <w:r>
        <w:t>Scenario 8, Case 4, Victim: SBFD (DL), Antenna config: 1, Grid shift: 1,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br/>
      </w:r>
    </w:p>
    <w:p>
      <w:r>
        <w:t>Scenario 8, Case 4, Victim: SBFD (DL), Antenna config: 2, Grid shift: 1,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[0.0, 0.0], and Median is 0.0. Besides, 0 companies provide NaN or N/A</w:t>
      </w:r>
    </w:p>
    <w:p>
      <w:r>
        <w:tab/>
        <w:t>for ACIR is +2 dB, throughput loss is in the range [0.0, 0.0], and Median is 0.0. Besides, 0 companies provide NaN or N/A</w:t>
      </w:r>
    </w:p>
    <w:p>
      <w:r>
        <w:tab/>
        <w:t>for ACIR is +4 dB, throughput loss is in the range [0.0, 0.0], and Median is 0.0. Besides, 0 companies provide NaN or N/A</w:t>
      </w:r>
    </w:p>
    <w:p>
      <w:r>
        <w:tab/>
        <w:t>for ACIR is +6 dB, throughput loss is in the range [0.0, 0.0], and Median is 0.0. Besides, 0 companies provide NaN or N/A</w:t>
      </w:r>
    </w:p>
    <w:p>
      <w:r>
        <w:tab/>
        <w:t>for ACIR is +8 dB, throughput loss is in the range [0.0, 0.0], and Median is 0.0. Besides, 0 companies provide NaN or N/A</w:t>
      </w:r>
    </w:p>
    <w:p>
      <w:r>
        <w:br/>
      </w:r>
    </w:p>
    <w:p>
      <w:r>
        <w:t>Scenario 8, Case 4, Victim: SBFD (UL), Antenna config: 1, Grid shift: 1, SBFD gNB Tx power: 27,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[0.04, 0.04], and Median is 0.04.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[0.09, 0.09], and Median is 0.09. Besides, 0 companies provide NaN or N/A</w:t>
      </w:r>
    </w:p>
    <w:p>
      <w:r>
        <w:br/>
      </w:r>
    </w:p>
    <w:p>
      <w:r>
        <w:t>Scenario 8, Case 4, Victim: SBFD (UL), Antenna config: 2, Grid shift: 1, SBFD gNB Tx power: 30, enhanced NF: no.  2 companies show simulation results</w:t>
      </w:r>
    </w:p>
    <w:p>
      <w:r>
        <w:tab/>
        <w:t>At cell center</w:t>
      </w:r>
    </w:p>
    <w:p>
      <w:r>
        <w:tab/>
        <w:t>for ACIR is Relative ACIR, throughput loss is in the range [0.06, 0.04], and Median is 0.05. Besides, 0 companies provide NaN or N/A</w:t>
      </w:r>
    </w:p>
    <w:p>
      <w:r>
        <w:tab/>
        <w:t>for ACIR is +2 dB, throughput loss is in the range [0.04, 0.04], and Median is 0.04. Besides, 0 companies provide NaN or N/A</w:t>
      </w:r>
    </w:p>
    <w:p>
      <w:r>
        <w:tab/>
        <w:t>for ACIR is +4 dB, throughput loss is in the range [0.04, 0.04], and Median is 0.04. Besides, 0 companies provide NaN or N/A</w:t>
      </w:r>
    </w:p>
    <w:p>
      <w:r>
        <w:tab/>
        <w:t>for ACIR is +6 dB, throughput loss is in the range [0.03, 0.03], and Median is 0.03. Besides, 0 companies provide NaN or N/A</w:t>
      </w:r>
    </w:p>
    <w:p>
      <w:r>
        <w:tab/>
        <w:t>for ACIR is +8 dB, throughput loss is in the range [0.02, 0.02], and Median is 0.02.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[0.14, 0.12], and Median is 0.13. Besides, 0 companies provide NaN or N/A</w:t>
      </w:r>
    </w:p>
    <w:p>
      <w:r>
        <w:tab/>
        <w:t>for ACIR is +2 dB, throughput loss is in the range [0.1, 0.1], and Median is 0.1. Besides, 0 companies provide NaN or N/A</w:t>
      </w:r>
    </w:p>
    <w:p>
      <w:r>
        <w:tab/>
        <w:t>for ACIR is +4 dB, throughput loss is in the range [0.07, 0.07], and Median is 0.07. Besides, 0 companies provide NaN or N/A</w:t>
      </w:r>
    </w:p>
    <w:p>
      <w:r>
        <w:tab/>
        <w:t>for ACIR is +6 dB, throughput loss is in the range [0.06, 0.06], and Median is 0.06. Besides, 0 companies provide NaN or N/A</w:t>
      </w:r>
    </w:p>
    <w:p>
      <w:r>
        <w:tab/>
        <w:t>for ACIR is +8 dB, throughput loss is in the range [0.05, 0.05], and Median is 0.05. Besides, 0 companies provide NaN or N/A</w:t>
      </w:r>
    </w:p>
    <w:p>
      <w:r>
        <w:br/>
      </w:r>
    </w:p>
    <w:p>
      <w:r>
        <w:t>Scenario 9, Case 1, Victim: NR TDD DL,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[-0.71, -0.71], and Median is -0.71.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[-4.75, -4.75], and Median is -4.75. Besides, 0 companies provide NaN or N/A</w:t>
      </w:r>
    </w:p>
    <w:p>
      <w:r>
        <w:br/>
      </w:r>
    </w:p>
    <w:p>
      <w:r>
        <w:t>Scenario 9, Case 1, Victim: NR TDD DL, Antenna config: 2, Grid shift: 1, SBFD gNB Tx power: 24, enhanced NF: no.  5 companies show simulation results</w:t>
      </w:r>
    </w:p>
    <w:p>
      <w:r>
        <w:tab/>
        <w:t>At cell center</w:t>
      </w:r>
    </w:p>
    <w:p>
      <w:r>
        <w:tab/>
        <w:t>for ACIR is Relative ACIR, throughput loss is in the range [1.17, -0.31], and Median is 0.06. Besides, 0 companies provide NaN or N/A</w:t>
      </w:r>
    </w:p>
    <w:p>
      <w:r>
        <w:tab/>
        <w:t>for ACIR is +2 dB, throughput loss is in the range [0.81, -0.74], and Median is -0.48. Besides, 0 companies provide NaN or N/A</w:t>
      </w:r>
    </w:p>
    <w:p>
      <w:r>
        <w:tab/>
        <w:t>for ACIR is +4 dB, throughput loss is in the range [0.58, -1.17], and Median is -0.77. Besides, 0 companies provide NaN or N/A</w:t>
      </w:r>
    </w:p>
    <w:p>
      <w:r>
        <w:tab/>
        <w:t>for ACIR is +6 dB, throughput loss is in the range [0.36, -1.5], and Median is -0.99. Besides, 0 companies provide NaN or N/A</w:t>
      </w:r>
    </w:p>
    <w:p>
      <w:r>
        <w:tab/>
        <w:t>for ACIR is +8 dB, throughput loss is in the range [0.27, -1.73], and Median is -1.16.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[0.59, -1.69], and Median is 0.19. Besides, 0 companies provide NaN or N/A</w:t>
      </w:r>
    </w:p>
    <w:p>
      <w:r>
        <w:tab/>
        <w:t>for ACIR is +2 dB, throughput loss is in the range [0.49, -3.43], and Median is -1.54. Besides, 0 companies provide NaN or N/A</w:t>
      </w:r>
    </w:p>
    <w:p>
      <w:r>
        <w:tab/>
        <w:t>for ACIR is +4 dB, throughput loss is in the range [0.39, -4.9], and Median is -2.56. Besides, 0 companies provide NaN or N/A</w:t>
      </w:r>
    </w:p>
    <w:p>
      <w:r>
        <w:tab/>
        <w:t>for ACIR is +6 dB, throughput loss is in the range [0.0, -6.08], and Median is -3.42. Besides, 0 companies provide NaN or N/A</w:t>
      </w:r>
    </w:p>
    <w:p>
      <w:r>
        <w:tab/>
        <w:t>for ACIR is +8 dB, throughput loss is in the range [0.0, -6.65], and Median is -4.08. Besides, 0 companies provide NaN or N/A</w:t>
      </w:r>
    </w:p>
    <w:p>
      <w:r>
        <w:br/>
      </w:r>
    </w:p>
    <w:p>
      <w:r>
        <w:t>Scenario 9, Case 2, Victim: NR TDD UL,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[0.51, 0.51], and Median is 0.51. Besides, 0 companies provide NaN or N/A</w:t>
      </w:r>
    </w:p>
    <w:p>
      <w:r>
        <w:tab/>
        <w:t>for ACIR is +2 dB, throughput loss is in the range [0.23, 0.23], and Median is 0.23. Besides, 0 companies provide NaN or N/A</w:t>
      </w:r>
    </w:p>
    <w:p>
      <w:r>
        <w:tab/>
        <w:t>for ACIR is +4 dB, throughput loss is in the range [0.03, 0.03], and Median is 0.03. Besides, 0 companies provide NaN or N/A</w:t>
      </w:r>
    </w:p>
    <w:p>
      <w:r>
        <w:tab/>
        <w:t>for ACIR is +6 dB, throughput loss is in the range [-0.12, -0.12], and Median is -0.12. Besides, 0 companies provide NaN or N/A</w:t>
      </w:r>
    </w:p>
    <w:p>
      <w:r>
        <w:tab/>
        <w:t>for ACIR is +8 dB, throughput loss is in the range [-0.27, -0.27], and Median is -0.27.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[3.15, 3.15], and Median is 3.15. Besides, 0 companies provide NaN or N/A</w:t>
      </w:r>
    </w:p>
    <w:p>
      <w:r>
        <w:tab/>
        <w:t>for ACIR is +2 dB, throughput loss is in the range [1.35, 1.35], and Median is 1.35. Besides, 0 companies provide NaN or N/A</w:t>
      </w:r>
    </w:p>
    <w:p>
      <w:r>
        <w:tab/>
        <w:t>for ACIR is +4 dB, throughput loss is in the range [0.45, 0.45], and Median is 0.45. Besides, 0 companies provide NaN or N/A</w:t>
      </w:r>
    </w:p>
    <w:p>
      <w:r>
        <w:tab/>
        <w:t>for ACIR is +6 dB, throughput loss is in the range [-0.54, -0.54], and Median is -0.54. Besides, 0 companies provide NaN or N/A</w:t>
      </w:r>
    </w:p>
    <w:p>
      <w:r>
        <w:tab/>
        <w:t>for ACIR is +8 dB, throughput loss is in the range [-1.32, -1.32], and Median is -1.32. Besides, 0 companies provide NaN or N/A</w:t>
      </w:r>
    </w:p>
    <w:p>
      <w:r>
        <w:br/>
      </w:r>
    </w:p>
    <w:p>
      <w:r>
        <w:t>Scenario 9, Case 2, Victim: NR TDD UL, Antenna config: 2, Grid shift: 1, SBFD gNB Tx power: 24,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[1.7, 0.06], and Median is 0.73. Besides, 0 companies provide NaN or N/A</w:t>
      </w:r>
    </w:p>
    <w:p>
      <w:r>
        <w:tab/>
        <w:t>for ACIR is +2 dB, throughput loss is in the range [1.28, 0.17], and Median is 0.52. Besides, 0 companies provide NaN or N/A</w:t>
      </w:r>
    </w:p>
    <w:p>
      <w:r>
        <w:tab/>
        <w:t>for ACIR is +4 dB, throughput loss is in the range [0.94, -0.1], and Median is 0.33. Besides, 0 companies provide NaN or N/A</w:t>
      </w:r>
    </w:p>
    <w:p>
      <w:r>
        <w:tab/>
        <w:t>for ACIR is +6 dB, throughput loss is in the range [0.68, -0.29], and Median is 0.07. Besides, 0 companies provide NaN or N/A</w:t>
      </w:r>
    </w:p>
    <w:p>
      <w:r>
        <w:tab/>
        <w:t>for ACIR is +8 dB, throughput loss is in the range [0.49, -0.43], and Median is -0.01. Besides, 0 companies provide NaN or N/A</w:t>
      </w:r>
    </w:p>
    <w:p>
      <w:r>
        <w:tab/>
        <w:t>At cell edge</w:t>
      </w:r>
    </w:p>
    <w:p>
      <w:r>
        <w:tab/>
        <w:t>for ACIR is Relative ACIR, throughput loss is in the range [7.68, 0.01], and Median is 3.29. Besides, 0 companies provide NaN or N/A</w:t>
      </w:r>
    </w:p>
    <w:p>
      <w:r>
        <w:tab/>
        <w:t>for ACIR is +2 dB, throughput loss is in the range [3.96, 0.96], and Median is 1.96. Besides, 0 companies provide NaN or N/A</w:t>
      </w:r>
    </w:p>
    <w:p>
      <w:r>
        <w:tab/>
        <w:t>for ACIR is +4 dB, throughput loss is in the range [3.36, -0.31], and Median is 0.89. Besides, 0 companies provide NaN or N/A</w:t>
      </w:r>
    </w:p>
    <w:p>
      <w:r>
        <w:tab/>
        <w:t>for ACIR is +6 dB, throughput loss is in the range [1.99, -0.97], and Median is 0.15. Besides, 0 companies provide NaN or N/A</w:t>
      </w:r>
    </w:p>
    <w:p>
      <w:r>
        <w:tab/>
        <w:t>for ACIR is +8 dB, throughput loss is in the range [1.42, -1.7], and Median is -0.07. Besides, 0 companies provide NaN or N/A</w:t>
      </w:r>
    </w:p>
    <w:p>
      <w:r>
        <w:br/>
      </w:r>
    </w:p>
    <w:p>
      <w:r>
        <w:t>Scenario 9, Case 3, Victim: SBFD (DL),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[3.64, 3.64], and Median is 3.64. Besides, 0 companies provide NaN or N/A</w:t>
      </w:r>
    </w:p>
    <w:p>
      <w:r>
        <w:tab/>
        <w:t>for ACIR is +2 dB, throughput loss is in the range [2.82, 2.82], and Median is 2.82. Besides, 0 companies provide NaN or N/A</w:t>
      </w:r>
    </w:p>
    <w:p>
      <w:r>
        <w:tab/>
        <w:t>for ACIR is +4 dB, throughput loss is in the range [2.08, 2.08], and Median is 2.08. Besides, 0 companies provide NaN or N/A</w:t>
      </w:r>
    </w:p>
    <w:p>
      <w:r>
        <w:tab/>
        <w:t>for ACIR is +6 dB, throughput loss is in the range [1.59, 1.59], and Median is 1.59. Besides, 0 companies provide NaN or N/A</w:t>
      </w:r>
    </w:p>
    <w:p>
      <w:r>
        <w:tab/>
        <w:t>for ACIR is +8 dB, throughput loss is in the range [1.17, 1.17], and Median is 1.17.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[13.33, 13.33], and Median is 13.33. Besides, 0 companies provide NaN or N/A</w:t>
      </w:r>
    </w:p>
    <w:p>
      <w:r>
        <w:tab/>
        <w:t>for ACIR is +2 dB, throughput loss is in the range [9.47, 9.47], and Median is 9.47. Besides, 0 companies provide NaN or N/A</w:t>
      </w:r>
    </w:p>
    <w:p>
      <w:r>
        <w:tab/>
        <w:t>for ACIR is +4 dB, throughput loss is in the range [6.23, 6.23], and Median is 6.23. Besides, 0 companies provide NaN or N/A</w:t>
      </w:r>
    </w:p>
    <w:p>
      <w:r>
        <w:tab/>
        <w:t>for ACIR is +6 dB, throughput loss is in the range [4.79, 4.79], and Median is 4.79. Besides, 0 companies provide NaN or N/A</w:t>
      </w:r>
    </w:p>
    <w:p>
      <w:r>
        <w:tab/>
        <w:t>for ACIR is +8 dB, throughput loss is in the range [3.23, 3.23], and Median is 3.23. Besides, 0 companies provide NaN or N/A</w:t>
      </w:r>
    </w:p>
    <w:p>
      <w:r>
        <w:br/>
      </w:r>
    </w:p>
    <w:p>
      <w:r>
        <w:t>Scenario 9, Case 3, Victim: SBFD (DL), Antenna config: 2, Grid shift: 1, SBFD gNB Tx power: 24, enhanced NF: no.  5 companies show simulation results</w:t>
      </w:r>
    </w:p>
    <w:p>
      <w:r>
        <w:tab/>
        <w:t>At cell center</w:t>
      </w:r>
    </w:p>
    <w:p>
      <w:r>
        <w:tab/>
        <w:t>for ACIR is Relative ACIR, throughput loss is in the range [4.9, 0.24], and Median is 2.78. Besides, 0 companies provide NaN or N/A</w:t>
      </w:r>
    </w:p>
    <w:p>
      <w:r>
        <w:tab/>
        <w:t>for ACIR is +2 dB, throughput loss is in the range [2.21, 0.18], and Median is 1.85. Besides, 0 companies provide NaN or N/A</w:t>
      </w:r>
    </w:p>
    <w:p>
      <w:r>
        <w:tab/>
        <w:t>for ACIR is +4 dB, throughput loss is in the range [1.62, 0.13], and Median is 1.31. Besides, 0 companies provide NaN or N/A</w:t>
      </w:r>
    </w:p>
    <w:p>
      <w:r>
        <w:tab/>
        <w:t>for ACIR is +6 dB, throughput loss is in the range [1.19, 0.1], and Median is 0.97. Besides, 0 companies provide NaN or N/A</w:t>
      </w:r>
    </w:p>
    <w:p>
      <w:r>
        <w:tab/>
        <w:t>for ACIR is +8 dB, throughput loss is in the range [0.84, 0.07], and Median is 0.72. Besides, 0 companies provide NaN or N/A</w:t>
      </w:r>
    </w:p>
    <w:p>
      <w:r>
        <w:tab/>
        <w:t>At cell edge</w:t>
      </w:r>
    </w:p>
    <w:p>
      <w:r>
        <w:tab/>
        <w:t>for ACIR is Relative ACIR, throughput loss is in the range [6.96, 0.3], and Median is 4.73. Besides, 0 companies provide NaN or N/A</w:t>
      </w:r>
    </w:p>
    <w:p>
      <w:r>
        <w:tab/>
        <w:t>for ACIR is +2 dB, throughput loss is in the range [4.93, 0.72], and Median is 3.39. Besides, 0 companies provide NaN or N/A</w:t>
      </w:r>
    </w:p>
    <w:p>
      <w:r>
        <w:tab/>
        <w:t>for ACIR is +4 dB, throughput loss is in the range [3.59, 0.69], and Median is 2.43. Besides, 0 companies provide NaN or N/A</w:t>
      </w:r>
    </w:p>
    <w:p>
      <w:r>
        <w:tab/>
        <w:t>for ACIR is +6 dB, throughput loss is in the range [1.81, 0.46], and Median is 1.45. Besides, 0 companies provide NaN or N/A</w:t>
      </w:r>
    </w:p>
    <w:p>
      <w:r>
        <w:tab/>
        <w:t>for ACIR is +8 dB, throughput loss is in the range [1.17, 0.02], and Median is 0.66. Besides, 0 companies provide NaN or N/A</w:t>
      </w:r>
    </w:p>
    <w:p>
      <w:r>
        <w:br/>
      </w:r>
    </w:p>
    <w:p>
      <w:r>
        <w:t>Scenario 9, Case 3, Victim: SBFD (UL),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[0.7, 0.7], and Median is 0.7. Besides, 0 companies provide NaN or N/A</w:t>
      </w:r>
    </w:p>
    <w:p>
      <w:r>
        <w:tab/>
        <w:t>for ACIR is +2 dB, throughput loss is in the range [0.5, 0.5], and Median is 0.5. Besides, 0 companies provide NaN or N/A</w:t>
      </w:r>
    </w:p>
    <w:p>
      <w:r>
        <w:tab/>
        <w:t>for ACIR is +4 dB, throughput loss is in the range [0.39, 0.39], and Median is 0.39. Besides, 0 companies provide NaN or N/A</w:t>
      </w:r>
    </w:p>
    <w:p>
      <w:r>
        <w:tab/>
        <w:t>for ACIR is +6 dB, throughput loss is in the range [0.3, 0.3], and Median is 0.3. Besides, 0 companies provide NaN or N/A</w:t>
      </w:r>
    </w:p>
    <w:p>
      <w:r>
        <w:tab/>
        <w:t>for ACIR is +8 dB, throughput loss is in the range [0.26, 0.26], and Median is 0.26. Besides, 0 companies provide NaN or N/A</w:t>
      </w:r>
    </w:p>
    <w:p>
      <w:r>
        <w:tab/>
        <w:t>At cell edge</w:t>
      </w:r>
    </w:p>
    <w:p>
      <w:r>
        <w:tab/>
        <w:t>for ACIR is Relative ACIR, throughput loss is in the range [5.16, 5.16], and Median is 5.16. Besides, 0 companies provide NaN or N/A</w:t>
      </w:r>
    </w:p>
    <w:p>
      <w:r>
        <w:tab/>
        <w:t>for ACIR is +2 dB, throughput loss is in the range [3.41, 3.41], and Median is 3.41. Besides, 0 companies provide NaN or N/A</w:t>
      </w:r>
    </w:p>
    <w:p>
      <w:r>
        <w:tab/>
        <w:t>for ACIR is +4 dB, throughput loss is in the range [2.76, 2.76], and Median is 2.76. Besides, 0 companies provide NaN or N/A</w:t>
      </w:r>
    </w:p>
    <w:p>
      <w:r>
        <w:tab/>
        <w:t>for ACIR is +6 dB, throughput loss is in the range [1.45, 1.45], and Median is 1.45. Besides, 0 companies provide NaN or N/A</w:t>
      </w:r>
    </w:p>
    <w:p>
      <w:r>
        <w:tab/>
        <w:t>for ACIR is +8 dB, throughput loss is in the range [0.9, 0.9], and Median is 0.9. Besides, 0 companies provide NaN or N/A</w:t>
      </w:r>
    </w:p>
    <w:p>
      <w:r>
        <w:br/>
      </w:r>
    </w:p>
    <w:p>
      <w:r>
        <w:t>Scenario 9, Case 3, Victim: SBFD (UL), Antenna config: 2, Grid shift: 1, SBFD gNB Tx power: 24, enhanced NF: no.  5 companies show simulation results</w:t>
      </w:r>
    </w:p>
    <w:p>
      <w:r>
        <w:tab/>
        <w:t>At cell center</w:t>
      </w:r>
    </w:p>
    <w:p>
      <w:r>
        <w:tab/>
        <w:t>for ACIR is Relative ACIR, throughput loss is in the range [2.44, 0.1], and Median is 1.05. Besides, 0 companies provide NaN or N/A</w:t>
      </w:r>
    </w:p>
    <w:p>
      <w:r>
        <w:tab/>
        <w:t>for ACIR is +2 dB, throughput loss is in the range [1.72, 0.08], and Median is 0.7. Besides, 0 companies provide NaN or N/A</w:t>
      </w:r>
    </w:p>
    <w:p>
      <w:r>
        <w:tab/>
        <w:t>for ACIR is +4 dB, throughput loss is in the range [1.4, 0.07], and Median is 0.5. Besides, 0 companies provide NaN or N/A</w:t>
      </w:r>
    </w:p>
    <w:p>
      <w:r>
        <w:tab/>
        <w:t>for ACIR is +6 dB, throughput loss is in the range [1.15, 0.05], and Median is 0.4. Besides, 0 companies provide NaN or N/A</w:t>
      </w:r>
    </w:p>
    <w:p>
      <w:r>
        <w:tab/>
        <w:t>for ACIR is +8 dB, throughput loss is in the range [0.96, 0.04], and Median is 0.28. Besides, 0 companies provide NaN or N/A</w:t>
      </w:r>
    </w:p>
    <w:p>
      <w:r>
        <w:tab/>
        <w:t>At cell edge</w:t>
      </w:r>
    </w:p>
    <w:p>
      <w:r>
        <w:tab/>
        <w:t>for ACIR is Relative ACIR, throughput loss is in the range [8.24, 3.03], and Median is 6.07. Besides, 0 companies provide NaN or N/A</w:t>
      </w:r>
    </w:p>
    <w:p>
      <w:r>
        <w:tab/>
        <w:t>for ACIR is +2 dB, throughput loss is in the range [6.44, 3.93], and Median is 4.18. Besides, 0 companies provide NaN or N/A</w:t>
      </w:r>
    </w:p>
    <w:p>
      <w:r>
        <w:tab/>
        <w:t>for ACIR is +4 dB, throughput loss is in the range [4.82, 1.89], and Median is 3.08. Besides, 0 companies provide NaN or N/A</w:t>
      </w:r>
    </w:p>
    <w:p>
      <w:r>
        <w:tab/>
        <w:t>for ACIR is +6 dB, throughput loss is in the range [4.99, 1.16], and Median is 2.26. Besides, 0 companies provide NaN or N/A</w:t>
      </w:r>
    </w:p>
    <w:p>
      <w:r>
        <w:tab/>
        <w:t>for ACIR is +8 dB, throughput loss is in the range [3.93, 0.68], and Median is 1.63. Besides, 0 companies provide NaN or N/A</w:t>
      </w:r>
    </w:p>
    <w:p>
      <w:r>
        <w:br/>
      </w:r>
    </w:p>
    <w:p>
      <w:r>
        <w:t>Scenario 9, Case 4, Victim: SBFD (DL),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[0.59, 0.59], and Median is 0.59.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[0.82, 0.82], and Median is 0.82. Besides, 0 companies provide NaN or N/A</w:t>
      </w:r>
    </w:p>
    <w:p>
      <w:r>
        <w:br/>
      </w:r>
    </w:p>
    <w:p>
      <w:r>
        <w:t>Scenario 9, Case 4, Victim: SBFD (DL), Antenna config: 2, Grid shift: 1, SBFD gNB Tx power: 24,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[1.22, 0.27], and Median is 0.83. Besides, 0 companies provide NaN or N/A</w:t>
      </w:r>
    </w:p>
    <w:p>
      <w:r>
        <w:tab/>
        <w:t>for ACIR is +2 dB, throughput loss is in the range [0.89, 0.42], and Median is 0.66. Besides, 0 companies provide NaN or N/A</w:t>
      </w:r>
    </w:p>
    <w:p>
      <w:r>
        <w:tab/>
        <w:t>for ACIR is +4 dB, throughput loss is in the range [0.71, 0.34], and Median is 0.53. Besides, 0 companies provide NaN or N/A</w:t>
      </w:r>
    </w:p>
    <w:p>
      <w:r>
        <w:tab/>
        <w:t>for ACIR is +6 dB, throughput loss is in the range [0.54, 0.26], and Median is 0.4. Besides, 0 companies provide NaN or N/A</w:t>
      </w:r>
    </w:p>
    <w:p>
      <w:r>
        <w:tab/>
        <w:t>for ACIR is +8 dB, throughput loss is in the range [0.41, 0.13], and Median is 0.27.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[2.22, 0.42], and Median is 0.89. Besides, 0 companies provide NaN or N/A</w:t>
      </w:r>
    </w:p>
    <w:p>
      <w:r>
        <w:tab/>
        <w:t>for ACIR is +2 dB, throughput loss is in the range [1.0, 0.6], and Median is 0.8. Besides, 0 companies provide NaN or N/A</w:t>
      </w:r>
    </w:p>
    <w:p>
      <w:r>
        <w:tab/>
        <w:t>for ACIR is +4 dB, throughput loss is in the range [1.07, 0.56], and Median is 0.82. Besides, 0 companies provide NaN or N/A</w:t>
      </w:r>
    </w:p>
    <w:p>
      <w:r>
        <w:tab/>
        <w:t>for ACIR is +6 dB, throughput loss is in the range [0.84, 0.45], and Median is 0.65. Besides, 0 companies provide NaN or N/A</w:t>
      </w:r>
    </w:p>
    <w:p>
      <w:r>
        <w:tab/>
        <w:t>for ACIR is +8 dB, throughput loss is in the range [0.44, 0.28], and Median is 0.36. Besides, 0 companies provide NaN or N/A</w:t>
      </w:r>
    </w:p>
    <w:p>
      <w:r>
        <w:br/>
      </w:r>
    </w:p>
    <w:p>
      <w:r>
        <w:t>Scenario 9, Case 4, Victim: SBFD (UL), Antenna config: 1, Grid shift: 1, SBFD gNB Tx power: 21, enhanced NF: no.  1 companies show simulation results</w:t>
      </w:r>
    </w:p>
    <w:p>
      <w:r>
        <w:tab/>
        <w:t>At cell center</w:t>
      </w:r>
    </w:p>
    <w:p>
      <w:r>
        <w:tab/>
        <w:t>for ACIR is Relative ACIR, throughput loss is in the range [0.49, 0.49], and Median is 0.49. Besides, 0 companies provide NaN or N/A</w:t>
      </w:r>
    </w:p>
    <w:p>
      <w:r>
        <w:tab/>
        <w:t>At cell edge</w:t>
      </w:r>
    </w:p>
    <w:p>
      <w:r>
        <w:tab/>
        <w:t>for ACIR is Relative ACIR, throughput loss is in the range [2.02, 2.02], and Median is 2.02. Besides, 0 companies provide NaN or N/A</w:t>
      </w:r>
    </w:p>
    <w:p>
      <w:r>
        <w:br/>
      </w:r>
    </w:p>
    <w:p>
      <w:r>
        <w:t>Scenario 9, Case 4, Victim: SBFD (UL), Antenna config: 2, Grid shift: 1, SBFD gNB Tx power: 24, enhanced NF: no.  4 companies show simulation results</w:t>
      </w:r>
    </w:p>
    <w:p>
      <w:r>
        <w:tab/>
        <w:t>At cell center</w:t>
      </w:r>
    </w:p>
    <w:p>
      <w:r>
        <w:tab/>
        <w:t>for ACIR is Relative ACIR, throughput loss is in the range [1.65, 0.1], and Median is 0.53. Besides, 0 companies provide NaN or N/A</w:t>
      </w:r>
    </w:p>
    <w:p>
      <w:r>
        <w:tab/>
        <w:t>for ACIR is +2 dB, throughput loss is in the range [1.29, 0.33], and Median is 0.81. Besides, 0 companies provide NaN or N/A</w:t>
      </w:r>
    </w:p>
    <w:p>
      <w:r>
        <w:tab/>
        <w:t>for ACIR is +4 dB, throughput loss is in the range [1.04, 0.22], and Median is 0.63. Besides, 0 companies provide NaN or N/A</w:t>
      </w:r>
    </w:p>
    <w:p>
      <w:r>
        <w:tab/>
        <w:t>for ACIR is +6 dB, throughput loss is in the range [0.89, 0.14], and Median is 0.52. Besides, 0 companies provide NaN or N/A</w:t>
      </w:r>
    </w:p>
    <w:p>
      <w:r>
        <w:tab/>
        <w:t>for ACIR is +8 dB, throughput loss is in the range [0.78, 0.09], and Median is 0.44. Besides, 0 companies provide NaN or N/A</w:t>
      </w:r>
    </w:p>
    <w:p>
      <w:r>
        <w:tab/>
        <w:t>At cell edge</w:t>
      </w:r>
    </w:p>
    <w:p>
      <w:r>
        <w:tab/>
        <w:t>for ACIR is Relative ACIR, throughput loss is in the range [3.89, 0.2], and Median is 3.74. Besides, 0 companies provide NaN or N/A</w:t>
      </w:r>
    </w:p>
    <w:p>
      <w:r>
        <w:tab/>
        <w:t>for ACIR is +2 dB, throughput loss is in the range [2.74, 1.64], and Median is 2.19. Besides, 0 companies provide NaN or N/A</w:t>
      </w:r>
    </w:p>
    <w:p>
      <w:r>
        <w:tab/>
        <w:t>for ACIR is +4 dB, throughput loss is in the range [1.54, 1.19], and Median is 1.37. Besides, 0 companies provide NaN or N/A</w:t>
      </w:r>
    </w:p>
    <w:p>
      <w:r>
        <w:tab/>
        <w:t>for ACIR is +6 dB, throughput loss is in the range [1.18, 0.67], and Median is 0.92. Besides, 0 companies provide NaN or N/A</w:t>
      </w:r>
    </w:p>
    <w:p>
      <w:r>
        <w:tab/>
        <w:t>for ACIR is +8 dB, throughput loss is in the range [0.9, 0.13], and Median is 0.51. Besides, 0 companies provide NaN or N/A</w:t>
      </w:r>
    </w:p>
    <w:p>
      <w:r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